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5FAB" w14:textId="223EBA3F" w:rsidR="002A3FB4" w:rsidRPr="00CB08E7" w:rsidRDefault="002A3FB4"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hAnsi="Times New Roman" w:cs="Times New Roman"/>
          <w:b/>
          <w:bCs/>
          <w:sz w:val="24"/>
          <w:szCs w:val="24"/>
        </w:rPr>
        <w:t>UMOWA - wzór</w:t>
      </w:r>
    </w:p>
    <w:p w14:paraId="62FF3E59" w14:textId="77777777" w:rsidR="002A3FB4" w:rsidRPr="00CB08E7" w:rsidRDefault="002A3FB4" w:rsidP="0040799D">
      <w:pPr>
        <w:suppressAutoHyphens/>
        <w:autoSpaceDN w:val="0"/>
        <w:spacing w:after="0"/>
        <w:jc w:val="both"/>
        <w:rPr>
          <w:rFonts w:ascii="Times New Roman" w:eastAsia="SimSun" w:hAnsi="Times New Roman" w:cs="Times New Roman"/>
          <w:kern w:val="3"/>
          <w:sz w:val="24"/>
          <w:szCs w:val="24"/>
        </w:rPr>
      </w:pPr>
    </w:p>
    <w:p w14:paraId="06899B5B" w14:textId="3A29FE0B" w:rsidR="00BA36D9" w:rsidRPr="00CB08E7" w:rsidRDefault="00F1071A" w:rsidP="0040799D">
      <w:pPr>
        <w:suppressAutoHyphens/>
        <w:autoSpaceDN w:val="0"/>
        <w:spacing w:after="0"/>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zawarta</w:t>
      </w:r>
      <w:r w:rsidR="001E20DE" w:rsidRPr="00CB08E7">
        <w:rPr>
          <w:rFonts w:ascii="Times New Roman" w:eastAsia="SimSun" w:hAnsi="Times New Roman" w:cs="Times New Roman"/>
          <w:kern w:val="3"/>
          <w:sz w:val="24"/>
          <w:szCs w:val="24"/>
        </w:rPr>
        <w:t xml:space="preserve"> dnia </w:t>
      </w:r>
      <w:r w:rsidR="001E20DE" w:rsidRPr="00CB08E7">
        <w:rPr>
          <w:rFonts w:ascii="Times New Roman" w:eastAsia="SimSun" w:hAnsi="Times New Roman" w:cs="Times New Roman"/>
          <w:i/>
          <w:iCs/>
          <w:kern w:val="3"/>
          <w:sz w:val="24"/>
          <w:szCs w:val="24"/>
        </w:rPr>
        <w:t>......</w:t>
      </w:r>
      <w:r w:rsidR="002A3FB4" w:rsidRPr="00CB08E7">
        <w:rPr>
          <w:rFonts w:ascii="Times New Roman" w:eastAsia="SimSun" w:hAnsi="Times New Roman" w:cs="Times New Roman"/>
          <w:i/>
          <w:iCs/>
          <w:kern w:val="3"/>
          <w:sz w:val="24"/>
          <w:szCs w:val="24"/>
        </w:rPr>
        <w:t>......</w:t>
      </w:r>
      <w:r w:rsidR="001E20DE" w:rsidRPr="00CB08E7">
        <w:rPr>
          <w:rFonts w:ascii="Times New Roman" w:eastAsia="SimSun" w:hAnsi="Times New Roman" w:cs="Times New Roman"/>
          <w:i/>
          <w:iCs/>
          <w:kern w:val="3"/>
          <w:sz w:val="24"/>
          <w:szCs w:val="24"/>
        </w:rPr>
        <w:t>...................</w:t>
      </w:r>
      <w:r w:rsidR="001E20DE" w:rsidRPr="00CB08E7">
        <w:rPr>
          <w:rFonts w:ascii="Times New Roman" w:eastAsia="SimSun" w:hAnsi="Times New Roman" w:cs="Times New Roman"/>
          <w:kern w:val="3"/>
          <w:sz w:val="24"/>
          <w:szCs w:val="24"/>
        </w:rPr>
        <w:t xml:space="preserve"> w Rzeszowie pomiędzy Gminą Miasto Rzeszów, ul. Rynek 1, </w:t>
      </w:r>
      <w:r w:rsidR="001E20DE" w:rsidRPr="00CB08E7">
        <w:rPr>
          <w:rFonts w:ascii="Times New Roman" w:eastAsia="SimSun" w:hAnsi="Times New Roman" w:cs="Times New Roman"/>
          <w:kern w:val="3"/>
          <w:sz w:val="24"/>
          <w:szCs w:val="24"/>
        </w:rPr>
        <w:br/>
        <w:t>35-064 Rzeszów NIP 813-00-08-613,</w:t>
      </w:r>
      <w:r w:rsidR="001E20DE" w:rsidRPr="00CB08E7">
        <w:rPr>
          <w:rFonts w:ascii="Times New Roman" w:eastAsia="SimSun" w:hAnsi="Times New Roman" w:cs="Times New Roman"/>
          <w:kern w:val="3"/>
          <w:position w:val="14"/>
          <w:sz w:val="24"/>
          <w:szCs w:val="24"/>
        </w:rPr>
        <w:t xml:space="preserve"> </w:t>
      </w:r>
      <w:r w:rsidR="001E20DE" w:rsidRPr="00CB08E7">
        <w:rPr>
          <w:rFonts w:ascii="Times New Roman" w:eastAsia="SimSun" w:hAnsi="Times New Roman" w:cs="Times New Roman"/>
          <w:kern w:val="3"/>
          <w:sz w:val="24"/>
          <w:szCs w:val="24"/>
        </w:rPr>
        <w:t xml:space="preserve">zwaną dalej </w:t>
      </w:r>
      <w:r w:rsidR="001E20DE" w:rsidRPr="00CB08E7">
        <w:rPr>
          <w:rFonts w:ascii="Times New Roman" w:eastAsia="SimSun" w:hAnsi="Times New Roman" w:cs="Times New Roman"/>
          <w:b/>
          <w:bCs/>
          <w:kern w:val="3"/>
          <w:sz w:val="24"/>
          <w:szCs w:val="24"/>
        </w:rPr>
        <w:t>„Zamawiającym”</w:t>
      </w:r>
      <w:r w:rsidR="001E20DE" w:rsidRPr="00CB08E7">
        <w:rPr>
          <w:rFonts w:ascii="Times New Roman" w:eastAsia="SimSun" w:hAnsi="Times New Roman" w:cs="Times New Roman"/>
          <w:kern w:val="3"/>
          <w:sz w:val="24"/>
          <w:szCs w:val="24"/>
        </w:rPr>
        <w:t xml:space="preserve"> reprezentowaną przez: </w:t>
      </w:r>
    </w:p>
    <w:p w14:paraId="68199FEA" w14:textId="77777777" w:rsidR="002A6A9C" w:rsidRPr="00CB08E7" w:rsidRDefault="00181F7F" w:rsidP="0040799D">
      <w:pPr>
        <w:suppressAutoHyphens/>
        <w:autoSpaceDN w:val="0"/>
        <w:spacing w:after="0"/>
        <w:jc w:val="both"/>
        <w:rPr>
          <w:rFonts w:ascii="Times New Roman" w:eastAsia="Calibri" w:hAnsi="Times New Roman" w:cs="Times New Roman"/>
          <w:sz w:val="24"/>
          <w:szCs w:val="24"/>
        </w:rPr>
      </w:pPr>
      <w:r w:rsidRPr="00CB08E7">
        <w:rPr>
          <w:rFonts w:ascii="Times New Roman" w:eastAsia="Calibri" w:hAnsi="Times New Roman" w:cs="Times New Roman"/>
          <w:sz w:val="24"/>
          <w:szCs w:val="24"/>
        </w:rPr>
        <w:t>……………………………………………………………………………………………………...</w:t>
      </w:r>
    </w:p>
    <w:p w14:paraId="433518CF" w14:textId="794E5D88" w:rsidR="009332E8" w:rsidRPr="00CB08E7" w:rsidRDefault="009332E8" w:rsidP="0040799D">
      <w:pPr>
        <w:suppressAutoHyphens/>
        <w:autoSpaceDN w:val="0"/>
        <w:spacing w:after="0"/>
        <w:jc w:val="both"/>
        <w:rPr>
          <w:rFonts w:ascii="Times New Roman" w:eastAsia="SimSun" w:hAnsi="Times New Roman" w:cs="Times New Roman"/>
          <w:i/>
          <w:iCs/>
          <w:kern w:val="3"/>
          <w:sz w:val="24"/>
          <w:szCs w:val="24"/>
        </w:rPr>
      </w:pPr>
      <w:r w:rsidRPr="00CB08E7">
        <w:rPr>
          <w:rFonts w:ascii="Times New Roman" w:eastAsia="SimSun" w:hAnsi="Times New Roman" w:cs="Times New Roman"/>
          <w:i/>
          <w:iCs/>
          <w:kern w:val="3"/>
          <w:sz w:val="24"/>
          <w:szCs w:val="24"/>
        </w:rPr>
        <w:t>a</w:t>
      </w:r>
    </w:p>
    <w:p w14:paraId="3A18B424" w14:textId="6C706FFC" w:rsidR="00181F7F" w:rsidRPr="00CB08E7" w:rsidRDefault="009C57F2" w:rsidP="0040799D">
      <w:pPr>
        <w:suppressAutoHyphens/>
        <w:autoSpaceDN w:val="0"/>
        <w:spacing w:after="0"/>
        <w:jc w:val="both"/>
        <w:rPr>
          <w:rFonts w:ascii="Times New Roman" w:eastAsia="SimSun" w:hAnsi="Times New Roman" w:cs="Times New Roman"/>
          <w:b/>
          <w:bCs/>
          <w:kern w:val="3"/>
          <w:sz w:val="24"/>
          <w:szCs w:val="24"/>
        </w:rPr>
      </w:pPr>
      <w:r w:rsidRPr="00CB08E7">
        <w:rPr>
          <w:rFonts w:ascii="Times New Roman" w:eastAsia="SimSun" w:hAnsi="Times New Roman" w:cs="Times New Roman"/>
          <w:bCs/>
          <w:kern w:val="3"/>
          <w:sz w:val="24"/>
          <w:szCs w:val="24"/>
        </w:rPr>
        <w:t>……………………………………………</w:t>
      </w:r>
      <w:r w:rsidR="00D4226E" w:rsidRPr="00CB08E7">
        <w:rPr>
          <w:rFonts w:ascii="Times New Roman" w:eastAsia="SimSun" w:hAnsi="Times New Roman" w:cs="Times New Roman"/>
          <w:bCs/>
          <w:kern w:val="3"/>
          <w:sz w:val="24"/>
          <w:szCs w:val="24"/>
        </w:rPr>
        <w:t>………………………………………………………</w:t>
      </w:r>
    </w:p>
    <w:p w14:paraId="60C3A4A4" w14:textId="77777777" w:rsidR="001E20DE" w:rsidRPr="00CB08E7" w:rsidRDefault="001E20DE" w:rsidP="0040799D">
      <w:pPr>
        <w:suppressAutoHyphens/>
        <w:autoSpaceDN w:val="0"/>
        <w:spacing w:after="0"/>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 xml:space="preserve">zwaną dalej </w:t>
      </w:r>
      <w:r w:rsidRPr="00CB08E7">
        <w:rPr>
          <w:rFonts w:ascii="Times New Roman" w:eastAsia="SimSun" w:hAnsi="Times New Roman" w:cs="Times New Roman"/>
          <w:b/>
          <w:bCs/>
          <w:kern w:val="3"/>
          <w:sz w:val="24"/>
          <w:szCs w:val="24"/>
        </w:rPr>
        <w:t xml:space="preserve">„Wykonawcą” </w:t>
      </w:r>
    </w:p>
    <w:p w14:paraId="4C900011" w14:textId="77777777" w:rsidR="001E20DE" w:rsidRPr="00CB08E7" w:rsidRDefault="001E20DE" w:rsidP="0040799D">
      <w:pPr>
        <w:suppressAutoHyphens/>
        <w:autoSpaceDN w:val="0"/>
        <w:spacing w:after="0"/>
        <w:jc w:val="both"/>
        <w:rPr>
          <w:rFonts w:ascii="Times New Roman" w:eastAsia="SimSun" w:hAnsi="Times New Roman" w:cs="Times New Roman"/>
          <w:b/>
          <w:bCs/>
          <w:i/>
          <w:iCs/>
          <w:kern w:val="3"/>
          <w:sz w:val="24"/>
          <w:szCs w:val="24"/>
        </w:rPr>
      </w:pPr>
      <w:r w:rsidRPr="00CB08E7">
        <w:rPr>
          <w:rFonts w:ascii="Times New Roman" w:eastAsia="SimSun" w:hAnsi="Times New Roman" w:cs="Times New Roman"/>
          <w:b/>
          <w:bCs/>
          <w:kern w:val="3"/>
          <w:sz w:val="24"/>
          <w:szCs w:val="24"/>
        </w:rPr>
        <w:t xml:space="preserve">zwanymi </w:t>
      </w:r>
      <w:r w:rsidRPr="00CB08E7">
        <w:rPr>
          <w:rFonts w:ascii="Times New Roman" w:eastAsia="SimSun" w:hAnsi="Times New Roman" w:cs="Times New Roman"/>
          <w:kern w:val="3"/>
          <w:sz w:val="24"/>
          <w:szCs w:val="24"/>
        </w:rPr>
        <w:t xml:space="preserve">dalej również </w:t>
      </w:r>
      <w:r w:rsidRPr="00CB08E7">
        <w:rPr>
          <w:rFonts w:ascii="Times New Roman" w:eastAsia="SimSun" w:hAnsi="Times New Roman" w:cs="Times New Roman"/>
          <w:b/>
          <w:bCs/>
          <w:kern w:val="3"/>
          <w:sz w:val="24"/>
          <w:szCs w:val="24"/>
        </w:rPr>
        <w:t>„Stronami”.</w:t>
      </w:r>
    </w:p>
    <w:p w14:paraId="4B5F79DF" w14:textId="77777777" w:rsidR="001E20DE" w:rsidRPr="00CB08E7" w:rsidRDefault="001E20DE" w:rsidP="0040799D">
      <w:pPr>
        <w:suppressAutoHyphens/>
        <w:autoSpaceDN w:val="0"/>
        <w:spacing w:after="0"/>
        <w:jc w:val="both"/>
        <w:rPr>
          <w:rFonts w:ascii="Times New Roman" w:eastAsia="SimSun" w:hAnsi="Times New Roman" w:cs="Times New Roman"/>
          <w:b/>
          <w:bCs/>
          <w:kern w:val="3"/>
          <w:sz w:val="24"/>
          <w:szCs w:val="24"/>
        </w:rPr>
      </w:pPr>
    </w:p>
    <w:p w14:paraId="28D336DB" w14:textId="77777777" w:rsidR="001E20DE" w:rsidRPr="00CB08E7" w:rsidRDefault="001E20DE" w:rsidP="0040799D">
      <w:pPr>
        <w:pStyle w:val="Nagwek"/>
        <w:spacing w:after="0"/>
        <w:jc w:val="both"/>
        <w:rPr>
          <w:rFonts w:ascii="Times New Roman" w:eastAsia="SimSun" w:hAnsi="Times New Roman"/>
          <w:kern w:val="3"/>
          <w:sz w:val="24"/>
          <w:szCs w:val="24"/>
        </w:rPr>
      </w:pPr>
      <w:r w:rsidRPr="00CB08E7">
        <w:rPr>
          <w:rFonts w:ascii="Times New Roman" w:eastAsia="SimSun" w:hAnsi="Times New Roman"/>
          <w:kern w:val="3"/>
          <w:sz w:val="24"/>
          <w:szCs w:val="24"/>
        </w:rPr>
        <w:t>zawarto umowę następującej treści:</w:t>
      </w:r>
    </w:p>
    <w:p w14:paraId="0646E396" w14:textId="77777777" w:rsidR="00F21CA7" w:rsidRPr="00CB08E7" w:rsidRDefault="00F21CA7" w:rsidP="0040799D">
      <w:pPr>
        <w:shd w:val="clear" w:color="auto" w:fill="FFFFFF"/>
        <w:tabs>
          <w:tab w:val="left" w:pos="502"/>
        </w:tabs>
        <w:suppressAutoHyphens/>
        <w:autoSpaceDN w:val="0"/>
        <w:spacing w:after="0"/>
        <w:jc w:val="center"/>
        <w:rPr>
          <w:rFonts w:ascii="Times New Roman" w:eastAsia="SimSun" w:hAnsi="Times New Roman" w:cs="Times New Roman"/>
          <w:b/>
          <w:bCs/>
          <w:kern w:val="3"/>
          <w:sz w:val="24"/>
          <w:szCs w:val="24"/>
        </w:rPr>
      </w:pPr>
    </w:p>
    <w:p w14:paraId="49EC370A" w14:textId="4C986519" w:rsidR="009D433D" w:rsidRPr="00CB08E7" w:rsidRDefault="001E20DE" w:rsidP="0040799D">
      <w:pPr>
        <w:shd w:val="clear" w:color="auto" w:fill="FFFFFF"/>
        <w:tabs>
          <w:tab w:val="left" w:pos="502"/>
        </w:tabs>
        <w:suppressAutoHyphens/>
        <w:autoSpaceDN w:val="0"/>
        <w:spacing w:after="0"/>
        <w:jc w:val="center"/>
        <w:rPr>
          <w:rFonts w:ascii="Times New Roman" w:eastAsia="SimSun" w:hAnsi="Times New Roman" w:cs="Times New Roman"/>
          <w:b/>
          <w:bCs/>
          <w:kern w:val="3"/>
          <w:sz w:val="24"/>
          <w:szCs w:val="24"/>
        </w:rPr>
      </w:pPr>
      <w:bookmarkStart w:id="0" w:name="_Hlk157085201"/>
      <w:r w:rsidRPr="00CB08E7">
        <w:rPr>
          <w:rFonts w:ascii="Times New Roman" w:eastAsia="SimSun" w:hAnsi="Times New Roman" w:cs="Times New Roman"/>
          <w:b/>
          <w:bCs/>
          <w:kern w:val="3"/>
          <w:sz w:val="24"/>
          <w:szCs w:val="24"/>
        </w:rPr>
        <w:t>§</w:t>
      </w:r>
      <w:r w:rsidR="00F60206" w:rsidRPr="00CB08E7">
        <w:rPr>
          <w:rFonts w:ascii="Times New Roman" w:eastAsia="SimSun" w:hAnsi="Times New Roman" w:cs="Times New Roman"/>
          <w:b/>
          <w:bCs/>
          <w:kern w:val="3"/>
          <w:sz w:val="24"/>
          <w:szCs w:val="24"/>
        </w:rPr>
        <w:t xml:space="preserve"> </w:t>
      </w:r>
      <w:r w:rsidRPr="00CB08E7">
        <w:rPr>
          <w:rFonts w:ascii="Times New Roman" w:eastAsia="SimSun" w:hAnsi="Times New Roman" w:cs="Times New Roman"/>
          <w:b/>
          <w:bCs/>
          <w:kern w:val="3"/>
          <w:sz w:val="24"/>
          <w:szCs w:val="24"/>
        </w:rPr>
        <w:t>1</w:t>
      </w:r>
    </w:p>
    <w:p w14:paraId="06085F6A" w14:textId="77777777" w:rsidR="00BE43E1" w:rsidRPr="00CB08E7" w:rsidRDefault="001E20DE" w:rsidP="0040799D">
      <w:pPr>
        <w:shd w:val="clear" w:color="auto" w:fill="FFFFFF"/>
        <w:tabs>
          <w:tab w:val="left" w:pos="502"/>
        </w:tabs>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PRZEDMIOT UMOWY</w:t>
      </w:r>
    </w:p>
    <w:p w14:paraId="6467777C" w14:textId="1F8D4236" w:rsidR="009332E8" w:rsidRPr="00CB08E7" w:rsidRDefault="001E20DE" w:rsidP="0040799D">
      <w:pPr>
        <w:numPr>
          <w:ilvl w:val="0"/>
          <w:numId w:val="28"/>
        </w:numPr>
        <w:shd w:val="clear" w:color="auto" w:fill="FFFFFF"/>
        <w:tabs>
          <w:tab w:val="left" w:pos="284"/>
        </w:tabs>
        <w:suppressAutoHyphens/>
        <w:autoSpaceDN w:val="0"/>
        <w:spacing w:after="0"/>
        <w:ind w:left="284" w:hanging="284"/>
        <w:jc w:val="both"/>
        <w:rPr>
          <w:rFonts w:ascii="Times New Roman" w:eastAsia="SimSun" w:hAnsi="Times New Roman" w:cs="Times New Roman"/>
          <w:bCs/>
          <w:kern w:val="3"/>
          <w:sz w:val="24"/>
          <w:szCs w:val="24"/>
        </w:rPr>
      </w:pPr>
      <w:r w:rsidRPr="00CB08E7">
        <w:rPr>
          <w:rFonts w:ascii="Times New Roman" w:hAnsi="Times New Roman" w:cs="Times New Roman"/>
          <w:sz w:val="24"/>
          <w:szCs w:val="24"/>
        </w:rPr>
        <w:t>Zamawiający zleca, a Wykonawca przyjmuje do wykonania</w:t>
      </w:r>
      <w:r w:rsidR="00BE369A" w:rsidRPr="00CB08E7">
        <w:rPr>
          <w:rFonts w:ascii="Times New Roman" w:hAnsi="Times New Roman" w:cs="Times New Roman"/>
          <w:sz w:val="24"/>
          <w:szCs w:val="24"/>
        </w:rPr>
        <w:t xml:space="preserve"> </w:t>
      </w:r>
      <w:r w:rsidR="009332E8" w:rsidRPr="00CB08E7">
        <w:rPr>
          <w:rFonts w:ascii="Times New Roman" w:hAnsi="Times New Roman" w:cs="Times New Roman"/>
          <w:sz w:val="24"/>
          <w:szCs w:val="24"/>
        </w:rPr>
        <w:t xml:space="preserve">roboty budowlane </w:t>
      </w:r>
      <w:r w:rsidR="00525DDC" w:rsidRPr="00CB08E7">
        <w:rPr>
          <w:rFonts w:ascii="Times New Roman" w:hAnsi="Times New Roman" w:cs="Times New Roman"/>
          <w:sz w:val="24"/>
          <w:szCs w:val="24"/>
        </w:rPr>
        <w:t xml:space="preserve">polegające na </w:t>
      </w:r>
      <w:r w:rsidR="00A81927" w:rsidRPr="00CB08E7">
        <w:rPr>
          <w:rFonts w:ascii="Times New Roman" w:hAnsi="Times New Roman" w:cs="Times New Roman"/>
          <w:sz w:val="24"/>
          <w:szCs w:val="24"/>
        </w:rPr>
        <w:t xml:space="preserve">rewitalizacji placu zabaw </w:t>
      </w:r>
      <w:r w:rsidR="009332E8" w:rsidRPr="00CB08E7">
        <w:rPr>
          <w:rFonts w:ascii="Times New Roman" w:hAnsi="Times New Roman" w:cs="Times New Roman"/>
          <w:sz w:val="24"/>
          <w:szCs w:val="24"/>
        </w:rPr>
        <w:t>w ramach zadania inwestycyjnego pn.:</w:t>
      </w:r>
      <w:r w:rsidR="00781B0F" w:rsidRPr="00CB08E7">
        <w:rPr>
          <w:rFonts w:ascii="Times New Roman" w:hAnsi="Times New Roman" w:cs="Times New Roman"/>
          <w:b/>
          <w:iCs/>
          <w:sz w:val="24"/>
          <w:szCs w:val="24"/>
        </w:rPr>
        <w:t xml:space="preserve"> „</w:t>
      </w:r>
      <w:r w:rsidR="00A81927" w:rsidRPr="00CB08E7">
        <w:rPr>
          <w:rFonts w:ascii="Times New Roman" w:hAnsi="Times New Roman" w:cs="Times New Roman"/>
          <w:b/>
          <w:bCs/>
          <w:sz w:val="24"/>
          <w:szCs w:val="24"/>
          <w:lang w:eastAsia="pl-PL"/>
        </w:rPr>
        <w:t>Rewitalizacja Parku Kultury i Wypoczynku</w:t>
      </w:r>
      <w:r w:rsidR="00781B0F" w:rsidRPr="00CB08E7">
        <w:rPr>
          <w:rFonts w:ascii="Times New Roman" w:hAnsi="Times New Roman" w:cs="Times New Roman"/>
          <w:b/>
          <w:iCs/>
          <w:sz w:val="24"/>
          <w:szCs w:val="24"/>
        </w:rPr>
        <w:t>”.</w:t>
      </w:r>
    </w:p>
    <w:p w14:paraId="002B98EB" w14:textId="0ACE2D75" w:rsidR="00660763" w:rsidRPr="00CB08E7" w:rsidRDefault="009E7F27" w:rsidP="0040799D">
      <w:pPr>
        <w:numPr>
          <w:ilvl w:val="0"/>
          <w:numId w:val="28"/>
        </w:numPr>
        <w:shd w:val="clear" w:color="auto" w:fill="FFFFFF"/>
        <w:tabs>
          <w:tab w:val="left" w:pos="284"/>
        </w:tabs>
        <w:suppressAutoHyphens/>
        <w:autoSpaceDN w:val="0"/>
        <w:spacing w:after="0"/>
        <w:ind w:left="284" w:hanging="284"/>
        <w:jc w:val="both"/>
        <w:rPr>
          <w:rFonts w:ascii="Times New Roman" w:eastAsia="SimSun" w:hAnsi="Times New Roman" w:cs="Times New Roman"/>
          <w:bCs/>
          <w:kern w:val="3"/>
          <w:sz w:val="24"/>
          <w:szCs w:val="24"/>
        </w:rPr>
      </w:pPr>
      <w:r w:rsidRPr="00CB08E7">
        <w:rPr>
          <w:rFonts w:ascii="Times New Roman" w:hAnsi="Times New Roman" w:cs="Times New Roman"/>
          <w:sz w:val="24"/>
          <w:szCs w:val="24"/>
        </w:rPr>
        <w:t xml:space="preserve">Zadanie jest współfinansowane z </w:t>
      </w:r>
      <w:r w:rsidRPr="00CB08E7">
        <w:rPr>
          <w:rFonts w:ascii="Times New Roman" w:eastAsia="Calibri" w:hAnsi="Times New Roman" w:cs="Times New Roman"/>
          <w:sz w:val="24"/>
          <w:szCs w:val="24"/>
        </w:rPr>
        <w:t>Europejskiego Funduszu Rozwoju Regionalnego w ramach Priorytetu nr „FEPK.06 Rozwój zrównoważony terytorialnie” programu regionalnego Fundusze Europejskie dla Podkarpacia 2021-2027</w:t>
      </w:r>
      <w:r w:rsidR="000078C1">
        <w:rPr>
          <w:rFonts w:ascii="Times New Roman" w:eastAsia="Calibri" w:hAnsi="Times New Roman" w:cs="Times New Roman"/>
          <w:sz w:val="24"/>
          <w:szCs w:val="24"/>
        </w:rPr>
        <w:t xml:space="preserve"> w ramach projektu „Wysoka jakość przestrzeni publicznych na terenie ROF”.</w:t>
      </w:r>
    </w:p>
    <w:bookmarkEnd w:id="0"/>
    <w:p w14:paraId="0220BB5B" w14:textId="0881E833" w:rsidR="00525DDC" w:rsidRPr="00CB08E7" w:rsidRDefault="00525DDC" w:rsidP="0040799D">
      <w:pPr>
        <w:numPr>
          <w:ilvl w:val="0"/>
          <w:numId w:val="28"/>
        </w:numPr>
        <w:shd w:val="clear" w:color="auto" w:fill="FFFFFF"/>
        <w:tabs>
          <w:tab w:val="left" w:pos="284"/>
        </w:tabs>
        <w:suppressAutoHyphens/>
        <w:autoSpaceDN w:val="0"/>
        <w:spacing w:after="0"/>
        <w:ind w:left="284" w:hanging="284"/>
        <w:jc w:val="both"/>
        <w:rPr>
          <w:rFonts w:ascii="Times New Roman" w:eastAsia="SimSun" w:hAnsi="Times New Roman" w:cs="Times New Roman"/>
          <w:bCs/>
          <w:kern w:val="3"/>
          <w:sz w:val="24"/>
          <w:szCs w:val="24"/>
        </w:rPr>
      </w:pPr>
      <w:r w:rsidRPr="00CB08E7">
        <w:rPr>
          <w:rFonts w:ascii="Times New Roman" w:hAnsi="Times New Roman" w:cs="Times New Roman"/>
          <w:sz w:val="24"/>
          <w:szCs w:val="24"/>
        </w:rPr>
        <w:t>Podstawą realizacji przedmiotu umowy jest Pozwolenie na budowę.</w:t>
      </w:r>
    </w:p>
    <w:p w14:paraId="5278C85B" w14:textId="6216073E" w:rsidR="008948BD" w:rsidRPr="00CB08E7" w:rsidRDefault="008948BD" w:rsidP="0040799D">
      <w:pPr>
        <w:numPr>
          <w:ilvl w:val="0"/>
          <w:numId w:val="28"/>
        </w:numPr>
        <w:shd w:val="clear" w:color="auto" w:fill="FFFFFF"/>
        <w:tabs>
          <w:tab w:val="left" w:pos="284"/>
        </w:tabs>
        <w:suppressAutoHyphens/>
        <w:autoSpaceDN w:val="0"/>
        <w:spacing w:after="0"/>
        <w:ind w:left="284" w:hanging="284"/>
        <w:jc w:val="both"/>
        <w:rPr>
          <w:rFonts w:ascii="Times New Roman" w:eastAsia="SimSun" w:hAnsi="Times New Roman" w:cs="Times New Roman"/>
          <w:bCs/>
          <w:kern w:val="3"/>
          <w:sz w:val="24"/>
          <w:szCs w:val="24"/>
        </w:rPr>
      </w:pPr>
      <w:r w:rsidRPr="00CB08E7">
        <w:rPr>
          <w:rFonts w:ascii="Times New Roman" w:hAnsi="Times New Roman" w:cs="Times New Roman"/>
          <w:sz w:val="24"/>
          <w:szCs w:val="24"/>
        </w:rPr>
        <w:t xml:space="preserve">Szczegółowy zakres rzeczowy przedmiotu umowy określa: </w:t>
      </w:r>
    </w:p>
    <w:p w14:paraId="7EAB3BBF" w14:textId="77777777" w:rsidR="008948BD" w:rsidRPr="00CB08E7" w:rsidRDefault="008948BD" w:rsidP="0040799D">
      <w:pPr>
        <w:numPr>
          <w:ilvl w:val="0"/>
          <w:numId w:val="34"/>
        </w:numPr>
        <w:spacing w:after="0"/>
        <w:ind w:left="567" w:hanging="283"/>
        <w:jc w:val="both"/>
        <w:rPr>
          <w:rFonts w:ascii="Times New Roman" w:hAnsi="Times New Roman" w:cs="Times New Roman"/>
          <w:sz w:val="24"/>
          <w:szCs w:val="24"/>
        </w:rPr>
      </w:pPr>
      <w:r w:rsidRPr="00CB08E7">
        <w:rPr>
          <w:rFonts w:ascii="Times New Roman" w:hAnsi="Times New Roman" w:cs="Times New Roman"/>
          <w:sz w:val="24"/>
          <w:szCs w:val="24"/>
        </w:rPr>
        <w:t>umowa,</w:t>
      </w:r>
    </w:p>
    <w:p w14:paraId="0A2015C9" w14:textId="77777777" w:rsidR="008948BD" w:rsidRPr="00CB08E7" w:rsidRDefault="008948BD" w:rsidP="0040799D">
      <w:pPr>
        <w:numPr>
          <w:ilvl w:val="0"/>
          <w:numId w:val="34"/>
        </w:numPr>
        <w:spacing w:after="0"/>
        <w:ind w:left="567" w:hanging="283"/>
        <w:jc w:val="both"/>
        <w:rPr>
          <w:rFonts w:ascii="Times New Roman" w:hAnsi="Times New Roman" w:cs="Times New Roman"/>
          <w:sz w:val="24"/>
          <w:szCs w:val="24"/>
        </w:rPr>
      </w:pPr>
      <w:r w:rsidRPr="00CB08E7">
        <w:rPr>
          <w:rFonts w:ascii="Times New Roman" w:hAnsi="Times New Roman" w:cs="Times New Roman"/>
          <w:sz w:val="24"/>
          <w:szCs w:val="24"/>
        </w:rPr>
        <w:t>SWZ,</w:t>
      </w:r>
    </w:p>
    <w:p w14:paraId="1528A741" w14:textId="175167F2" w:rsidR="00C434DE" w:rsidRPr="00CB08E7" w:rsidRDefault="00C434DE" w:rsidP="0040799D">
      <w:pPr>
        <w:numPr>
          <w:ilvl w:val="0"/>
          <w:numId w:val="34"/>
        </w:numPr>
        <w:spacing w:after="0"/>
        <w:ind w:left="567" w:hanging="283"/>
        <w:jc w:val="both"/>
        <w:rPr>
          <w:rFonts w:ascii="Times New Roman" w:hAnsi="Times New Roman" w:cs="Times New Roman"/>
          <w:sz w:val="24"/>
          <w:szCs w:val="24"/>
        </w:rPr>
      </w:pPr>
      <w:r w:rsidRPr="00CB08E7">
        <w:rPr>
          <w:rFonts w:ascii="Times New Roman" w:hAnsi="Times New Roman" w:cs="Times New Roman"/>
          <w:sz w:val="24"/>
          <w:szCs w:val="24"/>
        </w:rPr>
        <w:t>dokumentacja projektowa</w:t>
      </w:r>
      <w:r w:rsidRPr="00CB08E7">
        <w:rPr>
          <w:rFonts w:ascii="Times New Roman" w:eastAsia="SimSun" w:hAnsi="Times New Roman" w:cs="Times New Roman"/>
          <w:kern w:val="3"/>
          <w:sz w:val="24"/>
          <w:szCs w:val="24"/>
        </w:rPr>
        <w:t>,</w:t>
      </w:r>
    </w:p>
    <w:p w14:paraId="2F1CE38F" w14:textId="77777777" w:rsidR="008233C3" w:rsidRPr="00CB08E7" w:rsidRDefault="008948BD" w:rsidP="0040799D">
      <w:pPr>
        <w:numPr>
          <w:ilvl w:val="0"/>
          <w:numId w:val="34"/>
        </w:numPr>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zmiany opisu przedmiotu zamówienia dokonane w trakcie procedury przetargowej – w wersji elektronicznej </w:t>
      </w:r>
    </w:p>
    <w:p w14:paraId="598CF9E8" w14:textId="1F5C32FD" w:rsidR="008948BD" w:rsidRPr="00CB08E7" w:rsidRDefault="008948BD" w:rsidP="0040799D">
      <w:pPr>
        <w:spacing w:after="0"/>
        <w:ind w:left="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stanowiące integralną część umowy.</w:t>
      </w:r>
    </w:p>
    <w:p w14:paraId="105C0C9B" w14:textId="140FF59E" w:rsidR="001E20DE" w:rsidRPr="00CB08E7" w:rsidRDefault="00806AA4" w:rsidP="0040799D">
      <w:pPr>
        <w:pStyle w:val="Akapitzlist"/>
        <w:numPr>
          <w:ilvl w:val="0"/>
          <w:numId w:val="28"/>
        </w:numPr>
        <w:autoSpaceDE w:val="0"/>
        <w:autoSpaceDN w:val="0"/>
        <w:spacing w:line="276" w:lineRule="auto"/>
        <w:ind w:left="284" w:hanging="284"/>
        <w:contextualSpacing/>
        <w:jc w:val="both"/>
      </w:pPr>
      <w:r w:rsidRPr="00CB08E7">
        <w:rPr>
          <w:rFonts w:eastAsia="SimSun"/>
          <w:kern w:val="3"/>
        </w:rPr>
        <w:t>J</w:t>
      </w:r>
      <w:r w:rsidR="001E20DE" w:rsidRPr="00CB08E7">
        <w:rPr>
          <w:rFonts w:eastAsia="SimSun"/>
          <w:kern w:val="3"/>
        </w:rPr>
        <w:t xml:space="preserve">ednostką organizacyjną realizującą umowę jest </w:t>
      </w:r>
      <w:r w:rsidR="001E20DE" w:rsidRPr="00CB08E7">
        <w:rPr>
          <w:rFonts w:eastAsia="SimSun"/>
          <w:b/>
          <w:bCs/>
          <w:kern w:val="3"/>
        </w:rPr>
        <w:t>Zarząd Zieleni Miejskiej w Rzeszowie</w:t>
      </w:r>
      <w:r w:rsidR="001E20DE" w:rsidRPr="00CB08E7">
        <w:rPr>
          <w:rFonts w:eastAsia="SimSun"/>
          <w:kern w:val="3"/>
        </w:rPr>
        <w:t>, Plac Ofiar Getta 6, 35-002 Rzeszów.</w:t>
      </w:r>
    </w:p>
    <w:p w14:paraId="1171162D" w14:textId="77777777" w:rsidR="00A0303E" w:rsidRPr="00CB08E7" w:rsidRDefault="00A0303E" w:rsidP="0040799D">
      <w:pPr>
        <w:shd w:val="clear" w:color="auto" w:fill="FFFFFF"/>
        <w:spacing w:after="0"/>
        <w:jc w:val="center"/>
        <w:rPr>
          <w:rFonts w:ascii="Times New Roman" w:eastAsia="SimSun" w:hAnsi="Times New Roman" w:cs="Times New Roman"/>
          <w:b/>
          <w:bCs/>
          <w:kern w:val="3"/>
          <w:sz w:val="24"/>
          <w:szCs w:val="24"/>
        </w:rPr>
      </w:pPr>
    </w:p>
    <w:p w14:paraId="0D7076BB" w14:textId="37DBB3FF" w:rsidR="009D433D" w:rsidRPr="00CB08E7" w:rsidRDefault="001E20DE" w:rsidP="0040799D">
      <w:pPr>
        <w:shd w:val="clear" w:color="auto" w:fill="FFFFFF"/>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2</w:t>
      </w:r>
    </w:p>
    <w:p w14:paraId="2E879191" w14:textId="77777777" w:rsidR="00D73BA9" w:rsidRPr="00CB08E7" w:rsidRDefault="001E20DE"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TERMIN WYKONANIA UMOWY</w:t>
      </w:r>
    </w:p>
    <w:p w14:paraId="27A8BED3" w14:textId="77777777" w:rsidR="003A5C06" w:rsidRPr="00CB08E7" w:rsidRDefault="003A5C06" w:rsidP="0040799D">
      <w:pPr>
        <w:pStyle w:val="Akapitzlist"/>
        <w:numPr>
          <w:ilvl w:val="0"/>
          <w:numId w:val="2"/>
        </w:numPr>
        <w:suppressAutoHyphens/>
        <w:autoSpaceDN w:val="0"/>
        <w:spacing w:line="276" w:lineRule="auto"/>
        <w:ind w:left="284" w:hanging="284"/>
        <w:jc w:val="both"/>
        <w:rPr>
          <w:rFonts w:eastAsia="SimSun"/>
          <w:kern w:val="3"/>
        </w:rPr>
      </w:pPr>
      <w:r w:rsidRPr="00CB08E7">
        <w:t>Strony ustalają następujące terminy:</w:t>
      </w:r>
    </w:p>
    <w:p w14:paraId="0FAD6A90" w14:textId="44AC56B7" w:rsidR="003A5C06" w:rsidRPr="00CB08E7" w:rsidRDefault="00C434DE" w:rsidP="0040799D">
      <w:pPr>
        <w:pStyle w:val="Akapitzlist"/>
        <w:numPr>
          <w:ilvl w:val="0"/>
          <w:numId w:val="35"/>
        </w:numPr>
        <w:suppressAutoHyphens/>
        <w:autoSpaceDN w:val="0"/>
        <w:spacing w:line="276" w:lineRule="auto"/>
        <w:ind w:left="567" w:hanging="283"/>
        <w:contextualSpacing/>
        <w:jc w:val="both"/>
        <w:textAlignment w:val="baseline"/>
        <w:rPr>
          <w:rFonts w:eastAsia="SimSun"/>
          <w:b/>
          <w:bCs/>
          <w:kern w:val="3"/>
          <w:lang w:bidi="en-US"/>
        </w:rPr>
      </w:pPr>
      <w:r w:rsidRPr="00CB08E7">
        <w:rPr>
          <w:rFonts w:eastAsia="SimSun"/>
          <w:kern w:val="3"/>
        </w:rPr>
        <w:t xml:space="preserve">rozpoczęcia robót: dzień przekazania terenu </w:t>
      </w:r>
      <w:r w:rsidR="00525DDC" w:rsidRPr="00CB08E7">
        <w:rPr>
          <w:rFonts w:eastAsia="SimSun"/>
          <w:kern w:val="3"/>
        </w:rPr>
        <w:t>budowy</w:t>
      </w:r>
      <w:r w:rsidRPr="00CB08E7">
        <w:rPr>
          <w:rFonts w:eastAsia="SimSun"/>
          <w:kern w:val="3"/>
        </w:rPr>
        <w:t>,</w:t>
      </w:r>
    </w:p>
    <w:p w14:paraId="0ADDDBD9" w14:textId="0D6BB2DE" w:rsidR="003A5C06" w:rsidRPr="00CB08E7" w:rsidRDefault="003A5C06" w:rsidP="0040799D">
      <w:pPr>
        <w:pStyle w:val="Akapitzlist"/>
        <w:numPr>
          <w:ilvl w:val="0"/>
          <w:numId w:val="35"/>
        </w:numPr>
        <w:suppressAutoHyphens/>
        <w:autoSpaceDN w:val="0"/>
        <w:spacing w:line="276" w:lineRule="auto"/>
        <w:ind w:left="567" w:hanging="283"/>
        <w:contextualSpacing/>
        <w:jc w:val="both"/>
        <w:textAlignment w:val="baseline"/>
        <w:rPr>
          <w:rFonts w:eastAsia="SimSun"/>
          <w:b/>
          <w:bCs/>
          <w:kern w:val="3"/>
          <w:lang w:bidi="en-US"/>
        </w:rPr>
      </w:pPr>
      <w:r w:rsidRPr="00CB08E7">
        <w:rPr>
          <w:rFonts w:eastAsia="SimSun"/>
          <w:kern w:val="3"/>
          <w:lang w:bidi="en-US"/>
        </w:rPr>
        <w:t xml:space="preserve">wykonanie </w:t>
      </w:r>
      <w:r w:rsidR="00824253" w:rsidRPr="00CB08E7">
        <w:rPr>
          <w:rFonts w:eastAsia="SimSun"/>
          <w:kern w:val="3"/>
          <w:lang w:bidi="en-US"/>
        </w:rPr>
        <w:t xml:space="preserve">całości </w:t>
      </w:r>
      <w:r w:rsidRPr="00CB08E7">
        <w:rPr>
          <w:rFonts w:eastAsia="SimSun"/>
          <w:kern w:val="3"/>
          <w:lang w:bidi="en-US"/>
        </w:rPr>
        <w:t xml:space="preserve">przedmiotu umowy </w:t>
      </w:r>
      <w:r w:rsidRPr="00CB08E7">
        <w:t xml:space="preserve">– </w:t>
      </w:r>
      <w:r w:rsidRPr="00CB08E7">
        <w:rPr>
          <w:b/>
          <w:bCs/>
        </w:rPr>
        <w:t xml:space="preserve">do </w:t>
      </w:r>
      <w:r w:rsidR="00A31CDE" w:rsidRPr="00CB08E7">
        <w:rPr>
          <w:b/>
          <w:bCs/>
        </w:rPr>
        <w:t>1</w:t>
      </w:r>
      <w:r w:rsidR="000218E0" w:rsidRPr="00CB08E7">
        <w:rPr>
          <w:b/>
          <w:bCs/>
        </w:rPr>
        <w:t>1</w:t>
      </w:r>
      <w:r w:rsidRPr="00CB08E7">
        <w:rPr>
          <w:b/>
          <w:bCs/>
        </w:rPr>
        <w:t xml:space="preserve"> miesięcy od podpisania umowy</w:t>
      </w:r>
      <w:r w:rsidRPr="00CB08E7">
        <w:t>.</w:t>
      </w:r>
    </w:p>
    <w:p w14:paraId="24A576BC" w14:textId="1FDF1D37" w:rsidR="006C392A" w:rsidRPr="00CB08E7" w:rsidRDefault="006C392A" w:rsidP="0040799D">
      <w:pPr>
        <w:numPr>
          <w:ilvl w:val="0"/>
          <w:numId w:val="2"/>
        </w:numPr>
        <w:spacing w:after="0"/>
        <w:ind w:left="284" w:hanging="284"/>
        <w:jc w:val="both"/>
        <w:rPr>
          <w:rFonts w:ascii="Times New Roman" w:hAnsi="Times New Roman" w:cs="Times New Roman"/>
          <w:sz w:val="24"/>
          <w:szCs w:val="24"/>
        </w:rPr>
      </w:pPr>
      <w:r w:rsidRPr="00CB08E7">
        <w:rPr>
          <w:rFonts w:ascii="Times New Roman" w:hAnsi="Times New Roman" w:cs="Times New Roman"/>
          <w:sz w:val="24"/>
          <w:szCs w:val="24"/>
        </w:rPr>
        <w:t xml:space="preserve">Termin protokolarnego przekazania Wykonawcy, przy udziale kierownika budowy, terenu </w:t>
      </w:r>
      <w:r w:rsidR="00525DDC" w:rsidRPr="00CB08E7">
        <w:rPr>
          <w:rFonts w:ascii="Times New Roman" w:hAnsi="Times New Roman" w:cs="Times New Roman"/>
          <w:sz w:val="24"/>
          <w:szCs w:val="24"/>
        </w:rPr>
        <w:t>budowy</w:t>
      </w:r>
      <w:r w:rsidRPr="00CB08E7">
        <w:rPr>
          <w:rFonts w:ascii="Times New Roman" w:hAnsi="Times New Roman" w:cs="Times New Roman"/>
          <w:sz w:val="24"/>
          <w:szCs w:val="24"/>
        </w:rPr>
        <w:t xml:space="preserve"> – do </w:t>
      </w:r>
      <w:r w:rsidR="00904293" w:rsidRPr="00CB08E7">
        <w:rPr>
          <w:rFonts w:ascii="Times New Roman" w:hAnsi="Times New Roman" w:cs="Times New Roman"/>
          <w:sz w:val="24"/>
          <w:szCs w:val="24"/>
        </w:rPr>
        <w:t>10</w:t>
      </w:r>
      <w:r w:rsidRPr="00CB08E7">
        <w:rPr>
          <w:rFonts w:ascii="Times New Roman" w:hAnsi="Times New Roman" w:cs="Times New Roman"/>
          <w:sz w:val="24"/>
          <w:szCs w:val="24"/>
        </w:rPr>
        <w:t xml:space="preserve"> dni </w:t>
      </w:r>
      <w:r w:rsidR="002D3CFB" w:rsidRPr="00CB08E7">
        <w:rPr>
          <w:rFonts w:ascii="Times New Roman" w:hAnsi="Times New Roman" w:cs="Times New Roman"/>
          <w:sz w:val="24"/>
          <w:szCs w:val="24"/>
        </w:rPr>
        <w:t xml:space="preserve">roboczych </w:t>
      </w:r>
      <w:r w:rsidRPr="00CB08E7">
        <w:rPr>
          <w:rFonts w:ascii="Times New Roman" w:hAnsi="Times New Roman" w:cs="Times New Roman"/>
          <w:sz w:val="24"/>
          <w:szCs w:val="24"/>
        </w:rPr>
        <w:t xml:space="preserve">od dnia </w:t>
      </w:r>
      <w:r w:rsidR="00904293" w:rsidRPr="00CB08E7">
        <w:rPr>
          <w:rFonts w:ascii="Times New Roman" w:hAnsi="Times New Roman" w:cs="Times New Roman"/>
          <w:sz w:val="24"/>
          <w:szCs w:val="24"/>
        </w:rPr>
        <w:t>podpisania umowy</w:t>
      </w:r>
      <w:r w:rsidRPr="00CB08E7">
        <w:rPr>
          <w:rFonts w:ascii="Times New Roman" w:hAnsi="Times New Roman" w:cs="Times New Roman"/>
          <w:sz w:val="24"/>
          <w:szCs w:val="24"/>
        </w:rPr>
        <w:t>.</w:t>
      </w:r>
    </w:p>
    <w:p w14:paraId="37E7C674" w14:textId="7303ACE3" w:rsidR="006C392A" w:rsidRPr="00CB08E7" w:rsidRDefault="006C392A" w:rsidP="0040799D">
      <w:pPr>
        <w:numPr>
          <w:ilvl w:val="0"/>
          <w:numId w:val="2"/>
        </w:numPr>
        <w:spacing w:after="0"/>
        <w:ind w:left="284" w:hanging="284"/>
        <w:jc w:val="both"/>
        <w:rPr>
          <w:rFonts w:ascii="Times New Roman" w:hAnsi="Times New Roman" w:cs="Times New Roman"/>
          <w:sz w:val="24"/>
          <w:szCs w:val="24"/>
        </w:rPr>
      </w:pPr>
      <w:r w:rsidRPr="00CB08E7">
        <w:rPr>
          <w:rFonts w:ascii="Times New Roman" w:hAnsi="Times New Roman" w:cs="Times New Roman"/>
          <w:sz w:val="24"/>
          <w:szCs w:val="24"/>
        </w:rPr>
        <w:t xml:space="preserve">Wykonawca najpóźniej na 2 dni robocze przed planowanym terminem przekazania terenu </w:t>
      </w:r>
      <w:r w:rsidR="00525DDC" w:rsidRPr="00CB08E7">
        <w:rPr>
          <w:rFonts w:ascii="Times New Roman" w:hAnsi="Times New Roman" w:cs="Times New Roman"/>
          <w:sz w:val="24"/>
          <w:szCs w:val="24"/>
        </w:rPr>
        <w:t>budowy</w:t>
      </w:r>
      <w:r w:rsidRPr="00CB08E7">
        <w:rPr>
          <w:rFonts w:ascii="Times New Roman" w:hAnsi="Times New Roman" w:cs="Times New Roman"/>
          <w:sz w:val="24"/>
          <w:szCs w:val="24"/>
        </w:rPr>
        <w:t xml:space="preserve"> doręczy Zamawiającemu:</w:t>
      </w:r>
    </w:p>
    <w:p w14:paraId="51B51C7E" w14:textId="599813FF" w:rsidR="006C392A" w:rsidRPr="00CB08E7" w:rsidRDefault="006C392A" w:rsidP="0040799D">
      <w:pPr>
        <w:numPr>
          <w:ilvl w:val="1"/>
          <w:numId w:val="2"/>
        </w:numPr>
        <w:spacing w:after="0"/>
        <w:ind w:left="567" w:hanging="283"/>
        <w:jc w:val="both"/>
        <w:rPr>
          <w:rFonts w:ascii="Times New Roman" w:hAnsi="Times New Roman" w:cs="Times New Roman"/>
          <w:sz w:val="24"/>
          <w:szCs w:val="24"/>
        </w:rPr>
      </w:pPr>
      <w:r w:rsidRPr="00CB08E7">
        <w:rPr>
          <w:rFonts w:ascii="Times New Roman" w:hAnsi="Times New Roman" w:cs="Times New Roman"/>
          <w:sz w:val="24"/>
          <w:szCs w:val="24"/>
        </w:rPr>
        <w:t>oświadczenie kierownika budowy</w:t>
      </w:r>
      <w:r w:rsidR="00C715C2" w:rsidRPr="00CB08E7">
        <w:rPr>
          <w:rFonts w:ascii="Times New Roman" w:hAnsi="Times New Roman" w:cs="Times New Roman"/>
          <w:sz w:val="24"/>
          <w:szCs w:val="24"/>
        </w:rPr>
        <w:t xml:space="preserve"> o przejęciu obowiązku kierowania budową oraz oświadczenie </w:t>
      </w:r>
      <w:r w:rsidRPr="00CB08E7">
        <w:rPr>
          <w:rFonts w:ascii="Times New Roman" w:hAnsi="Times New Roman" w:cs="Times New Roman"/>
          <w:sz w:val="24"/>
          <w:szCs w:val="24"/>
        </w:rPr>
        <w:t>stwierdzające sporządzenie planu bezpieczeństwa i ochrony zdrowia,</w:t>
      </w:r>
    </w:p>
    <w:p w14:paraId="6CD35DA0" w14:textId="77777777" w:rsidR="006C392A" w:rsidRPr="00CB08E7" w:rsidRDefault="006C392A" w:rsidP="0040799D">
      <w:pPr>
        <w:numPr>
          <w:ilvl w:val="1"/>
          <w:numId w:val="2"/>
        </w:numPr>
        <w:spacing w:after="0"/>
        <w:ind w:left="567" w:hanging="283"/>
        <w:jc w:val="both"/>
        <w:rPr>
          <w:rFonts w:ascii="Times New Roman" w:hAnsi="Times New Roman" w:cs="Times New Roman"/>
          <w:sz w:val="24"/>
          <w:szCs w:val="24"/>
        </w:rPr>
      </w:pPr>
      <w:r w:rsidRPr="00CB08E7">
        <w:rPr>
          <w:rFonts w:ascii="Times New Roman" w:hAnsi="Times New Roman" w:cs="Times New Roman"/>
          <w:sz w:val="24"/>
          <w:szCs w:val="24"/>
        </w:rPr>
        <w:lastRenderedPageBreak/>
        <w:t>kopie zaświadczeń o wpisie kierownika budowy i kierowników robót na listę członków właściwej izby samorządu zawodowego,</w:t>
      </w:r>
    </w:p>
    <w:p w14:paraId="03BBC102" w14:textId="77777777" w:rsidR="006C392A" w:rsidRPr="00CB08E7" w:rsidRDefault="006C392A" w:rsidP="0040799D">
      <w:pPr>
        <w:numPr>
          <w:ilvl w:val="1"/>
          <w:numId w:val="2"/>
        </w:numPr>
        <w:spacing w:after="0"/>
        <w:ind w:left="567" w:hanging="283"/>
        <w:jc w:val="both"/>
        <w:rPr>
          <w:rFonts w:ascii="Times New Roman" w:hAnsi="Times New Roman" w:cs="Times New Roman"/>
          <w:sz w:val="24"/>
          <w:szCs w:val="24"/>
        </w:rPr>
      </w:pPr>
      <w:r w:rsidRPr="00CB08E7">
        <w:rPr>
          <w:rFonts w:ascii="Times New Roman" w:hAnsi="Times New Roman" w:cs="Times New Roman"/>
          <w:sz w:val="24"/>
          <w:szCs w:val="24"/>
        </w:rPr>
        <w:t>kopie decyzji o nadaniu uprawnień budowlanych w odpowiedniej specjalności dla kierownika budowy i kierowników robót.</w:t>
      </w:r>
    </w:p>
    <w:p w14:paraId="54E82332" w14:textId="43B47417" w:rsidR="006C392A" w:rsidRPr="00CB08E7" w:rsidRDefault="006C392A" w:rsidP="0040799D">
      <w:pPr>
        <w:numPr>
          <w:ilvl w:val="0"/>
          <w:numId w:val="2"/>
        </w:numPr>
        <w:spacing w:after="0"/>
        <w:ind w:left="284" w:hanging="284"/>
        <w:jc w:val="both"/>
        <w:rPr>
          <w:rFonts w:ascii="Times New Roman" w:hAnsi="Times New Roman" w:cs="Times New Roman"/>
          <w:sz w:val="24"/>
          <w:szCs w:val="24"/>
        </w:rPr>
      </w:pPr>
      <w:r w:rsidRPr="00CB08E7">
        <w:rPr>
          <w:rFonts w:ascii="Times New Roman" w:hAnsi="Times New Roman" w:cs="Times New Roman"/>
          <w:sz w:val="24"/>
          <w:szCs w:val="24"/>
        </w:rPr>
        <w:t>Niedoręczenie Zamawiającemu przez Wykonawcę kompletnych dokumentów, o których mowa w ust. 3 we wskazanym terminie, skutkować będzie opóźnieniem w przekazaniu terenu robót. Opóźnienie traktowane będzie jako powstałe z przyczyn zależnych od Wykonawcy i nie może stanowić podstawy do zmiany terminu wykonania przedmiotu umowy.</w:t>
      </w:r>
    </w:p>
    <w:p w14:paraId="216FF5F5" w14:textId="2BD30CA0" w:rsidR="006C392A" w:rsidRPr="00CB08E7" w:rsidRDefault="006C392A" w:rsidP="0040799D">
      <w:pPr>
        <w:numPr>
          <w:ilvl w:val="0"/>
          <w:numId w:val="2"/>
        </w:numPr>
        <w:spacing w:after="0"/>
        <w:ind w:left="284" w:hanging="284"/>
        <w:jc w:val="both"/>
        <w:rPr>
          <w:rFonts w:ascii="Times New Roman" w:hAnsi="Times New Roman" w:cs="Times New Roman"/>
          <w:sz w:val="24"/>
          <w:szCs w:val="24"/>
          <w:u w:val="single"/>
        </w:rPr>
      </w:pPr>
      <w:r w:rsidRPr="00CB08E7">
        <w:rPr>
          <w:rFonts w:ascii="Times New Roman" w:hAnsi="Times New Roman" w:cs="Times New Roman"/>
          <w:sz w:val="24"/>
          <w:szCs w:val="24"/>
        </w:rPr>
        <w:t>Wykonawca może przystąpić do rozpoczęcia robót budowlanych po</w:t>
      </w:r>
      <w:r w:rsidR="00C715C2" w:rsidRPr="00CB08E7">
        <w:rPr>
          <w:rFonts w:ascii="Times New Roman" w:hAnsi="Times New Roman" w:cs="Times New Roman"/>
          <w:sz w:val="24"/>
          <w:szCs w:val="24"/>
        </w:rPr>
        <w:t xml:space="preserve"> dokonaniu przez Zamawiającego zawiadomienia organu nadzoru budowlanego o zmianie kierownika budowy.</w:t>
      </w:r>
    </w:p>
    <w:p w14:paraId="1F908BA4" w14:textId="6675ED75" w:rsidR="003730F1" w:rsidRPr="00CB08E7" w:rsidRDefault="00C83792" w:rsidP="0040799D">
      <w:pPr>
        <w:numPr>
          <w:ilvl w:val="0"/>
          <w:numId w:val="2"/>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Termin wykonania </w:t>
      </w:r>
      <w:r w:rsidR="00824253" w:rsidRPr="00CB08E7">
        <w:rPr>
          <w:rFonts w:ascii="Times New Roman" w:eastAsia="SimSun" w:hAnsi="Times New Roman" w:cs="Times New Roman"/>
          <w:kern w:val="3"/>
          <w:sz w:val="24"/>
          <w:szCs w:val="24"/>
        </w:rPr>
        <w:t xml:space="preserve">całości </w:t>
      </w:r>
      <w:r w:rsidRPr="00CB08E7">
        <w:rPr>
          <w:rFonts w:ascii="Times New Roman" w:eastAsia="SimSun" w:hAnsi="Times New Roman" w:cs="Times New Roman"/>
          <w:kern w:val="3"/>
          <w:sz w:val="24"/>
          <w:szCs w:val="24"/>
        </w:rPr>
        <w:t xml:space="preserve">przedmiotu umowy uważa się za </w:t>
      </w:r>
      <w:r w:rsidR="00904293" w:rsidRPr="00CB08E7">
        <w:rPr>
          <w:rFonts w:ascii="Times New Roman" w:eastAsia="SimSun" w:hAnsi="Times New Roman" w:cs="Times New Roman"/>
          <w:kern w:val="3"/>
          <w:sz w:val="24"/>
          <w:szCs w:val="24"/>
        </w:rPr>
        <w:t>dotrzymany,</w:t>
      </w:r>
      <w:r w:rsidRPr="00CB08E7">
        <w:rPr>
          <w:rFonts w:ascii="Times New Roman" w:eastAsia="SimSun" w:hAnsi="Times New Roman" w:cs="Times New Roman"/>
          <w:kern w:val="3"/>
          <w:sz w:val="24"/>
          <w:szCs w:val="24"/>
        </w:rPr>
        <w:t xml:space="preserve"> jeżeli zostanie on odebrany zgodnie z</w:t>
      </w:r>
      <w:r w:rsidR="009403D1" w:rsidRPr="00CB08E7">
        <w:rPr>
          <w:rFonts w:ascii="Times New Roman" w:eastAsia="SimSun" w:hAnsi="Times New Roman" w:cs="Times New Roman"/>
          <w:kern w:val="3"/>
          <w:sz w:val="24"/>
          <w:szCs w:val="24"/>
        </w:rPr>
        <w:t xml:space="preserve"> </w:t>
      </w:r>
      <w:r w:rsidR="00F075BC" w:rsidRPr="00CB08E7">
        <w:rPr>
          <w:rFonts w:ascii="Times New Roman" w:eastAsia="SimSun" w:hAnsi="Times New Roman" w:cs="Times New Roman"/>
          <w:kern w:val="3"/>
          <w:sz w:val="24"/>
          <w:szCs w:val="24"/>
        </w:rPr>
        <w:t>§</w:t>
      </w:r>
      <w:r w:rsidR="000D4A38" w:rsidRPr="00CB08E7">
        <w:rPr>
          <w:rFonts w:ascii="Times New Roman" w:eastAsia="SimSun" w:hAnsi="Times New Roman" w:cs="Times New Roman"/>
          <w:kern w:val="3"/>
          <w:sz w:val="24"/>
          <w:szCs w:val="24"/>
        </w:rPr>
        <w:t xml:space="preserve"> </w:t>
      </w:r>
      <w:r w:rsidR="003453E5" w:rsidRPr="00CB08E7">
        <w:rPr>
          <w:rFonts w:ascii="Times New Roman" w:eastAsia="SimSun" w:hAnsi="Times New Roman" w:cs="Times New Roman"/>
          <w:kern w:val="3"/>
          <w:sz w:val="24"/>
          <w:szCs w:val="24"/>
        </w:rPr>
        <w:t>1</w:t>
      </w:r>
      <w:r w:rsidR="00296EF3" w:rsidRPr="00CB08E7">
        <w:rPr>
          <w:rFonts w:ascii="Times New Roman" w:eastAsia="SimSun" w:hAnsi="Times New Roman" w:cs="Times New Roman"/>
          <w:kern w:val="3"/>
          <w:sz w:val="24"/>
          <w:szCs w:val="24"/>
        </w:rPr>
        <w:t>1</w:t>
      </w:r>
      <w:r w:rsidRPr="00CB08E7">
        <w:rPr>
          <w:rFonts w:ascii="Times New Roman" w:eastAsia="SimSun" w:hAnsi="Times New Roman" w:cs="Times New Roman"/>
          <w:kern w:val="3"/>
          <w:sz w:val="24"/>
          <w:szCs w:val="24"/>
        </w:rPr>
        <w:t xml:space="preserve">, w terminie określonym ust. </w:t>
      </w:r>
      <w:r w:rsidR="00E83AFC" w:rsidRPr="00CB08E7">
        <w:rPr>
          <w:rFonts w:ascii="Times New Roman" w:eastAsia="SimSun" w:hAnsi="Times New Roman" w:cs="Times New Roman"/>
          <w:kern w:val="3"/>
          <w:sz w:val="24"/>
          <w:szCs w:val="24"/>
        </w:rPr>
        <w:t>1</w:t>
      </w:r>
      <w:r w:rsidR="003A5C06" w:rsidRPr="00CB08E7">
        <w:rPr>
          <w:rFonts w:ascii="Times New Roman" w:eastAsia="SimSun" w:hAnsi="Times New Roman" w:cs="Times New Roman"/>
          <w:kern w:val="3"/>
          <w:sz w:val="24"/>
          <w:szCs w:val="24"/>
        </w:rPr>
        <w:t>, pkt. 2</w:t>
      </w:r>
      <w:r w:rsidR="00C64CBA" w:rsidRPr="00CB08E7">
        <w:rPr>
          <w:rFonts w:ascii="Times New Roman" w:eastAsia="SimSun" w:hAnsi="Times New Roman" w:cs="Times New Roman"/>
          <w:kern w:val="3"/>
          <w:sz w:val="24"/>
          <w:szCs w:val="24"/>
        </w:rPr>
        <w:t>,</w:t>
      </w:r>
      <w:r w:rsidR="00E83AFC"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 xml:space="preserve">co zostanie potwierdzone </w:t>
      </w:r>
      <w:r w:rsidR="002C3016" w:rsidRPr="00CB08E7">
        <w:rPr>
          <w:rFonts w:ascii="Times New Roman" w:eastAsia="SimSun" w:hAnsi="Times New Roman" w:cs="Times New Roman"/>
          <w:kern w:val="3"/>
          <w:sz w:val="24"/>
          <w:szCs w:val="24"/>
        </w:rPr>
        <w:t>w</w:t>
      </w:r>
      <w:r w:rsidR="00824253" w:rsidRPr="00CB08E7">
        <w:rPr>
          <w:rFonts w:ascii="Times New Roman" w:eastAsia="SimSun" w:hAnsi="Times New Roman" w:cs="Times New Roman"/>
          <w:kern w:val="3"/>
          <w:sz w:val="24"/>
          <w:szCs w:val="24"/>
        </w:rPr>
        <w:t> </w:t>
      </w:r>
      <w:r w:rsidRPr="00CB08E7">
        <w:rPr>
          <w:rFonts w:ascii="Times New Roman" w:eastAsia="SimSun" w:hAnsi="Times New Roman" w:cs="Times New Roman"/>
          <w:kern w:val="3"/>
          <w:sz w:val="24"/>
          <w:szCs w:val="24"/>
        </w:rPr>
        <w:t>protoko</w:t>
      </w:r>
      <w:r w:rsidR="002C3016" w:rsidRPr="00CB08E7">
        <w:rPr>
          <w:rFonts w:ascii="Times New Roman" w:eastAsia="SimSun" w:hAnsi="Times New Roman" w:cs="Times New Roman"/>
          <w:kern w:val="3"/>
          <w:sz w:val="24"/>
          <w:szCs w:val="24"/>
        </w:rPr>
        <w:t xml:space="preserve">le </w:t>
      </w:r>
      <w:r w:rsidRPr="00CB08E7">
        <w:rPr>
          <w:rFonts w:ascii="Times New Roman" w:eastAsia="SimSun" w:hAnsi="Times New Roman" w:cs="Times New Roman"/>
          <w:kern w:val="3"/>
          <w:sz w:val="24"/>
          <w:szCs w:val="24"/>
        </w:rPr>
        <w:t>odbioru przedmiotu umowy</w:t>
      </w:r>
      <w:r w:rsidR="00824253" w:rsidRPr="00CB08E7">
        <w:rPr>
          <w:rFonts w:ascii="Times New Roman" w:eastAsia="SimSun" w:hAnsi="Times New Roman" w:cs="Times New Roman"/>
          <w:kern w:val="3"/>
          <w:sz w:val="24"/>
          <w:szCs w:val="24"/>
        </w:rPr>
        <w:t>,</w:t>
      </w:r>
      <w:r w:rsidRPr="00CB08E7">
        <w:rPr>
          <w:rFonts w:ascii="Times New Roman" w:eastAsia="SimSun" w:hAnsi="Times New Roman" w:cs="Times New Roman"/>
          <w:kern w:val="3"/>
          <w:sz w:val="24"/>
          <w:szCs w:val="24"/>
        </w:rPr>
        <w:t xml:space="preserve"> podpisanym przez upoważnion</w:t>
      </w:r>
      <w:r w:rsidR="002C494C" w:rsidRPr="00CB08E7">
        <w:rPr>
          <w:rFonts w:ascii="Times New Roman" w:eastAsia="SimSun" w:hAnsi="Times New Roman" w:cs="Times New Roman"/>
          <w:kern w:val="3"/>
          <w:sz w:val="24"/>
          <w:szCs w:val="24"/>
        </w:rPr>
        <w:t>ego</w:t>
      </w:r>
      <w:r w:rsidRPr="00CB08E7">
        <w:rPr>
          <w:rFonts w:ascii="Times New Roman" w:eastAsia="SimSun" w:hAnsi="Times New Roman" w:cs="Times New Roman"/>
          <w:kern w:val="3"/>
          <w:sz w:val="24"/>
          <w:szCs w:val="24"/>
        </w:rPr>
        <w:t xml:space="preserve"> przedstawiciel</w:t>
      </w:r>
      <w:r w:rsidR="00F046BF" w:rsidRPr="00CB08E7">
        <w:rPr>
          <w:rFonts w:ascii="Times New Roman" w:eastAsia="SimSun" w:hAnsi="Times New Roman" w:cs="Times New Roman"/>
          <w:kern w:val="3"/>
          <w:sz w:val="24"/>
          <w:szCs w:val="24"/>
        </w:rPr>
        <w:t>a Zamawiaj</w:t>
      </w:r>
      <w:r w:rsidR="00D832E1" w:rsidRPr="00CB08E7">
        <w:rPr>
          <w:rFonts w:ascii="Times New Roman" w:eastAsia="SimSun" w:hAnsi="Times New Roman" w:cs="Times New Roman"/>
          <w:kern w:val="3"/>
          <w:sz w:val="24"/>
          <w:szCs w:val="24"/>
        </w:rPr>
        <w:t>ą</w:t>
      </w:r>
      <w:r w:rsidR="00F046BF" w:rsidRPr="00CB08E7">
        <w:rPr>
          <w:rFonts w:ascii="Times New Roman" w:eastAsia="SimSun" w:hAnsi="Times New Roman" w:cs="Times New Roman"/>
          <w:kern w:val="3"/>
          <w:sz w:val="24"/>
          <w:szCs w:val="24"/>
        </w:rPr>
        <w:t>cego</w:t>
      </w:r>
      <w:r w:rsidRPr="00CB08E7">
        <w:rPr>
          <w:rFonts w:ascii="Times New Roman" w:eastAsia="SimSun" w:hAnsi="Times New Roman" w:cs="Times New Roman"/>
          <w:kern w:val="3"/>
          <w:sz w:val="24"/>
          <w:szCs w:val="24"/>
        </w:rPr>
        <w:t>.</w:t>
      </w:r>
      <w:r w:rsidR="003A5C06" w:rsidRPr="00CB08E7">
        <w:rPr>
          <w:rFonts w:ascii="Times New Roman" w:hAnsi="Times New Roman" w:cs="Times New Roman"/>
          <w:sz w:val="24"/>
          <w:szCs w:val="24"/>
        </w:rPr>
        <w:t xml:space="preserve"> Termin </w:t>
      </w:r>
      <w:r w:rsidR="00824253" w:rsidRPr="00CB08E7">
        <w:rPr>
          <w:rFonts w:ascii="Times New Roman" w:hAnsi="Times New Roman" w:cs="Times New Roman"/>
          <w:sz w:val="24"/>
          <w:szCs w:val="24"/>
        </w:rPr>
        <w:t>ten</w:t>
      </w:r>
      <w:r w:rsidR="003A5C06" w:rsidRPr="00CB08E7">
        <w:rPr>
          <w:rFonts w:ascii="Times New Roman" w:hAnsi="Times New Roman" w:cs="Times New Roman"/>
          <w:sz w:val="24"/>
          <w:szCs w:val="24"/>
        </w:rPr>
        <w:t xml:space="preserve"> obejmuje czas wykonania zakresu umownego i dokonanie czynności odbiorowych.</w:t>
      </w:r>
    </w:p>
    <w:p w14:paraId="0749DA83" w14:textId="77777777" w:rsidR="009357CA" w:rsidRPr="00CB08E7" w:rsidRDefault="00C83792" w:rsidP="0040799D">
      <w:pPr>
        <w:numPr>
          <w:ilvl w:val="0"/>
          <w:numId w:val="2"/>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Ilekroć w umowie jest mowa o dniach roboczych, to uważa się dzień od poniedziałku do piątku z wyłączeniem dni ustawowo wolnych od pracy.</w:t>
      </w:r>
    </w:p>
    <w:p w14:paraId="34EDE098" w14:textId="77777777" w:rsidR="00F60206" w:rsidRPr="00CB08E7" w:rsidRDefault="00F60206" w:rsidP="0040799D">
      <w:pPr>
        <w:suppressAutoHyphens/>
        <w:autoSpaceDN w:val="0"/>
        <w:spacing w:after="0"/>
        <w:ind w:left="284"/>
        <w:jc w:val="center"/>
        <w:rPr>
          <w:rFonts w:ascii="Times New Roman" w:eastAsia="SimSun" w:hAnsi="Times New Roman" w:cs="Times New Roman"/>
          <w:kern w:val="3"/>
          <w:sz w:val="24"/>
          <w:szCs w:val="24"/>
        </w:rPr>
      </w:pPr>
    </w:p>
    <w:p w14:paraId="29825005" w14:textId="77777777" w:rsidR="009D433D" w:rsidRPr="00CB08E7" w:rsidRDefault="001E20DE" w:rsidP="0040799D">
      <w:pPr>
        <w:suppressAutoHyphens/>
        <w:autoSpaceDN w:val="0"/>
        <w:spacing w:after="0"/>
        <w:jc w:val="center"/>
        <w:rPr>
          <w:rFonts w:ascii="Times New Roman" w:eastAsia="SimSun" w:hAnsi="Times New Roman" w:cs="Times New Roman"/>
          <w:b/>
          <w:bCs/>
          <w:kern w:val="3"/>
          <w:sz w:val="24"/>
          <w:szCs w:val="24"/>
        </w:rPr>
      </w:pPr>
      <w:bookmarkStart w:id="1" w:name="_Hlk157085230"/>
      <w:r w:rsidRPr="00CB08E7">
        <w:rPr>
          <w:rFonts w:ascii="Times New Roman" w:eastAsia="SimSun" w:hAnsi="Times New Roman" w:cs="Times New Roman"/>
          <w:b/>
          <w:bCs/>
          <w:kern w:val="3"/>
          <w:sz w:val="24"/>
          <w:szCs w:val="24"/>
        </w:rPr>
        <w:t>§ 3</w:t>
      </w:r>
    </w:p>
    <w:p w14:paraId="0744913C" w14:textId="0BF796A9" w:rsidR="00D73BA9" w:rsidRPr="00CB08E7" w:rsidRDefault="001E20DE"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WYNAGRODZENIE</w:t>
      </w:r>
    </w:p>
    <w:p w14:paraId="45466AEE" w14:textId="212BFE28" w:rsidR="00A47B7F" w:rsidRPr="00CB08E7" w:rsidRDefault="00C83792" w:rsidP="0040799D">
      <w:pPr>
        <w:numPr>
          <w:ilvl w:val="0"/>
          <w:numId w:val="23"/>
        </w:numPr>
        <w:tabs>
          <w:tab w:val="left" w:pos="284"/>
        </w:tabs>
        <w:suppressAutoHyphens/>
        <w:autoSpaceDN w:val="0"/>
        <w:spacing w:after="0"/>
        <w:ind w:left="284" w:hanging="284"/>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 xml:space="preserve">Strony ustalają, że </w:t>
      </w:r>
      <w:r w:rsidR="00E83AFC" w:rsidRPr="00CB08E7">
        <w:rPr>
          <w:rFonts w:ascii="Times New Roman" w:eastAsia="SimSun" w:hAnsi="Times New Roman" w:cs="Times New Roman"/>
          <w:kern w:val="2"/>
          <w:sz w:val="24"/>
          <w:szCs w:val="24"/>
        </w:rPr>
        <w:t xml:space="preserve">za wykonanie przedmiotu umowy </w:t>
      </w:r>
      <w:r w:rsidR="0020146E" w:rsidRPr="00CB08E7">
        <w:rPr>
          <w:rFonts w:ascii="Times New Roman" w:eastAsia="SimSun" w:hAnsi="Times New Roman" w:cs="Times New Roman"/>
          <w:kern w:val="2"/>
          <w:sz w:val="24"/>
          <w:szCs w:val="24"/>
        </w:rPr>
        <w:t xml:space="preserve">Wykonawca otrzyma wynagrodzenie </w:t>
      </w:r>
      <w:r w:rsidR="00D94E60" w:rsidRPr="00CB08E7">
        <w:rPr>
          <w:rFonts w:ascii="Times New Roman" w:eastAsia="SimSun" w:hAnsi="Times New Roman" w:cs="Times New Roman"/>
          <w:kern w:val="2"/>
          <w:sz w:val="24"/>
          <w:szCs w:val="24"/>
        </w:rPr>
        <w:t xml:space="preserve">kosztorysowe w wysokości </w:t>
      </w:r>
      <w:r w:rsidR="00A47B7F" w:rsidRPr="00CB08E7">
        <w:rPr>
          <w:rFonts w:ascii="Times New Roman" w:eastAsia="SimSun" w:hAnsi="Times New Roman" w:cs="Times New Roman"/>
          <w:b/>
          <w:kern w:val="2"/>
          <w:sz w:val="24"/>
          <w:szCs w:val="24"/>
        </w:rPr>
        <w:t xml:space="preserve">brutto: </w:t>
      </w:r>
      <w:r w:rsidR="00A47B7F" w:rsidRPr="00CB08E7">
        <w:rPr>
          <w:rFonts w:ascii="Times New Roman" w:eastAsia="SimSun" w:hAnsi="Times New Roman" w:cs="Times New Roman"/>
          <w:bCs/>
          <w:kern w:val="2"/>
          <w:sz w:val="24"/>
          <w:szCs w:val="24"/>
        </w:rPr>
        <w:t>……</w:t>
      </w:r>
      <w:r w:rsidR="00A35CFC" w:rsidRPr="00CB08E7">
        <w:rPr>
          <w:rFonts w:ascii="Times New Roman" w:eastAsia="SimSun" w:hAnsi="Times New Roman" w:cs="Times New Roman"/>
          <w:bCs/>
          <w:kern w:val="2"/>
          <w:sz w:val="24"/>
          <w:szCs w:val="24"/>
        </w:rPr>
        <w:t>…………</w:t>
      </w:r>
      <w:proofErr w:type="gramStart"/>
      <w:r w:rsidR="00A35CFC" w:rsidRPr="00CB08E7">
        <w:rPr>
          <w:rFonts w:ascii="Times New Roman" w:eastAsia="SimSun" w:hAnsi="Times New Roman" w:cs="Times New Roman"/>
          <w:bCs/>
          <w:kern w:val="2"/>
          <w:sz w:val="24"/>
          <w:szCs w:val="24"/>
        </w:rPr>
        <w:t>…….</w:t>
      </w:r>
      <w:proofErr w:type="gramEnd"/>
      <w:r w:rsidR="00A35CFC" w:rsidRPr="00CB08E7">
        <w:rPr>
          <w:rFonts w:ascii="Times New Roman" w:eastAsia="SimSun" w:hAnsi="Times New Roman" w:cs="Times New Roman"/>
          <w:bCs/>
          <w:kern w:val="2"/>
          <w:sz w:val="24"/>
          <w:szCs w:val="24"/>
        </w:rPr>
        <w:t>.</w:t>
      </w:r>
      <w:r w:rsidR="00A47B7F" w:rsidRPr="00CB08E7">
        <w:rPr>
          <w:rFonts w:ascii="Times New Roman" w:eastAsia="SimSun" w:hAnsi="Times New Roman" w:cs="Times New Roman"/>
          <w:bCs/>
          <w:kern w:val="2"/>
          <w:sz w:val="24"/>
          <w:szCs w:val="24"/>
        </w:rPr>
        <w:t>……………</w:t>
      </w:r>
      <w:r w:rsidR="00525DDC" w:rsidRPr="00CB08E7">
        <w:rPr>
          <w:rFonts w:ascii="Times New Roman" w:eastAsia="SimSun" w:hAnsi="Times New Roman" w:cs="Times New Roman"/>
          <w:bCs/>
          <w:kern w:val="2"/>
          <w:sz w:val="24"/>
          <w:szCs w:val="24"/>
        </w:rPr>
        <w:t xml:space="preserve"> (słownie złotych: </w:t>
      </w:r>
      <w:r w:rsidR="00A47B7F" w:rsidRPr="00CB08E7">
        <w:rPr>
          <w:rFonts w:ascii="Times New Roman" w:eastAsia="SimSun" w:hAnsi="Times New Roman" w:cs="Times New Roman"/>
          <w:bCs/>
          <w:kern w:val="2"/>
          <w:sz w:val="24"/>
          <w:szCs w:val="24"/>
        </w:rPr>
        <w:t>……</w:t>
      </w:r>
      <w:r w:rsidR="00A35CFC" w:rsidRPr="00CB08E7">
        <w:rPr>
          <w:rFonts w:ascii="Times New Roman" w:eastAsia="SimSun" w:hAnsi="Times New Roman" w:cs="Times New Roman"/>
          <w:bCs/>
          <w:kern w:val="2"/>
          <w:sz w:val="24"/>
          <w:szCs w:val="24"/>
        </w:rPr>
        <w:t>……</w:t>
      </w:r>
      <w:proofErr w:type="gramStart"/>
      <w:r w:rsidR="00A35CFC" w:rsidRPr="00CB08E7">
        <w:rPr>
          <w:rFonts w:ascii="Times New Roman" w:eastAsia="SimSun" w:hAnsi="Times New Roman" w:cs="Times New Roman"/>
          <w:bCs/>
          <w:kern w:val="2"/>
          <w:sz w:val="24"/>
          <w:szCs w:val="24"/>
        </w:rPr>
        <w:t>…….</w:t>
      </w:r>
      <w:proofErr w:type="gramEnd"/>
      <w:r w:rsidR="00A35CFC" w:rsidRPr="00CB08E7">
        <w:rPr>
          <w:rFonts w:ascii="Times New Roman" w:eastAsia="SimSun" w:hAnsi="Times New Roman" w:cs="Times New Roman"/>
          <w:bCs/>
          <w:kern w:val="2"/>
          <w:sz w:val="24"/>
          <w:szCs w:val="24"/>
        </w:rPr>
        <w:t>.</w:t>
      </w:r>
      <w:r w:rsidR="00A47B7F" w:rsidRPr="00CB08E7">
        <w:rPr>
          <w:rFonts w:ascii="Times New Roman" w:eastAsia="SimSun" w:hAnsi="Times New Roman" w:cs="Times New Roman"/>
          <w:bCs/>
          <w:kern w:val="2"/>
          <w:sz w:val="24"/>
          <w:szCs w:val="24"/>
        </w:rPr>
        <w:t>………</w:t>
      </w:r>
      <w:proofErr w:type="gramStart"/>
      <w:r w:rsidR="00A47B7F" w:rsidRPr="00CB08E7">
        <w:rPr>
          <w:rFonts w:ascii="Times New Roman" w:eastAsia="SimSun" w:hAnsi="Times New Roman" w:cs="Times New Roman"/>
          <w:bCs/>
          <w:kern w:val="2"/>
          <w:sz w:val="24"/>
          <w:szCs w:val="24"/>
        </w:rPr>
        <w:t>…….</w:t>
      </w:r>
      <w:proofErr w:type="gramEnd"/>
      <w:r w:rsidR="00A47B7F" w:rsidRPr="00CB08E7">
        <w:rPr>
          <w:rFonts w:ascii="Times New Roman" w:eastAsia="SimSun" w:hAnsi="Times New Roman" w:cs="Times New Roman"/>
          <w:bCs/>
          <w:kern w:val="2"/>
          <w:sz w:val="24"/>
          <w:szCs w:val="24"/>
        </w:rPr>
        <w:t>.</w:t>
      </w:r>
      <w:r w:rsidR="00525DDC" w:rsidRPr="00CB08E7">
        <w:rPr>
          <w:rFonts w:ascii="Times New Roman" w:eastAsia="SimSun" w:hAnsi="Times New Roman" w:cs="Times New Roman"/>
          <w:bCs/>
          <w:kern w:val="2"/>
          <w:sz w:val="24"/>
          <w:szCs w:val="24"/>
        </w:rPr>
        <w:t>)</w:t>
      </w:r>
      <w:r w:rsidR="00A47B7F" w:rsidRPr="00CB08E7">
        <w:rPr>
          <w:rFonts w:ascii="Times New Roman" w:eastAsia="SimSun" w:hAnsi="Times New Roman" w:cs="Times New Roman"/>
          <w:bCs/>
          <w:kern w:val="2"/>
          <w:sz w:val="24"/>
          <w:szCs w:val="24"/>
        </w:rPr>
        <w:t xml:space="preserve">, wynagrodzenie </w:t>
      </w:r>
      <w:r w:rsidR="00A47B7F" w:rsidRPr="00CB08E7">
        <w:rPr>
          <w:rFonts w:ascii="Times New Roman" w:eastAsia="SimSun" w:hAnsi="Times New Roman" w:cs="Times New Roman"/>
          <w:b/>
          <w:kern w:val="2"/>
          <w:sz w:val="24"/>
          <w:szCs w:val="24"/>
        </w:rPr>
        <w:t>netto</w:t>
      </w:r>
      <w:r w:rsidR="00A47B7F" w:rsidRPr="00CB08E7">
        <w:rPr>
          <w:rFonts w:ascii="Times New Roman" w:eastAsia="SimSun" w:hAnsi="Times New Roman" w:cs="Times New Roman"/>
          <w:bCs/>
          <w:kern w:val="2"/>
          <w:sz w:val="24"/>
          <w:szCs w:val="24"/>
        </w:rPr>
        <w:t xml:space="preserve"> w wysokości …</w:t>
      </w:r>
      <w:r w:rsidR="00A35CFC" w:rsidRPr="00CB08E7">
        <w:rPr>
          <w:rFonts w:ascii="Times New Roman" w:eastAsia="SimSun" w:hAnsi="Times New Roman" w:cs="Times New Roman"/>
          <w:bCs/>
          <w:kern w:val="2"/>
          <w:sz w:val="24"/>
          <w:szCs w:val="24"/>
        </w:rPr>
        <w:t>……</w:t>
      </w:r>
      <w:r w:rsidR="00A47B7F" w:rsidRPr="00CB08E7">
        <w:rPr>
          <w:rFonts w:ascii="Times New Roman" w:eastAsia="SimSun" w:hAnsi="Times New Roman" w:cs="Times New Roman"/>
          <w:bCs/>
          <w:kern w:val="2"/>
          <w:sz w:val="24"/>
          <w:szCs w:val="24"/>
        </w:rPr>
        <w:t>……</w:t>
      </w:r>
      <w:proofErr w:type="gramStart"/>
      <w:r w:rsidR="00A47B7F" w:rsidRPr="00CB08E7">
        <w:rPr>
          <w:rFonts w:ascii="Times New Roman" w:eastAsia="SimSun" w:hAnsi="Times New Roman" w:cs="Times New Roman"/>
          <w:bCs/>
          <w:kern w:val="2"/>
          <w:sz w:val="24"/>
          <w:szCs w:val="24"/>
        </w:rPr>
        <w:t>……</w:t>
      </w:r>
      <w:r w:rsidR="002F2474" w:rsidRPr="00CB08E7">
        <w:rPr>
          <w:rFonts w:ascii="Times New Roman" w:eastAsia="SimSun" w:hAnsi="Times New Roman" w:cs="Times New Roman"/>
          <w:bCs/>
          <w:kern w:val="2"/>
          <w:sz w:val="24"/>
          <w:szCs w:val="24"/>
        </w:rPr>
        <w:t>.</w:t>
      </w:r>
      <w:proofErr w:type="gramEnd"/>
      <w:r w:rsidR="002F2474" w:rsidRPr="00CB08E7">
        <w:rPr>
          <w:rFonts w:ascii="Times New Roman" w:eastAsia="SimSun" w:hAnsi="Times New Roman" w:cs="Times New Roman"/>
          <w:bCs/>
          <w:kern w:val="2"/>
          <w:sz w:val="24"/>
          <w:szCs w:val="24"/>
        </w:rPr>
        <w:t>.</w:t>
      </w:r>
      <w:r w:rsidR="00A47B7F" w:rsidRPr="00CB08E7">
        <w:rPr>
          <w:rFonts w:ascii="Times New Roman" w:eastAsia="SimSun" w:hAnsi="Times New Roman" w:cs="Times New Roman"/>
          <w:bCs/>
          <w:kern w:val="2"/>
          <w:sz w:val="24"/>
          <w:szCs w:val="24"/>
        </w:rPr>
        <w:t>……</w:t>
      </w:r>
      <w:r w:rsidR="002F2474" w:rsidRPr="00CB08E7">
        <w:rPr>
          <w:rFonts w:ascii="Times New Roman" w:eastAsia="SimSun" w:hAnsi="Times New Roman" w:cs="Times New Roman"/>
          <w:bCs/>
          <w:kern w:val="2"/>
          <w:sz w:val="24"/>
          <w:szCs w:val="24"/>
        </w:rPr>
        <w:t xml:space="preserve"> </w:t>
      </w:r>
      <w:r w:rsidR="00525DDC" w:rsidRPr="00CB08E7">
        <w:rPr>
          <w:rFonts w:ascii="Times New Roman" w:eastAsia="SimSun" w:hAnsi="Times New Roman" w:cs="Times New Roman"/>
          <w:bCs/>
          <w:kern w:val="2"/>
          <w:sz w:val="24"/>
          <w:szCs w:val="24"/>
        </w:rPr>
        <w:t xml:space="preserve">(słownie złotych: </w:t>
      </w:r>
      <w:r w:rsidR="00A47B7F" w:rsidRPr="00CB08E7">
        <w:rPr>
          <w:rFonts w:ascii="Times New Roman" w:eastAsia="SimSun" w:hAnsi="Times New Roman" w:cs="Times New Roman"/>
          <w:bCs/>
          <w:kern w:val="2"/>
          <w:sz w:val="24"/>
          <w:szCs w:val="24"/>
        </w:rPr>
        <w:t>…</w:t>
      </w:r>
      <w:proofErr w:type="gramStart"/>
      <w:r w:rsidR="00A47B7F" w:rsidRPr="00CB08E7">
        <w:rPr>
          <w:rFonts w:ascii="Times New Roman" w:eastAsia="SimSun" w:hAnsi="Times New Roman" w:cs="Times New Roman"/>
          <w:bCs/>
          <w:kern w:val="2"/>
          <w:sz w:val="24"/>
          <w:szCs w:val="24"/>
        </w:rPr>
        <w:t>…</w:t>
      </w:r>
      <w:r w:rsidR="002F2474" w:rsidRPr="00CB08E7">
        <w:rPr>
          <w:rFonts w:ascii="Times New Roman" w:eastAsia="SimSun" w:hAnsi="Times New Roman" w:cs="Times New Roman"/>
          <w:bCs/>
          <w:kern w:val="2"/>
          <w:sz w:val="24"/>
          <w:szCs w:val="24"/>
        </w:rPr>
        <w:t>….</w:t>
      </w:r>
      <w:proofErr w:type="gramEnd"/>
      <w:r w:rsidR="002F2474" w:rsidRPr="00CB08E7">
        <w:rPr>
          <w:rFonts w:ascii="Times New Roman" w:eastAsia="SimSun" w:hAnsi="Times New Roman" w:cs="Times New Roman"/>
          <w:bCs/>
          <w:kern w:val="2"/>
          <w:sz w:val="24"/>
          <w:szCs w:val="24"/>
        </w:rPr>
        <w:t>.</w:t>
      </w:r>
      <w:r w:rsidR="00A47B7F" w:rsidRPr="00CB08E7">
        <w:rPr>
          <w:rFonts w:ascii="Times New Roman" w:eastAsia="SimSun" w:hAnsi="Times New Roman" w:cs="Times New Roman"/>
          <w:bCs/>
          <w:kern w:val="2"/>
          <w:sz w:val="24"/>
          <w:szCs w:val="24"/>
        </w:rPr>
        <w:t>…</w:t>
      </w:r>
      <w:r w:rsidR="00A35CFC" w:rsidRPr="00CB08E7">
        <w:rPr>
          <w:rFonts w:ascii="Times New Roman" w:eastAsia="SimSun" w:hAnsi="Times New Roman" w:cs="Times New Roman"/>
          <w:bCs/>
          <w:kern w:val="2"/>
          <w:sz w:val="24"/>
          <w:szCs w:val="24"/>
        </w:rPr>
        <w:t>………………</w:t>
      </w:r>
      <w:proofErr w:type="gramStart"/>
      <w:r w:rsidR="00A35CFC" w:rsidRPr="00CB08E7">
        <w:rPr>
          <w:rFonts w:ascii="Times New Roman" w:eastAsia="SimSun" w:hAnsi="Times New Roman" w:cs="Times New Roman"/>
          <w:bCs/>
          <w:kern w:val="2"/>
          <w:sz w:val="24"/>
          <w:szCs w:val="24"/>
        </w:rPr>
        <w:t>…….</w:t>
      </w:r>
      <w:proofErr w:type="gramEnd"/>
      <w:r w:rsidR="00A47B7F" w:rsidRPr="00CB08E7">
        <w:rPr>
          <w:rFonts w:ascii="Times New Roman" w:eastAsia="SimSun" w:hAnsi="Times New Roman" w:cs="Times New Roman"/>
          <w:bCs/>
          <w:kern w:val="2"/>
          <w:sz w:val="24"/>
          <w:szCs w:val="24"/>
        </w:rPr>
        <w:t>………</w:t>
      </w:r>
      <w:r w:rsidR="00525DDC" w:rsidRPr="00CB08E7">
        <w:rPr>
          <w:rFonts w:ascii="Times New Roman" w:eastAsia="SimSun" w:hAnsi="Times New Roman" w:cs="Times New Roman"/>
          <w:bCs/>
          <w:kern w:val="2"/>
          <w:sz w:val="24"/>
          <w:szCs w:val="24"/>
        </w:rPr>
        <w:t>)</w:t>
      </w:r>
      <w:r w:rsidR="00A47B7F" w:rsidRPr="00CB08E7">
        <w:rPr>
          <w:rFonts w:ascii="Times New Roman" w:eastAsia="SimSun" w:hAnsi="Times New Roman" w:cs="Times New Roman"/>
          <w:bCs/>
          <w:kern w:val="2"/>
          <w:sz w:val="24"/>
          <w:szCs w:val="24"/>
        </w:rPr>
        <w:t xml:space="preserve"> oraz podatek od towarów i usług </w:t>
      </w:r>
      <w:r w:rsidR="00A47B7F" w:rsidRPr="00CB08E7">
        <w:rPr>
          <w:rFonts w:ascii="Times New Roman" w:eastAsia="SimSun" w:hAnsi="Times New Roman" w:cs="Times New Roman"/>
          <w:b/>
          <w:kern w:val="2"/>
          <w:sz w:val="24"/>
          <w:szCs w:val="24"/>
        </w:rPr>
        <w:t xml:space="preserve">(VAT) </w:t>
      </w:r>
      <w:r w:rsidR="00A47B7F" w:rsidRPr="00CB08E7">
        <w:rPr>
          <w:rFonts w:ascii="Times New Roman" w:eastAsia="SimSun" w:hAnsi="Times New Roman" w:cs="Times New Roman"/>
          <w:bCs/>
          <w:kern w:val="2"/>
          <w:sz w:val="24"/>
          <w:szCs w:val="24"/>
        </w:rPr>
        <w:t>w wysokości: …</w:t>
      </w:r>
      <w:proofErr w:type="gramStart"/>
      <w:r w:rsidR="00A47B7F" w:rsidRPr="00CB08E7">
        <w:rPr>
          <w:rFonts w:ascii="Times New Roman" w:eastAsia="SimSun" w:hAnsi="Times New Roman" w:cs="Times New Roman"/>
          <w:bCs/>
          <w:kern w:val="2"/>
          <w:sz w:val="24"/>
          <w:szCs w:val="24"/>
        </w:rPr>
        <w:t>…</w:t>
      </w:r>
      <w:r w:rsidR="00A35CFC" w:rsidRPr="00CB08E7">
        <w:rPr>
          <w:rFonts w:ascii="Times New Roman" w:eastAsia="SimSun" w:hAnsi="Times New Roman" w:cs="Times New Roman"/>
          <w:bCs/>
          <w:kern w:val="2"/>
          <w:sz w:val="24"/>
          <w:szCs w:val="24"/>
        </w:rPr>
        <w:t>….</w:t>
      </w:r>
      <w:proofErr w:type="gramEnd"/>
      <w:r w:rsidR="00A47B7F" w:rsidRPr="00CB08E7">
        <w:rPr>
          <w:rFonts w:ascii="Times New Roman" w:eastAsia="SimSun" w:hAnsi="Times New Roman" w:cs="Times New Roman"/>
          <w:bCs/>
          <w:kern w:val="2"/>
          <w:sz w:val="24"/>
          <w:szCs w:val="24"/>
        </w:rPr>
        <w:t>………………</w:t>
      </w:r>
      <w:r w:rsidR="002F2474" w:rsidRPr="00CB08E7">
        <w:rPr>
          <w:rFonts w:ascii="Times New Roman" w:eastAsia="SimSun" w:hAnsi="Times New Roman" w:cs="Times New Roman"/>
          <w:bCs/>
          <w:kern w:val="2"/>
          <w:sz w:val="24"/>
          <w:szCs w:val="24"/>
        </w:rPr>
        <w:t xml:space="preserve"> </w:t>
      </w:r>
      <w:r w:rsidR="00525DDC" w:rsidRPr="00CB08E7">
        <w:rPr>
          <w:rFonts w:ascii="Times New Roman" w:eastAsia="SimSun" w:hAnsi="Times New Roman" w:cs="Times New Roman"/>
          <w:bCs/>
          <w:kern w:val="2"/>
          <w:sz w:val="24"/>
          <w:szCs w:val="24"/>
        </w:rPr>
        <w:t xml:space="preserve">(słownie złotych: </w:t>
      </w:r>
      <w:r w:rsidR="00A47B7F" w:rsidRPr="00CB08E7">
        <w:rPr>
          <w:rFonts w:ascii="Times New Roman" w:eastAsia="SimSun" w:hAnsi="Times New Roman" w:cs="Times New Roman"/>
          <w:bCs/>
          <w:kern w:val="2"/>
          <w:sz w:val="24"/>
          <w:szCs w:val="24"/>
        </w:rPr>
        <w:t>……</w:t>
      </w:r>
      <w:r w:rsidR="00A35CFC" w:rsidRPr="00CB08E7">
        <w:rPr>
          <w:rFonts w:ascii="Times New Roman" w:eastAsia="SimSun" w:hAnsi="Times New Roman" w:cs="Times New Roman"/>
          <w:bCs/>
          <w:kern w:val="2"/>
          <w:sz w:val="24"/>
          <w:szCs w:val="24"/>
        </w:rPr>
        <w:t>…</w:t>
      </w:r>
      <w:proofErr w:type="gramStart"/>
      <w:r w:rsidR="00A35CFC" w:rsidRPr="00CB08E7">
        <w:rPr>
          <w:rFonts w:ascii="Times New Roman" w:eastAsia="SimSun" w:hAnsi="Times New Roman" w:cs="Times New Roman"/>
          <w:bCs/>
          <w:kern w:val="2"/>
          <w:sz w:val="24"/>
          <w:szCs w:val="24"/>
        </w:rPr>
        <w:t>…….</w:t>
      </w:r>
      <w:proofErr w:type="gramEnd"/>
      <w:r w:rsidR="00A47B7F" w:rsidRPr="00CB08E7">
        <w:rPr>
          <w:rFonts w:ascii="Times New Roman" w:eastAsia="SimSun" w:hAnsi="Times New Roman" w:cs="Times New Roman"/>
          <w:bCs/>
          <w:kern w:val="2"/>
          <w:sz w:val="24"/>
          <w:szCs w:val="24"/>
        </w:rPr>
        <w:t>…………</w:t>
      </w:r>
      <w:r w:rsidR="00525DDC" w:rsidRPr="00CB08E7">
        <w:rPr>
          <w:rFonts w:ascii="Times New Roman" w:eastAsia="SimSun" w:hAnsi="Times New Roman" w:cs="Times New Roman"/>
          <w:bCs/>
          <w:kern w:val="2"/>
          <w:sz w:val="24"/>
          <w:szCs w:val="24"/>
        </w:rPr>
        <w:t>)</w:t>
      </w:r>
      <w:r w:rsidR="0011185A" w:rsidRPr="00CB08E7">
        <w:rPr>
          <w:rFonts w:ascii="Times New Roman" w:eastAsia="SimSun" w:hAnsi="Times New Roman" w:cs="Times New Roman"/>
          <w:bCs/>
          <w:kern w:val="2"/>
          <w:sz w:val="24"/>
          <w:szCs w:val="24"/>
        </w:rPr>
        <w:t>.</w:t>
      </w:r>
    </w:p>
    <w:p w14:paraId="79A824E9" w14:textId="6D14A5F8" w:rsidR="009B2970" w:rsidRPr="00CB08E7" w:rsidRDefault="009B2970" w:rsidP="009B2970">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hAnsi="Times New Roman" w:cs="Times New Roman"/>
          <w:sz w:val="24"/>
          <w:szCs w:val="24"/>
        </w:rPr>
        <w:t xml:space="preserve">Wynagrodzenie Wykonawcy, </w:t>
      </w:r>
      <w:r w:rsidRPr="00CB08E7">
        <w:rPr>
          <w:rFonts w:ascii="Times New Roman" w:eastAsia="SimSun" w:hAnsi="Times New Roman" w:cs="Times New Roman"/>
          <w:kern w:val="2"/>
          <w:sz w:val="24"/>
          <w:szCs w:val="24"/>
        </w:rPr>
        <w:t xml:space="preserve">o którym mowa w ust. 1, </w:t>
      </w:r>
      <w:r w:rsidRPr="00CB08E7">
        <w:rPr>
          <w:rFonts w:ascii="Times New Roman" w:hAnsi="Times New Roman" w:cs="Times New Roman"/>
          <w:sz w:val="24"/>
          <w:szCs w:val="24"/>
        </w:rPr>
        <w:t xml:space="preserve">wypłacone będzie w dwóch częściach: </w:t>
      </w:r>
    </w:p>
    <w:p w14:paraId="0327871F" w14:textId="77777777" w:rsidR="000078C1" w:rsidRPr="00F55784" w:rsidRDefault="000078C1" w:rsidP="000078C1">
      <w:pPr>
        <w:numPr>
          <w:ilvl w:val="1"/>
          <w:numId w:val="23"/>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F55784">
        <w:rPr>
          <w:rFonts w:ascii="Times New Roman" w:eastAsia="SimSun" w:hAnsi="Times New Roman" w:cs="Times New Roman"/>
          <w:kern w:val="2"/>
          <w:sz w:val="24"/>
          <w:szCs w:val="24"/>
        </w:rPr>
        <w:t>za prace wykonanie do dnia 30</w:t>
      </w:r>
      <w:r>
        <w:rPr>
          <w:rFonts w:ascii="Times New Roman" w:eastAsia="SimSun" w:hAnsi="Times New Roman" w:cs="Times New Roman"/>
          <w:kern w:val="2"/>
          <w:sz w:val="24"/>
          <w:szCs w:val="24"/>
        </w:rPr>
        <w:t xml:space="preserve"> października </w:t>
      </w:r>
      <w:r w:rsidRPr="00F55784">
        <w:rPr>
          <w:rFonts w:ascii="Times New Roman" w:eastAsia="SimSun" w:hAnsi="Times New Roman" w:cs="Times New Roman"/>
          <w:kern w:val="2"/>
          <w:sz w:val="24"/>
          <w:szCs w:val="24"/>
        </w:rPr>
        <w:t>2026 roku</w:t>
      </w:r>
      <w:r w:rsidRPr="001E53F1">
        <w:rPr>
          <w:rFonts w:ascii="Times New Roman" w:hAnsi="Times New Roman" w:cs="Times New Roman"/>
          <w:sz w:val="24"/>
          <w:szCs w:val="24"/>
        </w:rPr>
        <w:t xml:space="preserve"> </w:t>
      </w:r>
      <w:r w:rsidRPr="0040799D">
        <w:rPr>
          <w:rFonts w:ascii="Times New Roman" w:hAnsi="Times New Roman" w:cs="Times New Roman"/>
          <w:sz w:val="24"/>
          <w:szCs w:val="24"/>
        </w:rPr>
        <w:t>na podstawie faktury częściowej wystawionej w 2026 roku</w:t>
      </w:r>
      <w:r>
        <w:rPr>
          <w:rFonts w:ascii="Times New Roman" w:hAnsi="Times New Roman" w:cs="Times New Roman"/>
          <w:sz w:val="24"/>
          <w:szCs w:val="24"/>
        </w:rPr>
        <w:t>,</w:t>
      </w:r>
    </w:p>
    <w:p w14:paraId="1E776E01" w14:textId="77777777" w:rsidR="000078C1" w:rsidRPr="0040799D" w:rsidRDefault="000078C1" w:rsidP="000078C1">
      <w:pPr>
        <w:numPr>
          <w:ilvl w:val="1"/>
          <w:numId w:val="23"/>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 xml:space="preserve">za wykonanie pozostałego przedmiotu umowy </w:t>
      </w:r>
      <w:r w:rsidRPr="001E53F1">
        <w:rPr>
          <w:rFonts w:ascii="Times New Roman" w:eastAsia="SimSun" w:hAnsi="Times New Roman" w:cs="Times New Roman"/>
          <w:kern w:val="2"/>
          <w:sz w:val="24"/>
          <w:szCs w:val="24"/>
        </w:rPr>
        <w:t>na podstawie faktury</w:t>
      </w:r>
      <w:r w:rsidRPr="001E53F1">
        <w:rPr>
          <w:rFonts w:ascii="Times New Roman" w:hAnsi="Times New Roman" w:cs="Times New Roman"/>
          <w:sz w:val="24"/>
          <w:szCs w:val="24"/>
        </w:rPr>
        <w:t xml:space="preserve"> </w:t>
      </w:r>
      <w:r w:rsidRPr="0040799D">
        <w:rPr>
          <w:rFonts w:ascii="Times New Roman" w:hAnsi="Times New Roman" w:cs="Times New Roman"/>
          <w:sz w:val="24"/>
          <w:szCs w:val="24"/>
        </w:rPr>
        <w:t>końcowej wystawionej w 2027 roku</w:t>
      </w:r>
    </w:p>
    <w:p w14:paraId="59262F98" w14:textId="77777777" w:rsidR="00E73DC0" w:rsidRPr="00CB08E7" w:rsidRDefault="00E73DC0" w:rsidP="009B2970">
      <w:pPr>
        <w:numPr>
          <w:ilvl w:val="0"/>
          <w:numId w:val="23"/>
        </w:numPr>
        <w:tabs>
          <w:tab w:val="left" w:pos="284"/>
        </w:tabs>
        <w:suppressAutoHyphens/>
        <w:autoSpaceDN w:val="0"/>
        <w:spacing w:after="0"/>
        <w:ind w:left="284" w:hanging="284"/>
        <w:jc w:val="both"/>
        <w:rPr>
          <w:rFonts w:ascii="Times New Roman" w:eastAsia="SimSun" w:hAnsi="Times New Roman" w:cs="Times New Roman"/>
          <w:kern w:val="2"/>
          <w:sz w:val="24"/>
          <w:szCs w:val="24"/>
        </w:rPr>
      </w:pPr>
      <w:r w:rsidRPr="00CB08E7">
        <w:rPr>
          <w:rFonts w:ascii="Times New Roman" w:hAnsi="Times New Roman" w:cs="Times New Roman"/>
          <w:sz w:val="24"/>
          <w:szCs w:val="24"/>
        </w:rPr>
        <w:t>Wynagrodzenie</w:t>
      </w:r>
      <w:r w:rsidRPr="00CB08E7">
        <w:rPr>
          <w:rFonts w:ascii="Times New Roman" w:eastAsia="SimSun" w:hAnsi="Times New Roman" w:cs="Times New Roman"/>
          <w:kern w:val="2"/>
          <w:sz w:val="24"/>
          <w:szCs w:val="24"/>
        </w:rPr>
        <w:t xml:space="preserve"> </w:t>
      </w:r>
      <w:r w:rsidRPr="00CB08E7">
        <w:rPr>
          <w:rFonts w:ascii="Times New Roman" w:hAnsi="Times New Roman" w:cs="Times New Roman"/>
          <w:sz w:val="24"/>
          <w:szCs w:val="24"/>
        </w:rPr>
        <w:t>wypłacone będzie w</w:t>
      </w:r>
      <w:r w:rsidRPr="00CB08E7">
        <w:rPr>
          <w:rFonts w:ascii="Times New Roman" w:eastAsia="SimSun" w:hAnsi="Times New Roman" w:cs="Times New Roman"/>
          <w:kern w:val="2"/>
          <w:sz w:val="24"/>
          <w:szCs w:val="24"/>
        </w:rPr>
        <w:t xml:space="preserve"> następujący sposób:</w:t>
      </w:r>
    </w:p>
    <w:p w14:paraId="398104F4" w14:textId="6B4519FA" w:rsidR="00A47B7F" w:rsidRPr="00CB08E7" w:rsidRDefault="009B2970" w:rsidP="0040799D">
      <w:pPr>
        <w:numPr>
          <w:ilvl w:val="1"/>
          <w:numId w:val="23"/>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CB08E7">
        <w:rPr>
          <w:rFonts w:ascii="Times New Roman" w:eastAsia="SimSun" w:hAnsi="Times New Roman" w:cs="Times New Roman"/>
          <w:b/>
          <w:bCs/>
          <w:kern w:val="2"/>
          <w:sz w:val="24"/>
          <w:szCs w:val="24"/>
        </w:rPr>
        <w:t>w 2026 roku</w:t>
      </w:r>
      <w:r w:rsidRPr="00CB08E7">
        <w:rPr>
          <w:rFonts w:ascii="Times New Roman" w:eastAsia="SimSun" w:hAnsi="Times New Roman" w:cs="Times New Roman"/>
          <w:kern w:val="2"/>
          <w:sz w:val="24"/>
          <w:szCs w:val="24"/>
        </w:rPr>
        <w:t xml:space="preserve"> </w:t>
      </w:r>
      <w:r w:rsidR="00525DDC" w:rsidRPr="00CB08E7">
        <w:rPr>
          <w:rFonts w:ascii="Times New Roman" w:eastAsia="SimSun" w:hAnsi="Times New Roman" w:cs="Times New Roman"/>
          <w:kern w:val="2"/>
          <w:sz w:val="24"/>
          <w:szCs w:val="24"/>
        </w:rPr>
        <w:t xml:space="preserve">nie przekroczy kwoty </w:t>
      </w:r>
      <w:r w:rsidR="00A47B7F" w:rsidRPr="00CB08E7">
        <w:rPr>
          <w:rFonts w:ascii="Times New Roman" w:eastAsia="SimSun" w:hAnsi="Times New Roman" w:cs="Times New Roman"/>
          <w:kern w:val="2"/>
          <w:sz w:val="24"/>
          <w:szCs w:val="24"/>
        </w:rPr>
        <w:t>brutto: …</w:t>
      </w:r>
      <w:r w:rsidR="002F2474" w:rsidRPr="00CB08E7">
        <w:rPr>
          <w:rFonts w:ascii="Times New Roman" w:eastAsia="SimSun" w:hAnsi="Times New Roman" w:cs="Times New Roman"/>
          <w:kern w:val="2"/>
          <w:sz w:val="24"/>
          <w:szCs w:val="24"/>
        </w:rPr>
        <w:t>……</w:t>
      </w:r>
      <w:proofErr w:type="gramStart"/>
      <w:r w:rsidR="002F2474" w:rsidRPr="00CB08E7">
        <w:rPr>
          <w:rFonts w:ascii="Times New Roman" w:eastAsia="SimSun" w:hAnsi="Times New Roman" w:cs="Times New Roman"/>
          <w:kern w:val="2"/>
          <w:sz w:val="24"/>
          <w:szCs w:val="24"/>
        </w:rPr>
        <w:t>…….</w:t>
      </w:r>
      <w:proofErr w:type="gramEnd"/>
      <w:r w:rsidR="00A47B7F" w:rsidRPr="00CB08E7">
        <w:rPr>
          <w:rFonts w:ascii="Times New Roman" w:eastAsia="SimSun" w:hAnsi="Times New Roman" w:cs="Times New Roman"/>
          <w:kern w:val="2"/>
          <w:sz w:val="24"/>
          <w:szCs w:val="24"/>
        </w:rPr>
        <w:t>……</w:t>
      </w:r>
      <w:r w:rsidR="00525DDC" w:rsidRPr="00CB08E7">
        <w:rPr>
          <w:rFonts w:ascii="Times New Roman" w:eastAsia="SimSun" w:hAnsi="Times New Roman" w:cs="Times New Roman"/>
          <w:kern w:val="2"/>
          <w:sz w:val="24"/>
          <w:szCs w:val="24"/>
        </w:rPr>
        <w:t xml:space="preserve"> zł (słownie: </w:t>
      </w:r>
      <w:r w:rsidR="00A47B7F" w:rsidRPr="00CB08E7">
        <w:rPr>
          <w:rFonts w:ascii="Times New Roman" w:eastAsia="SimSun" w:hAnsi="Times New Roman" w:cs="Times New Roman"/>
          <w:kern w:val="2"/>
          <w:sz w:val="24"/>
          <w:szCs w:val="24"/>
        </w:rPr>
        <w:t>…</w:t>
      </w:r>
      <w:r w:rsidR="002F2474" w:rsidRPr="00CB08E7">
        <w:rPr>
          <w:rFonts w:ascii="Times New Roman" w:eastAsia="SimSun" w:hAnsi="Times New Roman" w:cs="Times New Roman"/>
          <w:kern w:val="2"/>
          <w:sz w:val="24"/>
          <w:szCs w:val="24"/>
        </w:rPr>
        <w:t>…….</w:t>
      </w:r>
      <w:r w:rsidR="00A47B7F" w:rsidRPr="00CB08E7">
        <w:rPr>
          <w:rFonts w:ascii="Times New Roman" w:eastAsia="SimSun" w:hAnsi="Times New Roman" w:cs="Times New Roman"/>
          <w:kern w:val="2"/>
          <w:sz w:val="24"/>
          <w:szCs w:val="24"/>
        </w:rPr>
        <w:t>..……</w:t>
      </w:r>
      <w:r w:rsidR="00525DDC" w:rsidRPr="00CB08E7">
        <w:rPr>
          <w:rFonts w:ascii="Times New Roman" w:eastAsia="SimSun" w:hAnsi="Times New Roman" w:cs="Times New Roman"/>
          <w:kern w:val="2"/>
          <w:sz w:val="24"/>
          <w:szCs w:val="24"/>
        </w:rPr>
        <w:t>)</w:t>
      </w:r>
      <w:r w:rsidR="00A47B7F" w:rsidRPr="00CB08E7">
        <w:rPr>
          <w:rFonts w:ascii="Times New Roman" w:eastAsia="SimSun" w:hAnsi="Times New Roman" w:cs="Times New Roman"/>
          <w:kern w:val="2"/>
          <w:sz w:val="24"/>
          <w:szCs w:val="24"/>
        </w:rPr>
        <w:t xml:space="preserve">, </w:t>
      </w:r>
      <w:r w:rsidR="00A47B7F" w:rsidRPr="00CB08E7">
        <w:rPr>
          <w:rFonts w:ascii="Times New Roman" w:eastAsia="SimSun" w:hAnsi="Times New Roman" w:cs="Times New Roman"/>
          <w:bCs/>
          <w:kern w:val="2"/>
          <w:sz w:val="24"/>
          <w:szCs w:val="24"/>
        </w:rPr>
        <w:t>netto …………zł</w:t>
      </w:r>
      <w:r w:rsidR="002F2474" w:rsidRPr="00CB08E7">
        <w:rPr>
          <w:rFonts w:ascii="Times New Roman" w:eastAsia="SimSun" w:hAnsi="Times New Roman" w:cs="Times New Roman"/>
          <w:kern w:val="2"/>
          <w:sz w:val="24"/>
          <w:szCs w:val="24"/>
        </w:rPr>
        <w:t xml:space="preserve"> (słownie: </w:t>
      </w:r>
      <w:proofErr w:type="gramStart"/>
      <w:r w:rsidR="002F2474" w:rsidRPr="00CB08E7">
        <w:rPr>
          <w:rFonts w:ascii="Times New Roman" w:eastAsia="SimSun" w:hAnsi="Times New Roman" w:cs="Times New Roman"/>
          <w:kern w:val="2"/>
          <w:sz w:val="24"/>
          <w:szCs w:val="24"/>
        </w:rPr>
        <w:t>…….</w:t>
      </w:r>
      <w:proofErr w:type="gramEnd"/>
      <w:r w:rsidR="002F2474" w:rsidRPr="00CB08E7">
        <w:rPr>
          <w:rFonts w:ascii="Times New Roman" w:eastAsia="SimSun" w:hAnsi="Times New Roman" w:cs="Times New Roman"/>
          <w:kern w:val="2"/>
          <w:sz w:val="24"/>
          <w:szCs w:val="24"/>
        </w:rPr>
        <w:t>.……),</w:t>
      </w:r>
    </w:p>
    <w:p w14:paraId="0334E5F5" w14:textId="3DBB9607" w:rsidR="002D3CFB" w:rsidRPr="00CB08E7" w:rsidRDefault="002D3CFB" w:rsidP="0040799D">
      <w:pPr>
        <w:numPr>
          <w:ilvl w:val="1"/>
          <w:numId w:val="23"/>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CB08E7">
        <w:rPr>
          <w:rFonts w:ascii="Times New Roman" w:eastAsia="SimSun" w:hAnsi="Times New Roman" w:cs="Times New Roman"/>
          <w:b/>
          <w:kern w:val="2"/>
          <w:sz w:val="24"/>
          <w:szCs w:val="24"/>
        </w:rPr>
        <w:t>w 202</w:t>
      </w:r>
      <w:r w:rsidR="00525DDC" w:rsidRPr="00CB08E7">
        <w:rPr>
          <w:rFonts w:ascii="Times New Roman" w:eastAsia="SimSun" w:hAnsi="Times New Roman" w:cs="Times New Roman"/>
          <w:b/>
          <w:kern w:val="2"/>
          <w:sz w:val="24"/>
          <w:szCs w:val="24"/>
        </w:rPr>
        <w:t>7</w:t>
      </w:r>
      <w:r w:rsidRPr="00CB08E7">
        <w:rPr>
          <w:rFonts w:ascii="Times New Roman" w:eastAsia="SimSun" w:hAnsi="Times New Roman" w:cs="Times New Roman"/>
          <w:b/>
          <w:kern w:val="2"/>
          <w:sz w:val="24"/>
          <w:szCs w:val="24"/>
        </w:rPr>
        <w:t xml:space="preserve"> r</w:t>
      </w:r>
      <w:r w:rsidR="009B2970" w:rsidRPr="00CB08E7">
        <w:rPr>
          <w:rFonts w:ascii="Times New Roman" w:eastAsia="SimSun" w:hAnsi="Times New Roman" w:cs="Times New Roman"/>
          <w:b/>
          <w:kern w:val="2"/>
          <w:sz w:val="24"/>
          <w:szCs w:val="24"/>
        </w:rPr>
        <w:t xml:space="preserve">oku </w:t>
      </w:r>
      <w:r w:rsidR="0011185A" w:rsidRPr="00CB08E7">
        <w:rPr>
          <w:rFonts w:ascii="Times New Roman" w:eastAsia="SimSun" w:hAnsi="Times New Roman" w:cs="Times New Roman"/>
          <w:kern w:val="3"/>
          <w:sz w:val="24"/>
          <w:szCs w:val="24"/>
          <w:lang w:bidi="en-US"/>
        </w:rPr>
        <w:t xml:space="preserve">nie przekroczy kwoty brutto: </w:t>
      </w:r>
      <w:r w:rsidR="0011185A" w:rsidRPr="00CB08E7">
        <w:rPr>
          <w:rFonts w:ascii="Times New Roman" w:eastAsia="SimSun" w:hAnsi="Times New Roman" w:cs="Times New Roman"/>
          <w:kern w:val="2"/>
          <w:sz w:val="24"/>
          <w:szCs w:val="24"/>
        </w:rPr>
        <w:t>…</w:t>
      </w:r>
      <w:r w:rsidR="002F2474" w:rsidRPr="00CB08E7">
        <w:rPr>
          <w:rFonts w:ascii="Times New Roman" w:eastAsia="SimSun" w:hAnsi="Times New Roman" w:cs="Times New Roman"/>
          <w:kern w:val="2"/>
          <w:sz w:val="24"/>
          <w:szCs w:val="24"/>
        </w:rPr>
        <w:t>……</w:t>
      </w:r>
      <w:proofErr w:type="gramStart"/>
      <w:r w:rsidR="002F2474" w:rsidRPr="00CB08E7">
        <w:rPr>
          <w:rFonts w:ascii="Times New Roman" w:eastAsia="SimSun" w:hAnsi="Times New Roman" w:cs="Times New Roman"/>
          <w:kern w:val="2"/>
          <w:sz w:val="24"/>
          <w:szCs w:val="24"/>
        </w:rPr>
        <w:t>…….</w:t>
      </w:r>
      <w:proofErr w:type="gramEnd"/>
      <w:r w:rsidR="0011185A" w:rsidRPr="00CB08E7">
        <w:rPr>
          <w:rFonts w:ascii="Times New Roman" w:eastAsia="SimSun" w:hAnsi="Times New Roman" w:cs="Times New Roman"/>
          <w:kern w:val="2"/>
          <w:sz w:val="24"/>
          <w:szCs w:val="24"/>
        </w:rPr>
        <w:t>…… zł (słownie: …</w:t>
      </w:r>
      <w:r w:rsidR="002F2474" w:rsidRPr="00CB08E7">
        <w:rPr>
          <w:rFonts w:ascii="Times New Roman" w:eastAsia="SimSun" w:hAnsi="Times New Roman" w:cs="Times New Roman"/>
          <w:kern w:val="2"/>
          <w:sz w:val="24"/>
          <w:szCs w:val="24"/>
        </w:rPr>
        <w:t>…</w:t>
      </w:r>
      <w:r w:rsidR="0011185A" w:rsidRPr="00CB08E7">
        <w:rPr>
          <w:rFonts w:ascii="Times New Roman" w:eastAsia="SimSun" w:hAnsi="Times New Roman" w:cs="Times New Roman"/>
          <w:kern w:val="2"/>
          <w:sz w:val="24"/>
          <w:szCs w:val="24"/>
        </w:rPr>
        <w:t xml:space="preserve">…...……), </w:t>
      </w:r>
      <w:r w:rsidR="0011185A" w:rsidRPr="00CB08E7">
        <w:rPr>
          <w:rFonts w:ascii="Times New Roman" w:eastAsia="SimSun" w:hAnsi="Times New Roman" w:cs="Times New Roman"/>
          <w:bCs/>
          <w:kern w:val="2"/>
          <w:sz w:val="24"/>
          <w:szCs w:val="24"/>
        </w:rPr>
        <w:t>netto …………………zł</w:t>
      </w:r>
      <w:r w:rsidR="002F2474" w:rsidRPr="00CB08E7">
        <w:rPr>
          <w:rFonts w:ascii="Times New Roman" w:eastAsia="SimSun" w:hAnsi="Times New Roman" w:cs="Times New Roman"/>
          <w:kern w:val="2"/>
          <w:sz w:val="24"/>
          <w:szCs w:val="24"/>
        </w:rPr>
        <w:t xml:space="preserve"> (słownie: ……...……).</w:t>
      </w:r>
    </w:p>
    <w:p w14:paraId="2159A9DB" w14:textId="302414AA" w:rsidR="00C83792" w:rsidRPr="00CB08E7" w:rsidRDefault="00C83792" w:rsidP="0040799D">
      <w:pPr>
        <w:numPr>
          <w:ilvl w:val="0"/>
          <w:numId w:val="23"/>
        </w:numPr>
        <w:tabs>
          <w:tab w:val="left" w:pos="284"/>
        </w:tabs>
        <w:suppressAutoHyphens/>
        <w:autoSpaceDN w:val="0"/>
        <w:spacing w:after="0"/>
        <w:ind w:left="284" w:hanging="284"/>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Ilekroć w umowie jest mowa o wynagrodzeniu</w:t>
      </w:r>
      <w:r w:rsidR="006B2758" w:rsidRPr="00CB08E7">
        <w:rPr>
          <w:rFonts w:ascii="Times New Roman" w:eastAsia="SimSun" w:hAnsi="Times New Roman" w:cs="Times New Roman"/>
          <w:kern w:val="2"/>
          <w:sz w:val="24"/>
          <w:szCs w:val="24"/>
        </w:rPr>
        <w:t>,</w:t>
      </w:r>
      <w:r w:rsidRPr="00CB08E7">
        <w:rPr>
          <w:rFonts w:ascii="Times New Roman" w:eastAsia="SimSun" w:hAnsi="Times New Roman" w:cs="Times New Roman"/>
          <w:kern w:val="2"/>
          <w:sz w:val="24"/>
          <w:szCs w:val="24"/>
        </w:rPr>
        <w:t xml:space="preserve"> należy przez to rozumieć wynagrodzeni</w:t>
      </w:r>
      <w:r w:rsidR="00561963" w:rsidRPr="00CB08E7">
        <w:rPr>
          <w:rFonts w:ascii="Times New Roman" w:eastAsia="SimSun" w:hAnsi="Times New Roman" w:cs="Times New Roman"/>
          <w:kern w:val="2"/>
          <w:sz w:val="24"/>
          <w:szCs w:val="24"/>
        </w:rPr>
        <w:t>e</w:t>
      </w:r>
      <w:r w:rsidRPr="00CB08E7">
        <w:rPr>
          <w:rFonts w:ascii="Times New Roman" w:eastAsia="SimSun" w:hAnsi="Times New Roman" w:cs="Times New Roman"/>
          <w:kern w:val="2"/>
          <w:sz w:val="24"/>
          <w:szCs w:val="24"/>
        </w:rPr>
        <w:t xml:space="preserve"> brutto </w:t>
      </w:r>
      <w:r w:rsidR="008D6627" w:rsidRPr="00CB08E7">
        <w:rPr>
          <w:rFonts w:ascii="Times New Roman" w:eastAsia="SimSun" w:hAnsi="Times New Roman" w:cs="Times New Roman"/>
          <w:kern w:val="2"/>
          <w:sz w:val="24"/>
          <w:szCs w:val="24"/>
        </w:rPr>
        <w:t xml:space="preserve">za całość przedmiotu umowy </w:t>
      </w:r>
      <w:r w:rsidRPr="00CB08E7">
        <w:rPr>
          <w:rFonts w:ascii="Times New Roman" w:eastAsia="SimSun" w:hAnsi="Times New Roman" w:cs="Times New Roman"/>
          <w:kern w:val="2"/>
          <w:sz w:val="24"/>
          <w:szCs w:val="24"/>
        </w:rPr>
        <w:t>określone</w:t>
      </w:r>
      <w:r w:rsidR="0020146E" w:rsidRPr="00CB08E7">
        <w:rPr>
          <w:rFonts w:ascii="Times New Roman" w:eastAsia="SimSun" w:hAnsi="Times New Roman" w:cs="Times New Roman"/>
          <w:kern w:val="2"/>
          <w:sz w:val="24"/>
          <w:szCs w:val="24"/>
        </w:rPr>
        <w:t xml:space="preserve"> w ust. 1</w:t>
      </w:r>
      <w:r w:rsidR="00561963" w:rsidRPr="00CB08E7">
        <w:rPr>
          <w:rFonts w:ascii="Times New Roman" w:eastAsia="SimSun" w:hAnsi="Times New Roman" w:cs="Times New Roman"/>
          <w:kern w:val="2"/>
          <w:sz w:val="24"/>
          <w:szCs w:val="24"/>
        </w:rPr>
        <w:t>.</w:t>
      </w:r>
    </w:p>
    <w:bookmarkEnd w:id="1"/>
    <w:p w14:paraId="750C405A" w14:textId="2A431268" w:rsidR="00D94E60" w:rsidRPr="00CB08E7" w:rsidRDefault="00D94E60" w:rsidP="002F2474">
      <w:pPr>
        <w:numPr>
          <w:ilvl w:val="0"/>
          <w:numId w:val="23"/>
        </w:numPr>
        <w:tabs>
          <w:tab w:val="left" w:pos="284"/>
        </w:tabs>
        <w:suppressAutoHyphens/>
        <w:autoSpaceDN w:val="0"/>
        <w:spacing w:after="0"/>
        <w:ind w:left="284" w:hanging="284"/>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W przypadku, gdy w trakcie wykonywania robót okaże się, że przedmiar robót nie uwzględniał wszystkich robót koniecznych do wykonania na podstawie dokumentacji projektowej, to Wykonawca zobowiązany jest do niezwłocznego pisemnego poinformowania Zamawiającego o konieczności wykonania tych robót</w:t>
      </w:r>
      <w:r w:rsidRPr="00CB08E7">
        <w:rPr>
          <w:rFonts w:ascii="Times New Roman" w:eastAsia="Segoe UI" w:hAnsi="Times New Roman" w:cs="Times New Roman"/>
          <w:kern w:val="2"/>
          <w:sz w:val="24"/>
          <w:szCs w:val="24"/>
        </w:rPr>
        <w:t xml:space="preserve"> i przedłożenia kosztorysu, z którego wynikać będzie wartość robót do wykonania</w:t>
      </w:r>
      <w:r w:rsidRPr="00CB08E7">
        <w:rPr>
          <w:rFonts w:ascii="Times New Roman" w:eastAsia="SimSun" w:hAnsi="Times New Roman" w:cs="Times New Roman"/>
          <w:kern w:val="2"/>
          <w:sz w:val="24"/>
          <w:szCs w:val="24"/>
        </w:rPr>
        <w:t xml:space="preserve">. Roboty te zostaną rozliczone na podstawie cen jednostkowych z kosztorysu ofertowego </w:t>
      </w:r>
      <w:r w:rsidRPr="00CB08E7">
        <w:rPr>
          <w:rFonts w:ascii="Times New Roman" w:hAnsi="Times New Roman" w:cs="Times New Roman"/>
          <w:sz w:val="24"/>
          <w:szCs w:val="24"/>
        </w:rPr>
        <w:t xml:space="preserve">lub w przypadku braku takiej ceny na podstawie kosztorysu opracowanego na bazie nośników cen, na podstawie których sporządzono kosztorys: </w:t>
      </w:r>
    </w:p>
    <w:p w14:paraId="720DB2B4" w14:textId="60A42C3C" w:rsidR="00D94E60" w:rsidRPr="00CB08E7" w:rsidRDefault="00D94E60" w:rsidP="0040799D">
      <w:pPr>
        <w:pStyle w:val="Default"/>
        <w:spacing w:line="276" w:lineRule="auto"/>
        <w:ind w:left="426"/>
        <w:jc w:val="both"/>
        <w:rPr>
          <w:color w:val="auto"/>
        </w:rPr>
      </w:pPr>
      <w:r w:rsidRPr="00CB08E7">
        <w:rPr>
          <w:color w:val="auto"/>
        </w:rPr>
        <w:t xml:space="preserve">1) stawka roboczogodziny: ……. zł/r-g, </w:t>
      </w:r>
    </w:p>
    <w:p w14:paraId="128DA6E5" w14:textId="665913DE" w:rsidR="00D94E60" w:rsidRPr="00CB08E7" w:rsidRDefault="00D94E60" w:rsidP="0040799D">
      <w:pPr>
        <w:pStyle w:val="Default"/>
        <w:spacing w:line="276" w:lineRule="auto"/>
        <w:ind w:left="426"/>
        <w:jc w:val="both"/>
        <w:rPr>
          <w:color w:val="auto"/>
        </w:rPr>
      </w:pPr>
      <w:r w:rsidRPr="00CB08E7">
        <w:rPr>
          <w:color w:val="auto"/>
        </w:rPr>
        <w:t xml:space="preserve">2) koszty ogólne: ……% (od R+S), </w:t>
      </w:r>
    </w:p>
    <w:p w14:paraId="5F484A46" w14:textId="6288272B" w:rsidR="00D94E60" w:rsidRPr="00CB08E7" w:rsidRDefault="00D94E60" w:rsidP="0040799D">
      <w:pPr>
        <w:pStyle w:val="Default"/>
        <w:spacing w:line="276" w:lineRule="auto"/>
        <w:ind w:left="426"/>
        <w:jc w:val="both"/>
        <w:rPr>
          <w:color w:val="auto"/>
        </w:rPr>
      </w:pPr>
      <w:r w:rsidRPr="00CB08E7">
        <w:rPr>
          <w:color w:val="auto"/>
        </w:rPr>
        <w:t xml:space="preserve">3) koszty zakupu materiałów: …….  % (do M), </w:t>
      </w:r>
    </w:p>
    <w:p w14:paraId="73564A46" w14:textId="374B1628" w:rsidR="00D94E60" w:rsidRPr="00CB08E7" w:rsidRDefault="00D94E60" w:rsidP="0040799D">
      <w:pPr>
        <w:pStyle w:val="Default"/>
        <w:spacing w:line="276" w:lineRule="auto"/>
        <w:ind w:left="426"/>
        <w:jc w:val="both"/>
        <w:rPr>
          <w:color w:val="auto"/>
        </w:rPr>
      </w:pPr>
      <w:r w:rsidRPr="00CB08E7">
        <w:rPr>
          <w:color w:val="auto"/>
        </w:rPr>
        <w:t xml:space="preserve">4) zysk ……. % (do R+S+KOR+KOS), </w:t>
      </w:r>
    </w:p>
    <w:p w14:paraId="506C6061" w14:textId="77777777" w:rsidR="00D94E60" w:rsidRPr="00CB08E7" w:rsidRDefault="00D94E60" w:rsidP="0040799D">
      <w:pPr>
        <w:suppressAutoHyphens/>
        <w:autoSpaceDN w:val="0"/>
        <w:spacing w:after="0"/>
        <w:ind w:left="426"/>
        <w:jc w:val="both"/>
        <w:rPr>
          <w:rFonts w:ascii="Times New Roman" w:eastAsia="SimSun" w:hAnsi="Times New Roman" w:cs="Times New Roman"/>
          <w:kern w:val="2"/>
          <w:sz w:val="24"/>
          <w:szCs w:val="24"/>
        </w:rPr>
      </w:pPr>
      <w:r w:rsidRPr="00CB08E7">
        <w:rPr>
          <w:rFonts w:ascii="Times New Roman" w:hAnsi="Times New Roman" w:cs="Times New Roman"/>
          <w:sz w:val="24"/>
          <w:szCs w:val="24"/>
        </w:rPr>
        <w:t xml:space="preserve">oraz udokumentowanych cen materiałów nie wyższych niż średnie ceny materiałów dla województwa podkarpackiego opublikowane w Wydawnictwie </w:t>
      </w:r>
      <w:proofErr w:type="spellStart"/>
      <w:r w:rsidRPr="00CB08E7">
        <w:rPr>
          <w:rFonts w:ascii="Times New Roman" w:hAnsi="Times New Roman" w:cs="Times New Roman"/>
          <w:sz w:val="24"/>
          <w:szCs w:val="24"/>
        </w:rPr>
        <w:t>Sekocenbud</w:t>
      </w:r>
      <w:proofErr w:type="spellEnd"/>
      <w:r w:rsidRPr="00CB08E7">
        <w:rPr>
          <w:rFonts w:ascii="Times New Roman" w:hAnsi="Times New Roman" w:cs="Times New Roman"/>
          <w:sz w:val="24"/>
          <w:szCs w:val="24"/>
        </w:rPr>
        <w:t xml:space="preserve"> dla kwartału, w którym wykonywane były roboty. W przypadku braku powyższych danych ceny uzgodnione zostaną przez strony umowy. </w:t>
      </w:r>
      <w:r w:rsidRPr="00CB08E7">
        <w:rPr>
          <w:rFonts w:ascii="Times New Roman" w:eastAsia="SimSun" w:hAnsi="Times New Roman" w:cs="Times New Roman"/>
          <w:kern w:val="2"/>
          <w:sz w:val="24"/>
          <w:szCs w:val="24"/>
        </w:rPr>
        <w:t xml:space="preserve"> </w:t>
      </w:r>
    </w:p>
    <w:p w14:paraId="68BA5A4E" w14:textId="4E7E3C08" w:rsidR="00D94E60" w:rsidRPr="00CB08E7" w:rsidRDefault="00D94E60"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 xml:space="preserve">Przystąpienie do realizacji robót określonych w ust. </w:t>
      </w:r>
      <w:r w:rsidR="000E2425" w:rsidRPr="00CB08E7">
        <w:rPr>
          <w:rFonts w:ascii="Times New Roman" w:eastAsia="SimSun" w:hAnsi="Times New Roman" w:cs="Times New Roman"/>
          <w:kern w:val="2"/>
          <w:sz w:val="24"/>
          <w:szCs w:val="24"/>
        </w:rPr>
        <w:t>5</w:t>
      </w:r>
      <w:r w:rsidRPr="00CB08E7">
        <w:rPr>
          <w:rFonts w:ascii="Times New Roman" w:eastAsia="SimSun" w:hAnsi="Times New Roman" w:cs="Times New Roman"/>
          <w:kern w:val="2"/>
          <w:sz w:val="24"/>
          <w:szCs w:val="24"/>
        </w:rPr>
        <w:t xml:space="preserve"> wymaga pisemnej zgody Zamawiającego. </w:t>
      </w:r>
    </w:p>
    <w:p w14:paraId="50273FD9" w14:textId="22C3F6A2" w:rsidR="00D94E60" w:rsidRPr="00CB08E7" w:rsidRDefault="00D94E60"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 xml:space="preserve">W razie, gdy zajdą okoliczności określone w ust. </w:t>
      </w:r>
      <w:r w:rsidR="000E2425" w:rsidRPr="00CB08E7">
        <w:rPr>
          <w:rFonts w:ascii="Times New Roman" w:eastAsia="SimSun" w:hAnsi="Times New Roman" w:cs="Times New Roman"/>
          <w:kern w:val="2"/>
          <w:sz w:val="24"/>
          <w:szCs w:val="24"/>
        </w:rPr>
        <w:t>5</w:t>
      </w:r>
      <w:r w:rsidRPr="00CB08E7">
        <w:rPr>
          <w:rFonts w:ascii="Times New Roman" w:eastAsia="SimSun" w:hAnsi="Times New Roman" w:cs="Times New Roman"/>
          <w:kern w:val="2"/>
          <w:sz w:val="24"/>
          <w:szCs w:val="24"/>
        </w:rPr>
        <w:t xml:space="preserve"> a wartość tych robót spowoduje przekroczenie wysokości wynagrodzenia określonego w ust. 1, to przystąpienie do realizacji</w:t>
      </w:r>
      <w:r w:rsidRPr="00CB08E7">
        <w:rPr>
          <w:rFonts w:ascii="Times New Roman" w:hAnsi="Times New Roman" w:cs="Times New Roman"/>
          <w:sz w:val="24"/>
          <w:szCs w:val="24"/>
        </w:rPr>
        <w:t xml:space="preserve"> tych robót wymaga pisemnego aneksu do umowy. W przypadku, gdy w budżecie Zamawiającego brak będzie wystarczających środków finansowych na zapłatę tych robót, Zamawiający może odstąpić od niezrealizowanej części przedmiotu umowy, w terminie 30 dni od dnia, kiedy otrzymał informacje w myśl ust. </w:t>
      </w:r>
      <w:r w:rsidR="000E2425" w:rsidRPr="00CB08E7">
        <w:rPr>
          <w:rFonts w:ascii="Times New Roman" w:hAnsi="Times New Roman" w:cs="Times New Roman"/>
          <w:sz w:val="24"/>
          <w:szCs w:val="24"/>
        </w:rPr>
        <w:t>5</w:t>
      </w:r>
      <w:r w:rsidRPr="00CB08E7">
        <w:rPr>
          <w:rFonts w:ascii="Times New Roman" w:hAnsi="Times New Roman" w:cs="Times New Roman"/>
          <w:sz w:val="24"/>
          <w:szCs w:val="24"/>
        </w:rPr>
        <w:t>.</w:t>
      </w:r>
    </w:p>
    <w:p w14:paraId="0CC935B0" w14:textId="77777777" w:rsidR="00D94E60" w:rsidRPr="00CB08E7" w:rsidRDefault="00D94E60"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Ostateczna wysokość wynagrodzenia za wykonanie przedmiotu umowy zostanie ustalona w oparciu o kosztorys powykonawczy sporządzony na podstawie faktycznie zrealizowanych ilości robót oraz cen jednostkowych z kosztorysu ofertowego.</w:t>
      </w:r>
    </w:p>
    <w:p w14:paraId="1E1D49DA" w14:textId="0D14E3BB" w:rsidR="00D94E60" w:rsidRPr="00CB08E7" w:rsidRDefault="00D94E60"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Wynagrodzenie za roboty budowlane obejmuje wszystkie koszty niezbędne do wykonania przedmiotu umowy w szczególności koszty realizacji prac i obowiązków wymienionych w § </w:t>
      </w:r>
      <w:r w:rsidR="00465A9D" w:rsidRPr="00CB08E7">
        <w:rPr>
          <w:rFonts w:ascii="Times New Roman" w:eastAsia="SimSun" w:hAnsi="Times New Roman" w:cs="Times New Roman"/>
          <w:kern w:val="2"/>
          <w:sz w:val="24"/>
          <w:szCs w:val="24"/>
        </w:rPr>
        <w:t>6</w:t>
      </w:r>
      <w:r w:rsidRPr="00CB08E7">
        <w:rPr>
          <w:rFonts w:ascii="Times New Roman" w:eastAsia="SimSun" w:hAnsi="Times New Roman" w:cs="Times New Roman"/>
          <w:kern w:val="2"/>
          <w:sz w:val="24"/>
          <w:szCs w:val="24"/>
        </w:rPr>
        <w:t xml:space="preserve"> ust. 2.</w:t>
      </w:r>
    </w:p>
    <w:p w14:paraId="07D60670" w14:textId="380DB6AD" w:rsidR="00812140" w:rsidRPr="00CB08E7" w:rsidRDefault="00C83792"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eastAsia="SimSun" w:hAnsi="Times New Roman" w:cs="Times New Roman"/>
          <w:kern w:val="1"/>
          <w:sz w:val="24"/>
          <w:szCs w:val="24"/>
        </w:rPr>
        <w:t>Przyjęta stawka VAT do ustalenia wynagrodzenia ustalona została w oparciu o przepisy ustawy o podatku VAT od towarów i usług obowiązujące w dniu złożenia oferty.</w:t>
      </w:r>
    </w:p>
    <w:p w14:paraId="38C19BED" w14:textId="3C2DE247" w:rsidR="00812140" w:rsidRPr="00CB08E7" w:rsidRDefault="00C83792" w:rsidP="00F55784">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 xml:space="preserve">Przy wystawianiu faktur, zostanie zastosowana stawka podatku od towarów i usług obowiązująca w dniu </w:t>
      </w:r>
      <w:r w:rsidR="00D94E60" w:rsidRPr="00CB08E7">
        <w:rPr>
          <w:rFonts w:ascii="Times New Roman" w:eastAsia="SimSun" w:hAnsi="Times New Roman" w:cs="Times New Roman"/>
          <w:kern w:val="2"/>
          <w:sz w:val="24"/>
          <w:szCs w:val="24"/>
        </w:rPr>
        <w:t>ich</w:t>
      </w:r>
      <w:r w:rsidRPr="00CB08E7">
        <w:rPr>
          <w:rFonts w:ascii="Times New Roman" w:eastAsia="SimSun" w:hAnsi="Times New Roman" w:cs="Times New Roman"/>
          <w:kern w:val="2"/>
          <w:sz w:val="24"/>
          <w:szCs w:val="24"/>
        </w:rPr>
        <w:t xml:space="preserve"> wystawienia (w dniu powstania obowiązku podatkowego).</w:t>
      </w:r>
    </w:p>
    <w:p w14:paraId="7687B780" w14:textId="77777777" w:rsidR="00013036" w:rsidRPr="00CB08E7" w:rsidRDefault="00C83792"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eastAsia="SimSun" w:hAnsi="Times New Roman" w:cs="Times New Roman"/>
          <w:sz w:val="24"/>
          <w:szCs w:val="24"/>
        </w:rPr>
        <w:t>Wykonawca nie może dokonać przelewu przysługującej mu wierzytelności od Zamawiającego</w:t>
      </w:r>
      <w:r w:rsidR="00D36495" w:rsidRPr="00CB08E7">
        <w:rPr>
          <w:rFonts w:ascii="Times New Roman" w:eastAsia="SimSun" w:hAnsi="Times New Roman" w:cs="Times New Roman"/>
          <w:sz w:val="24"/>
          <w:szCs w:val="24"/>
        </w:rPr>
        <w:t xml:space="preserve"> ani zbycia </w:t>
      </w:r>
      <w:r w:rsidR="00B228E3" w:rsidRPr="00CB08E7">
        <w:rPr>
          <w:rFonts w:ascii="Times New Roman" w:eastAsia="SimSun" w:hAnsi="Times New Roman" w:cs="Times New Roman"/>
          <w:sz w:val="24"/>
          <w:szCs w:val="24"/>
        </w:rPr>
        <w:t>lub obciążenia tej wierzytelności.</w:t>
      </w:r>
    </w:p>
    <w:p w14:paraId="3A7AF69C" w14:textId="77777777" w:rsidR="000E2425" w:rsidRPr="00CB08E7" w:rsidRDefault="000E2425" w:rsidP="000E2425">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hAnsi="Times New Roman" w:cs="Times New Roman"/>
          <w:sz w:val="24"/>
          <w:szCs w:val="24"/>
        </w:rPr>
        <w:t>Podstawą do wystawienia faktury częściowej oraz faktury końcowej będą podpisane protokoły odbioru.</w:t>
      </w:r>
    </w:p>
    <w:p w14:paraId="1A537FDD" w14:textId="77777777" w:rsidR="000E2425" w:rsidRPr="00CB08E7" w:rsidRDefault="000E2425" w:rsidP="000E2425">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hAnsi="Times New Roman" w:cs="Times New Roman"/>
          <w:sz w:val="24"/>
          <w:szCs w:val="24"/>
        </w:rPr>
        <w:t>Wykonawca wystawi fakturę częściową w takim terminie, aby możliwe było dokonanie zapłaty wynagrodzenia do 28.12.2026 r., przy zachowaniu 30-dniowego terminu płatności.</w:t>
      </w:r>
    </w:p>
    <w:p w14:paraId="105CF5D0" w14:textId="77777777" w:rsidR="000E2425" w:rsidRPr="00CB08E7" w:rsidRDefault="000E2425" w:rsidP="000E2425">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hAnsi="Times New Roman" w:cs="Times New Roman"/>
          <w:sz w:val="24"/>
          <w:szCs w:val="24"/>
          <w:lang w:eastAsia="pl-PL"/>
        </w:rPr>
        <w:t xml:space="preserve">Termin płatności </w:t>
      </w:r>
      <w:r w:rsidRPr="00CB08E7">
        <w:rPr>
          <w:rFonts w:ascii="Times New Roman" w:hAnsi="Times New Roman" w:cs="Times New Roman"/>
          <w:sz w:val="24"/>
          <w:szCs w:val="24"/>
        </w:rPr>
        <w:t xml:space="preserve">faktur </w:t>
      </w:r>
      <w:r w:rsidRPr="00CB08E7">
        <w:rPr>
          <w:rFonts w:ascii="Times New Roman" w:hAnsi="Times New Roman" w:cs="Times New Roman"/>
          <w:sz w:val="24"/>
          <w:szCs w:val="24"/>
          <w:lang w:eastAsia="pl-PL"/>
        </w:rPr>
        <w:t>wynosi do 30 dni licząc od daty otrzymania przez Zamawiającego łącznie: faktury wraz z podpisanym protokołem odbioru przedmiotu umowy oraz dowodów na spełnienie przez Wykonawcę wymogów określonych w ust. 20.</w:t>
      </w:r>
    </w:p>
    <w:p w14:paraId="2802A1BD" w14:textId="5C6AF588" w:rsidR="00F55784" w:rsidRPr="00CB08E7" w:rsidRDefault="00F55784" w:rsidP="00F43EC4">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eastAsia="SimSun" w:hAnsi="Times New Roman" w:cs="Times New Roman"/>
          <w:kern w:val="1"/>
          <w:sz w:val="24"/>
          <w:szCs w:val="24"/>
        </w:rPr>
        <w:t>Faktur</w:t>
      </w:r>
      <w:r w:rsidR="000E2425" w:rsidRPr="00CB08E7">
        <w:rPr>
          <w:rFonts w:ascii="Times New Roman" w:eastAsia="SimSun" w:hAnsi="Times New Roman" w:cs="Times New Roman"/>
          <w:kern w:val="1"/>
          <w:sz w:val="24"/>
          <w:szCs w:val="24"/>
        </w:rPr>
        <w:t>y</w:t>
      </w:r>
      <w:r w:rsidRPr="00CB08E7">
        <w:rPr>
          <w:rFonts w:ascii="Times New Roman" w:eastAsia="SimSun" w:hAnsi="Times New Roman" w:cs="Times New Roman"/>
          <w:kern w:val="1"/>
          <w:sz w:val="24"/>
          <w:szCs w:val="24"/>
        </w:rPr>
        <w:t xml:space="preserve"> będ</w:t>
      </w:r>
      <w:r w:rsidR="000E2425" w:rsidRPr="00CB08E7">
        <w:rPr>
          <w:rFonts w:ascii="Times New Roman" w:eastAsia="SimSun" w:hAnsi="Times New Roman" w:cs="Times New Roman"/>
          <w:kern w:val="1"/>
          <w:sz w:val="24"/>
          <w:szCs w:val="24"/>
        </w:rPr>
        <w:t xml:space="preserve">ą </w:t>
      </w:r>
      <w:r w:rsidRPr="00CB08E7">
        <w:rPr>
          <w:rFonts w:ascii="Times New Roman" w:eastAsia="SimSun" w:hAnsi="Times New Roman" w:cs="Times New Roman"/>
          <w:kern w:val="1"/>
          <w:sz w:val="24"/>
          <w:szCs w:val="24"/>
        </w:rPr>
        <w:t>płatn</w:t>
      </w:r>
      <w:r w:rsidR="000E2425" w:rsidRPr="00CB08E7">
        <w:rPr>
          <w:rFonts w:ascii="Times New Roman" w:eastAsia="SimSun" w:hAnsi="Times New Roman" w:cs="Times New Roman"/>
          <w:kern w:val="1"/>
          <w:sz w:val="24"/>
          <w:szCs w:val="24"/>
        </w:rPr>
        <w:t>e</w:t>
      </w:r>
      <w:r w:rsidRPr="00CB08E7">
        <w:rPr>
          <w:rFonts w:ascii="Times New Roman" w:eastAsia="SimSun" w:hAnsi="Times New Roman" w:cs="Times New Roman"/>
          <w:kern w:val="1"/>
          <w:sz w:val="24"/>
          <w:szCs w:val="24"/>
        </w:rPr>
        <w:t xml:space="preserve"> przelewem przez Zamawiającego na konto Wykonawcy nr</w:t>
      </w:r>
      <w:r w:rsidRPr="00CB08E7">
        <w:rPr>
          <w:rFonts w:ascii="Times New Roman" w:hAnsi="Times New Roman" w:cs="Times New Roman"/>
          <w:sz w:val="24"/>
          <w:szCs w:val="24"/>
        </w:rPr>
        <w:t>……………………………………</w:t>
      </w:r>
      <w:proofErr w:type="gramStart"/>
      <w:r w:rsidRPr="00CB08E7">
        <w:rPr>
          <w:rFonts w:ascii="Times New Roman" w:hAnsi="Times New Roman" w:cs="Times New Roman"/>
          <w:sz w:val="24"/>
          <w:szCs w:val="24"/>
        </w:rPr>
        <w:t>…….</w:t>
      </w:r>
      <w:proofErr w:type="gramEnd"/>
      <w:r w:rsidRPr="00CB08E7">
        <w:rPr>
          <w:rFonts w:ascii="Times New Roman" w:hAnsi="Times New Roman" w:cs="Times New Roman"/>
          <w:sz w:val="24"/>
          <w:szCs w:val="24"/>
        </w:rPr>
        <w:t xml:space="preserve"> . </w:t>
      </w:r>
      <w:r w:rsidRPr="00CB08E7">
        <w:rPr>
          <w:rFonts w:ascii="Times New Roman" w:eastAsia="SimSun" w:hAnsi="Times New Roman" w:cs="Times New Roman"/>
          <w:kern w:val="1"/>
          <w:sz w:val="24"/>
          <w:szCs w:val="24"/>
        </w:rPr>
        <w:t>Zmiana numeru konta wymaga zmiany umowy.</w:t>
      </w:r>
    </w:p>
    <w:p w14:paraId="63285DAD" w14:textId="1A64E8FF" w:rsidR="00F55784" w:rsidRPr="00CB08E7" w:rsidRDefault="00F55784" w:rsidP="00F43EC4">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Faktury mają zawierać n</w:t>
      </w:r>
      <w:r w:rsidR="004821DC" w:rsidRPr="00CB08E7">
        <w:rPr>
          <w:rFonts w:ascii="Times New Roman" w:eastAsia="SimSun" w:hAnsi="Times New Roman" w:cs="Times New Roman"/>
          <w:kern w:val="2"/>
          <w:sz w:val="24"/>
          <w:szCs w:val="24"/>
        </w:rPr>
        <w:t>u</w:t>
      </w:r>
      <w:r w:rsidRPr="00CB08E7">
        <w:rPr>
          <w:rFonts w:ascii="Times New Roman" w:eastAsia="SimSun" w:hAnsi="Times New Roman" w:cs="Times New Roman"/>
          <w:kern w:val="2"/>
          <w:sz w:val="24"/>
          <w:szCs w:val="24"/>
        </w:rPr>
        <w:t>mer i datę zawarcia umowy</w:t>
      </w:r>
      <w:r w:rsidR="004821DC" w:rsidRPr="00CB08E7">
        <w:rPr>
          <w:rFonts w:ascii="Times New Roman" w:eastAsia="SimSun" w:hAnsi="Times New Roman" w:cs="Times New Roman"/>
          <w:kern w:val="2"/>
          <w:sz w:val="24"/>
          <w:szCs w:val="24"/>
        </w:rPr>
        <w:t xml:space="preserve"> wiążącej strony.</w:t>
      </w:r>
    </w:p>
    <w:p w14:paraId="1BBE4884" w14:textId="52C479B3" w:rsidR="005D4ED7" w:rsidRPr="00CB08E7" w:rsidRDefault="005D4ED7" w:rsidP="00F43EC4">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CB08E7">
        <w:rPr>
          <w:rFonts w:ascii="Times New Roman" w:eastAsia="Calibri" w:hAnsi="Times New Roman" w:cs="Times New Roman"/>
          <w:sz w:val="24"/>
          <w:szCs w:val="24"/>
        </w:rPr>
        <w:t xml:space="preserve">Wykonawca </w:t>
      </w:r>
      <w:r w:rsidR="000E2425" w:rsidRPr="00CB08E7">
        <w:rPr>
          <w:rFonts w:ascii="Times New Roman" w:eastAsia="Calibri" w:hAnsi="Times New Roman" w:cs="Times New Roman"/>
          <w:sz w:val="24"/>
          <w:szCs w:val="24"/>
        </w:rPr>
        <w:t xml:space="preserve">wystawi </w:t>
      </w:r>
      <w:r w:rsidRPr="00CB08E7">
        <w:rPr>
          <w:rFonts w:ascii="Times New Roman" w:eastAsia="Calibri" w:hAnsi="Times New Roman" w:cs="Times New Roman"/>
          <w:sz w:val="24"/>
          <w:szCs w:val="24"/>
        </w:rPr>
        <w:t xml:space="preserve">faktury VAT </w:t>
      </w:r>
      <w:r w:rsidR="000E2425" w:rsidRPr="00CB08E7">
        <w:rPr>
          <w:rFonts w:ascii="Times New Roman" w:eastAsia="Calibri" w:hAnsi="Times New Roman" w:cs="Times New Roman"/>
          <w:sz w:val="24"/>
          <w:szCs w:val="24"/>
        </w:rPr>
        <w:t xml:space="preserve">ustrukturyzowane, tj.: faktury wystawione </w:t>
      </w:r>
      <w:r w:rsidRPr="00CB08E7">
        <w:rPr>
          <w:rFonts w:ascii="Times New Roman" w:eastAsia="Calibri" w:hAnsi="Times New Roman" w:cs="Times New Roman"/>
          <w:sz w:val="24"/>
          <w:szCs w:val="24"/>
        </w:rPr>
        <w:t>przy użyciu Krajowego Systemu e-Faktur</w:t>
      </w:r>
      <w:r w:rsidR="000E2425" w:rsidRPr="00CB08E7">
        <w:rPr>
          <w:rFonts w:ascii="Times New Roman" w:eastAsia="Calibri" w:hAnsi="Times New Roman" w:cs="Times New Roman"/>
          <w:sz w:val="24"/>
          <w:szCs w:val="24"/>
        </w:rPr>
        <w:t xml:space="preserve"> wraz z przydzielonym numerem identyfikującym te faktury w</w:t>
      </w:r>
      <w:r w:rsidR="00D11497" w:rsidRPr="00CB08E7">
        <w:rPr>
          <w:rFonts w:ascii="Times New Roman" w:eastAsia="Calibri" w:hAnsi="Times New Roman" w:cs="Times New Roman"/>
          <w:sz w:val="24"/>
          <w:szCs w:val="24"/>
        </w:rPr>
        <w:t> </w:t>
      </w:r>
      <w:r w:rsidR="000E2425" w:rsidRPr="00CB08E7">
        <w:rPr>
          <w:rFonts w:ascii="Times New Roman" w:eastAsia="Calibri" w:hAnsi="Times New Roman" w:cs="Times New Roman"/>
          <w:sz w:val="24"/>
          <w:szCs w:val="24"/>
        </w:rPr>
        <w:t>systemie</w:t>
      </w:r>
      <w:r w:rsidRPr="00CB08E7">
        <w:rPr>
          <w:rFonts w:ascii="Times New Roman" w:eastAsia="Calibri" w:hAnsi="Times New Roman" w:cs="Times New Roman"/>
          <w:sz w:val="24"/>
          <w:szCs w:val="24"/>
        </w:rPr>
        <w:t>:</w:t>
      </w:r>
    </w:p>
    <w:p w14:paraId="6DF0AED1" w14:textId="773A699F" w:rsidR="005D4ED7" w:rsidRPr="00CB08E7" w:rsidRDefault="005D4ED7">
      <w:pPr>
        <w:pStyle w:val="Akapitzlist"/>
        <w:numPr>
          <w:ilvl w:val="0"/>
          <w:numId w:val="45"/>
        </w:numPr>
        <w:autoSpaceDE w:val="0"/>
        <w:autoSpaceDN w:val="0"/>
        <w:adjustRightInd w:val="0"/>
        <w:spacing w:line="276" w:lineRule="auto"/>
        <w:jc w:val="both"/>
        <w:rPr>
          <w:rFonts w:eastAsia="Calibri"/>
        </w:rPr>
      </w:pPr>
      <w:r w:rsidRPr="00CB08E7">
        <w:rPr>
          <w:rFonts w:eastAsia="Calibri"/>
        </w:rPr>
        <w:t>faktur</w:t>
      </w:r>
      <w:r w:rsidR="000E2425" w:rsidRPr="00CB08E7">
        <w:rPr>
          <w:rFonts w:eastAsia="Calibri"/>
        </w:rPr>
        <w:t>y</w:t>
      </w:r>
      <w:r w:rsidRPr="00CB08E7">
        <w:rPr>
          <w:rFonts w:eastAsia="Calibri"/>
        </w:rPr>
        <w:t xml:space="preserve"> winn</w:t>
      </w:r>
      <w:r w:rsidR="000E2425" w:rsidRPr="00CB08E7">
        <w:rPr>
          <w:rFonts w:eastAsia="Calibri"/>
        </w:rPr>
        <w:t>y</w:t>
      </w:r>
      <w:r w:rsidRPr="00CB08E7">
        <w:rPr>
          <w:rFonts w:eastAsia="Calibri"/>
        </w:rPr>
        <w:t xml:space="preserve"> zawierać</w:t>
      </w:r>
      <w:r w:rsidR="000E2425" w:rsidRPr="00CB08E7">
        <w:rPr>
          <w:rFonts w:eastAsia="Calibri"/>
        </w:rPr>
        <w:t xml:space="preserve"> następujące dane</w:t>
      </w:r>
      <w:r w:rsidRPr="00CB08E7">
        <w:rPr>
          <w:rFonts w:eastAsia="Calibri"/>
        </w:rPr>
        <w:t>:</w:t>
      </w:r>
    </w:p>
    <w:p w14:paraId="456F70FA" w14:textId="77777777" w:rsidR="005D4ED7" w:rsidRPr="00CB08E7" w:rsidRDefault="005D4ED7">
      <w:pPr>
        <w:pStyle w:val="Akapitzlist"/>
        <w:numPr>
          <w:ilvl w:val="0"/>
          <w:numId w:val="46"/>
        </w:numPr>
        <w:autoSpaceDE w:val="0"/>
        <w:autoSpaceDN w:val="0"/>
        <w:adjustRightInd w:val="0"/>
        <w:spacing w:line="276" w:lineRule="auto"/>
        <w:ind w:left="1134"/>
        <w:jc w:val="both"/>
        <w:rPr>
          <w:rFonts w:eastAsia="Calibri"/>
        </w:rPr>
      </w:pPr>
      <w:r w:rsidRPr="00CB08E7">
        <w:rPr>
          <w:rFonts w:eastAsia="Calibri"/>
        </w:rPr>
        <w:t xml:space="preserve">Nabywca – </w:t>
      </w:r>
      <w:r w:rsidRPr="00CB08E7">
        <w:rPr>
          <w:rFonts w:eastAsia="Calibri"/>
          <w:b/>
          <w:bCs/>
        </w:rPr>
        <w:t>Podmiot2</w:t>
      </w:r>
      <w:r w:rsidRPr="00CB08E7">
        <w:rPr>
          <w:rFonts w:eastAsia="Calibri"/>
        </w:rPr>
        <w:t xml:space="preserve"> wg struktury dla faktur vat ustrukturyzowanych w KSeF:</w:t>
      </w:r>
    </w:p>
    <w:p w14:paraId="5F4DF3C5" w14:textId="77777777" w:rsidR="005D4ED7" w:rsidRPr="00CB08E7" w:rsidRDefault="005D4ED7" w:rsidP="002F2474">
      <w:pPr>
        <w:pStyle w:val="Akapitzlist"/>
        <w:autoSpaceDE w:val="0"/>
        <w:autoSpaceDN w:val="0"/>
        <w:adjustRightInd w:val="0"/>
        <w:spacing w:line="276" w:lineRule="auto"/>
        <w:ind w:left="1134"/>
        <w:jc w:val="both"/>
        <w:rPr>
          <w:rFonts w:eastAsia="Calibri"/>
        </w:rPr>
      </w:pPr>
      <w:r w:rsidRPr="00CB08E7">
        <w:rPr>
          <w:rFonts w:eastAsia="Calibri"/>
        </w:rPr>
        <w:t>Gmina Miasto Rzeszów</w:t>
      </w:r>
    </w:p>
    <w:p w14:paraId="4C8DBB4F" w14:textId="77777777" w:rsidR="005D4ED7" w:rsidRPr="00CB08E7" w:rsidRDefault="005D4ED7" w:rsidP="002F2474">
      <w:pPr>
        <w:pStyle w:val="Akapitzlist"/>
        <w:autoSpaceDE w:val="0"/>
        <w:autoSpaceDN w:val="0"/>
        <w:adjustRightInd w:val="0"/>
        <w:spacing w:line="276" w:lineRule="auto"/>
        <w:ind w:left="1134"/>
        <w:jc w:val="both"/>
        <w:rPr>
          <w:rFonts w:eastAsia="Calibri"/>
        </w:rPr>
      </w:pPr>
      <w:r w:rsidRPr="00CB08E7">
        <w:rPr>
          <w:rFonts w:eastAsia="Calibri"/>
        </w:rPr>
        <w:t>ul. Rynek 1</w:t>
      </w:r>
    </w:p>
    <w:p w14:paraId="7457B15E" w14:textId="77777777" w:rsidR="005D4ED7" w:rsidRPr="00CB08E7" w:rsidRDefault="005D4ED7" w:rsidP="002F2474">
      <w:pPr>
        <w:pStyle w:val="Akapitzlist"/>
        <w:autoSpaceDE w:val="0"/>
        <w:autoSpaceDN w:val="0"/>
        <w:adjustRightInd w:val="0"/>
        <w:spacing w:line="276" w:lineRule="auto"/>
        <w:ind w:left="1134"/>
        <w:jc w:val="both"/>
        <w:rPr>
          <w:rFonts w:eastAsia="Calibri"/>
        </w:rPr>
      </w:pPr>
      <w:r w:rsidRPr="00CB08E7">
        <w:rPr>
          <w:rFonts w:eastAsia="Calibri"/>
        </w:rPr>
        <w:t>35-064 Rzeszów</w:t>
      </w:r>
    </w:p>
    <w:p w14:paraId="633C6406" w14:textId="77777777" w:rsidR="005D4ED7" w:rsidRPr="00CB08E7" w:rsidRDefault="005D4ED7" w:rsidP="002F2474">
      <w:pPr>
        <w:pStyle w:val="Akapitzlist"/>
        <w:autoSpaceDE w:val="0"/>
        <w:autoSpaceDN w:val="0"/>
        <w:adjustRightInd w:val="0"/>
        <w:spacing w:line="276" w:lineRule="auto"/>
        <w:ind w:left="1134"/>
        <w:jc w:val="both"/>
        <w:rPr>
          <w:rFonts w:eastAsia="Calibri"/>
        </w:rPr>
      </w:pPr>
      <w:r w:rsidRPr="00CB08E7">
        <w:rPr>
          <w:rFonts w:eastAsia="Calibri"/>
        </w:rPr>
        <w:t>NIP: 813 000 86 13,</w:t>
      </w:r>
    </w:p>
    <w:p w14:paraId="1ED62435" w14:textId="6DE8C012" w:rsidR="005D4ED7" w:rsidRPr="00CB08E7" w:rsidRDefault="005D4ED7">
      <w:pPr>
        <w:pStyle w:val="Akapitzlist"/>
        <w:numPr>
          <w:ilvl w:val="0"/>
          <w:numId w:val="46"/>
        </w:numPr>
        <w:autoSpaceDE w:val="0"/>
        <w:autoSpaceDN w:val="0"/>
        <w:adjustRightInd w:val="0"/>
        <w:spacing w:line="276" w:lineRule="auto"/>
        <w:ind w:left="1134"/>
        <w:jc w:val="both"/>
        <w:rPr>
          <w:rFonts w:eastAsia="Calibri"/>
        </w:rPr>
      </w:pPr>
      <w:r w:rsidRPr="00CB08E7">
        <w:rPr>
          <w:rFonts w:eastAsia="Calibri"/>
        </w:rPr>
        <w:t xml:space="preserve">Odbiorca – </w:t>
      </w:r>
      <w:r w:rsidRPr="00CB08E7">
        <w:rPr>
          <w:rFonts w:eastAsia="Calibri"/>
          <w:b/>
          <w:bCs/>
        </w:rPr>
        <w:t>Podmiot3</w:t>
      </w:r>
      <w:r w:rsidRPr="00CB08E7">
        <w:rPr>
          <w:rFonts w:eastAsia="Calibri"/>
        </w:rPr>
        <w:t xml:space="preserve"> </w:t>
      </w:r>
      <w:r w:rsidR="000E2425" w:rsidRPr="00CB08E7">
        <w:rPr>
          <w:rFonts w:eastAsia="Calibri"/>
        </w:rPr>
        <w:t xml:space="preserve">(zwany również „Podmiot inny”) </w:t>
      </w:r>
      <w:r w:rsidRPr="00CB08E7">
        <w:rPr>
          <w:rFonts w:eastAsia="Calibri"/>
        </w:rPr>
        <w:t>wg struktury dla faktur vat ustrukturyzowanych w KSeF:</w:t>
      </w:r>
    </w:p>
    <w:p w14:paraId="1837B98E" w14:textId="77777777" w:rsidR="005D4ED7" w:rsidRPr="00CB08E7" w:rsidRDefault="005D4ED7" w:rsidP="002F2474">
      <w:pPr>
        <w:pStyle w:val="Akapitzlist"/>
        <w:autoSpaceDE w:val="0"/>
        <w:autoSpaceDN w:val="0"/>
        <w:adjustRightInd w:val="0"/>
        <w:spacing w:line="276" w:lineRule="auto"/>
        <w:ind w:left="1134"/>
        <w:jc w:val="both"/>
        <w:rPr>
          <w:rFonts w:eastAsia="Calibri"/>
        </w:rPr>
      </w:pPr>
      <w:r w:rsidRPr="00CB08E7">
        <w:rPr>
          <w:rFonts w:eastAsia="Calibri"/>
        </w:rPr>
        <w:t>Nazwa: Zarząd Zieleni Miejskiej w Rzeszowie</w:t>
      </w:r>
    </w:p>
    <w:p w14:paraId="2CD64E2F" w14:textId="77777777" w:rsidR="005D4ED7" w:rsidRPr="00CB08E7" w:rsidRDefault="005D4ED7" w:rsidP="002F2474">
      <w:pPr>
        <w:pStyle w:val="Akapitzlist"/>
        <w:autoSpaceDE w:val="0"/>
        <w:autoSpaceDN w:val="0"/>
        <w:adjustRightInd w:val="0"/>
        <w:spacing w:line="276" w:lineRule="auto"/>
        <w:ind w:left="1134"/>
        <w:jc w:val="both"/>
        <w:rPr>
          <w:rFonts w:eastAsia="Calibri"/>
        </w:rPr>
      </w:pPr>
      <w:r w:rsidRPr="00CB08E7">
        <w:rPr>
          <w:rFonts w:eastAsia="Calibri"/>
        </w:rPr>
        <w:t>Adres: Plac Ofiar Getta 6, 35-002 Rzeszów</w:t>
      </w:r>
    </w:p>
    <w:p w14:paraId="3482337F" w14:textId="77777777" w:rsidR="005D4ED7" w:rsidRPr="00CB08E7" w:rsidRDefault="005D4ED7" w:rsidP="002F2474">
      <w:pPr>
        <w:pStyle w:val="Akapitzlist"/>
        <w:autoSpaceDE w:val="0"/>
        <w:autoSpaceDN w:val="0"/>
        <w:adjustRightInd w:val="0"/>
        <w:spacing w:line="276" w:lineRule="auto"/>
        <w:ind w:left="1134"/>
        <w:jc w:val="both"/>
        <w:rPr>
          <w:rFonts w:eastAsia="Calibri"/>
        </w:rPr>
      </w:pPr>
      <w:r w:rsidRPr="00CB08E7">
        <w:rPr>
          <w:rFonts w:eastAsia="Calibri"/>
        </w:rPr>
        <w:t>Identyfikator: 8133621248</w:t>
      </w:r>
    </w:p>
    <w:p w14:paraId="01FE617D" w14:textId="77777777" w:rsidR="005D4ED7" w:rsidRPr="00CB08E7" w:rsidRDefault="005D4ED7" w:rsidP="002F2474">
      <w:pPr>
        <w:pStyle w:val="Akapitzlist"/>
        <w:autoSpaceDE w:val="0"/>
        <w:autoSpaceDN w:val="0"/>
        <w:adjustRightInd w:val="0"/>
        <w:spacing w:line="276" w:lineRule="auto"/>
        <w:ind w:left="1134"/>
        <w:jc w:val="both"/>
        <w:rPr>
          <w:rFonts w:eastAsia="Calibri"/>
        </w:rPr>
      </w:pPr>
      <w:r w:rsidRPr="00CB08E7">
        <w:rPr>
          <w:rFonts w:eastAsia="Calibri"/>
        </w:rPr>
        <w:t>Rola: Jednostka samorządu terytorialnego – odbiorca,</w:t>
      </w:r>
    </w:p>
    <w:p w14:paraId="16EE9D6D" w14:textId="77777777" w:rsidR="005D4ED7" w:rsidRPr="00CB08E7" w:rsidRDefault="005D4ED7">
      <w:pPr>
        <w:pStyle w:val="Akapitzlist"/>
        <w:numPr>
          <w:ilvl w:val="0"/>
          <w:numId w:val="47"/>
        </w:numPr>
        <w:autoSpaceDE w:val="0"/>
        <w:autoSpaceDN w:val="0"/>
        <w:adjustRightInd w:val="0"/>
        <w:spacing w:line="276" w:lineRule="auto"/>
        <w:ind w:firstLine="66"/>
        <w:jc w:val="both"/>
        <w:rPr>
          <w:rFonts w:eastAsia="Calibri"/>
        </w:rPr>
      </w:pPr>
      <w:r w:rsidRPr="00CB08E7">
        <w:rPr>
          <w:rFonts w:eastAsia="Calibri"/>
        </w:rPr>
        <w:t>termin powstania zobowiązania dla faktury vat ustrukturyzowanych w KSeF:</w:t>
      </w:r>
    </w:p>
    <w:p w14:paraId="5B1A2E19" w14:textId="527F17D1" w:rsidR="005D4ED7" w:rsidRPr="00CB08E7" w:rsidRDefault="005D4ED7">
      <w:pPr>
        <w:pStyle w:val="Akapitzlist"/>
        <w:numPr>
          <w:ilvl w:val="0"/>
          <w:numId w:val="48"/>
        </w:numPr>
        <w:autoSpaceDE w:val="0"/>
        <w:autoSpaceDN w:val="0"/>
        <w:adjustRightInd w:val="0"/>
        <w:spacing w:line="276" w:lineRule="auto"/>
        <w:ind w:left="1134"/>
        <w:jc w:val="both"/>
        <w:rPr>
          <w:rFonts w:eastAsia="Calibri"/>
        </w:rPr>
      </w:pPr>
      <w:r w:rsidRPr="00CB08E7">
        <w:rPr>
          <w:rFonts w:eastAsia="Calibri"/>
        </w:rPr>
        <w:t>strony uznają fakturę za otrzymaną w dniu nadania jej numeru identyfikującego w</w:t>
      </w:r>
      <w:r w:rsidR="002F2474" w:rsidRPr="00CB08E7">
        <w:rPr>
          <w:rFonts w:eastAsia="Calibri"/>
        </w:rPr>
        <w:t> </w:t>
      </w:r>
      <w:r w:rsidRPr="00CB08E7">
        <w:rPr>
          <w:rFonts w:eastAsia="Calibri"/>
        </w:rPr>
        <w:t>KSeF pod warunkiem, że faktura posiada prawidłowo wypełnione dane dla części „Podmiot3”,</w:t>
      </w:r>
    </w:p>
    <w:p w14:paraId="16675B36" w14:textId="77777777" w:rsidR="005D4ED7" w:rsidRPr="00CB08E7" w:rsidRDefault="005D4ED7">
      <w:pPr>
        <w:pStyle w:val="Akapitzlist"/>
        <w:numPr>
          <w:ilvl w:val="0"/>
          <w:numId w:val="48"/>
        </w:numPr>
        <w:autoSpaceDE w:val="0"/>
        <w:autoSpaceDN w:val="0"/>
        <w:adjustRightInd w:val="0"/>
        <w:spacing w:line="276" w:lineRule="auto"/>
        <w:ind w:left="1134"/>
        <w:jc w:val="both"/>
        <w:rPr>
          <w:rFonts w:eastAsia="Calibri"/>
        </w:rPr>
      </w:pPr>
      <w:r w:rsidRPr="00CB08E7">
        <w:rPr>
          <w:rFonts w:eastAsia="Calibri"/>
        </w:rPr>
        <w:t>w przypadku braku prawidłowych danych dla części „Podmiot3”, nie uznaje się faktury za otrzymaną i data nadania jej numeru identyfikującego w KSeF nie powoduje biegu terminu płatności,</w:t>
      </w:r>
    </w:p>
    <w:p w14:paraId="1622F033" w14:textId="77777777" w:rsidR="005D4ED7" w:rsidRPr="00CB08E7" w:rsidRDefault="005D4ED7">
      <w:pPr>
        <w:pStyle w:val="Akapitzlist"/>
        <w:numPr>
          <w:ilvl w:val="0"/>
          <w:numId w:val="48"/>
        </w:numPr>
        <w:autoSpaceDE w:val="0"/>
        <w:autoSpaceDN w:val="0"/>
        <w:adjustRightInd w:val="0"/>
        <w:spacing w:line="276" w:lineRule="auto"/>
        <w:ind w:left="1134"/>
        <w:jc w:val="both"/>
        <w:rPr>
          <w:rFonts w:eastAsia="Calibri"/>
        </w:rPr>
      </w:pPr>
      <w:r w:rsidRPr="00CB08E7">
        <w:rPr>
          <w:rFonts w:eastAsia="Calibri"/>
        </w:rPr>
        <w:t>faktura bez prawidłowych danych dla części „Podmiot3” wymaga wystawienia faktury korygującej; faktura korygująca z prawidłowymi danymi dla części „Podmiot3” stanowi podstawę ustalenia terminu płatności,</w:t>
      </w:r>
    </w:p>
    <w:p w14:paraId="5565963D" w14:textId="77777777" w:rsidR="005D4ED7" w:rsidRPr="00CB08E7" w:rsidRDefault="005D4ED7">
      <w:pPr>
        <w:pStyle w:val="Akapitzlist"/>
        <w:numPr>
          <w:ilvl w:val="0"/>
          <w:numId w:val="48"/>
        </w:numPr>
        <w:autoSpaceDE w:val="0"/>
        <w:autoSpaceDN w:val="0"/>
        <w:adjustRightInd w:val="0"/>
        <w:spacing w:line="276" w:lineRule="auto"/>
        <w:ind w:left="1134"/>
        <w:jc w:val="both"/>
        <w:rPr>
          <w:rFonts w:eastAsia="Calibri"/>
        </w:rPr>
      </w:pPr>
      <w:r w:rsidRPr="00CB08E7">
        <w:rPr>
          <w:rFonts w:eastAsia="Calibri"/>
        </w:rPr>
        <w:t>w przypadku wystąpienia awarii, niedostępności KSeF już po wysłaniu faktury do KSeF i nadaniu jej numeru KSeF, termin płatności faktury ulega wydłużeniu o czas awarii/ niedostępności KSeF,</w:t>
      </w:r>
    </w:p>
    <w:p w14:paraId="2DF6A9E3" w14:textId="2EA2ED5B" w:rsidR="005D4ED7" w:rsidRPr="00CB08E7" w:rsidRDefault="005D4ED7">
      <w:pPr>
        <w:pStyle w:val="Akapitzlist"/>
        <w:numPr>
          <w:ilvl w:val="0"/>
          <w:numId w:val="47"/>
        </w:numPr>
        <w:autoSpaceDE w:val="0"/>
        <w:autoSpaceDN w:val="0"/>
        <w:adjustRightInd w:val="0"/>
        <w:spacing w:line="276" w:lineRule="auto"/>
        <w:ind w:left="709"/>
        <w:jc w:val="both"/>
        <w:rPr>
          <w:rFonts w:eastAsia="Calibri"/>
        </w:rPr>
      </w:pPr>
      <w:r w:rsidRPr="00CB08E7">
        <w:rPr>
          <w:rFonts w:eastAsia="Calibri"/>
        </w:rPr>
        <w:t>przekazanie faktury VAT ustrukturyzowanej poza KSeF w szczególnych przypadkach</w:t>
      </w:r>
      <w:r w:rsidR="004821DC" w:rsidRPr="00CB08E7">
        <w:rPr>
          <w:rFonts w:eastAsia="Calibri"/>
        </w:rPr>
        <w:t xml:space="preserve"> </w:t>
      </w:r>
      <w:r w:rsidRPr="00CB08E7">
        <w:rPr>
          <w:rFonts w:eastAsia="Calibri"/>
        </w:rPr>
        <w:t>– „awaryjnych”:</w:t>
      </w:r>
    </w:p>
    <w:p w14:paraId="6AE03225" w14:textId="77777777" w:rsidR="005D4ED7" w:rsidRPr="00CB08E7" w:rsidRDefault="005D4ED7">
      <w:pPr>
        <w:pStyle w:val="Akapitzlist"/>
        <w:numPr>
          <w:ilvl w:val="0"/>
          <w:numId w:val="49"/>
        </w:numPr>
        <w:autoSpaceDE w:val="0"/>
        <w:autoSpaceDN w:val="0"/>
        <w:adjustRightInd w:val="0"/>
        <w:spacing w:line="276" w:lineRule="auto"/>
        <w:ind w:left="1134"/>
        <w:jc w:val="both"/>
        <w:rPr>
          <w:rFonts w:eastAsia="Calibri"/>
        </w:rPr>
      </w:pPr>
      <w:r w:rsidRPr="00CB08E7">
        <w:rPr>
          <w:rFonts w:eastAsia="Calibri"/>
        </w:rPr>
        <w:t>w okresie trwania awarii KSeF podatnik wystawia faktury w postaci elektronicznej zgodnie ze wzorem udostępnionym na podstawie art. 106gb ust. 8 ustawy o VAT,</w:t>
      </w:r>
    </w:p>
    <w:p w14:paraId="35F096A0" w14:textId="77777777" w:rsidR="005D4ED7" w:rsidRPr="00CB08E7" w:rsidRDefault="005D4ED7">
      <w:pPr>
        <w:pStyle w:val="Akapitzlist"/>
        <w:numPr>
          <w:ilvl w:val="0"/>
          <w:numId w:val="49"/>
        </w:numPr>
        <w:autoSpaceDE w:val="0"/>
        <w:autoSpaceDN w:val="0"/>
        <w:adjustRightInd w:val="0"/>
        <w:spacing w:line="276" w:lineRule="auto"/>
        <w:ind w:left="1134"/>
        <w:jc w:val="both"/>
        <w:rPr>
          <w:rFonts w:eastAsia="Calibri"/>
        </w:rPr>
      </w:pPr>
      <w:r w:rsidRPr="00CB08E7">
        <w:rPr>
          <w:rFonts w:eastAsia="Calibri"/>
        </w:rPr>
        <w:t xml:space="preserve">faktura elektroniczna, o której mowa w lit. a (powyżej) jest przekazywana na następujący adres email: </w:t>
      </w:r>
      <w:hyperlink r:id="rId8" w:history="1">
        <w:r w:rsidRPr="00CB08E7">
          <w:rPr>
            <w:rStyle w:val="Hipercze"/>
            <w:rFonts w:eastAsia="Calibri"/>
          </w:rPr>
          <w:t>sekretariat@zzm.erzeszow.pl</w:t>
        </w:r>
      </w:hyperlink>
      <w:r w:rsidRPr="00CB08E7">
        <w:rPr>
          <w:rFonts w:eastAsia="Calibri"/>
        </w:rPr>
        <w:t>,</w:t>
      </w:r>
    </w:p>
    <w:p w14:paraId="69CF423A" w14:textId="4277C40C" w:rsidR="005D4ED7" w:rsidRPr="00CB08E7" w:rsidRDefault="005D4ED7">
      <w:pPr>
        <w:pStyle w:val="Akapitzlist"/>
        <w:numPr>
          <w:ilvl w:val="0"/>
          <w:numId w:val="49"/>
        </w:numPr>
        <w:autoSpaceDE w:val="0"/>
        <w:autoSpaceDN w:val="0"/>
        <w:adjustRightInd w:val="0"/>
        <w:spacing w:line="276" w:lineRule="auto"/>
        <w:ind w:left="1134"/>
        <w:jc w:val="both"/>
        <w:rPr>
          <w:rFonts w:eastAsia="Calibri"/>
        </w:rPr>
      </w:pPr>
      <w:r w:rsidRPr="00CB08E7">
        <w:rPr>
          <w:rFonts w:eastAsia="Calibri"/>
        </w:rPr>
        <w:t>każda przesyłana w ten sposób faktura winna być zapisana w odrębnym pliku pdf z</w:t>
      </w:r>
      <w:r w:rsidR="002F2474" w:rsidRPr="00CB08E7">
        <w:rPr>
          <w:rFonts w:eastAsia="Calibri"/>
        </w:rPr>
        <w:t> </w:t>
      </w:r>
      <w:r w:rsidRPr="00CB08E7">
        <w:rPr>
          <w:rFonts w:eastAsia="Calibri"/>
        </w:rPr>
        <w:t xml:space="preserve">podaniem numeru faktury w nazwie pliku, a temat wiadomości e-mail winien zawierać numer przesyłanej faktury i numer umowy, tj. odpowiednio zapisy: „eFaktura </w:t>
      </w:r>
      <w:proofErr w:type="gramStart"/>
      <w:r w:rsidRPr="00CB08E7">
        <w:rPr>
          <w:rFonts w:eastAsia="Calibri"/>
        </w:rPr>
        <w:t>nr: ..</w:t>
      </w:r>
      <w:proofErr w:type="gramEnd"/>
      <w:r w:rsidRPr="00CB08E7">
        <w:rPr>
          <w:rFonts w:eastAsia="Calibri"/>
        </w:rPr>
        <w:t>…………</w:t>
      </w:r>
      <w:proofErr w:type="gramStart"/>
      <w:r w:rsidRPr="00CB08E7">
        <w:rPr>
          <w:rFonts w:eastAsia="Calibri"/>
        </w:rPr>
        <w:t>…….</w:t>
      </w:r>
      <w:proofErr w:type="gramEnd"/>
      <w:r w:rsidRPr="00CB08E7">
        <w:rPr>
          <w:rFonts w:eastAsia="Calibri"/>
        </w:rPr>
        <w:t>.……. do umowy nr: ………………………</w:t>
      </w:r>
      <w:proofErr w:type="gramStart"/>
      <w:r w:rsidRPr="00CB08E7">
        <w:rPr>
          <w:rFonts w:eastAsia="Calibri"/>
        </w:rPr>
        <w:t>…….</w:t>
      </w:r>
      <w:proofErr w:type="gramEnd"/>
      <w:r w:rsidRPr="00CB08E7">
        <w:rPr>
          <w:rFonts w:eastAsia="Calibri"/>
        </w:rPr>
        <w:t>”,</w:t>
      </w:r>
    </w:p>
    <w:p w14:paraId="4F2C9D8F" w14:textId="714984E8" w:rsidR="005D4ED7" w:rsidRPr="00CB08E7" w:rsidRDefault="005D4ED7">
      <w:pPr>
        <w:pStyle w:val="Akapitzlist"/>
        <w:numPr>
          <w:ilvl w:val="0"/>
          <w:numId w:val="49"/>
        </w:numPr>
        <w:autoSpaceDE w:val="0"/>
        <w:autoSpaceDN w:val="0"/>
        <w:adjustRightInd w:val="0"/>
        <w:spacing w:line="276" w:lineRule="auto"/>
        <w:ind w:left="1134"/>
        <w:jc w:val="both"/>
        <w:rPr>
          <w:rFonts w:eastAsia="Calibri"/>
        </w:rPr>
      </w:pPr>
      <w:r w:rsidRPr="00CB08E7">
        <w:rPr>
          <w:rFonts w:eastAsia="Calibri"/>
        </w:rPr>
        <w:t>data otrzymania faktury w trybie awaryjnym to: data jej faktycznego otrzymania przez nabywcę lub data przydzielenia numeru KSeF - jeżeli data faktycznego otrzymania faktury będzie późniejsza niż data przydzielenia numeru identyfikującego tę fakturę w</w:t>
      </w:r>
      <w:r w:rsidR="002F2474" w:rsidRPr="00CB08E7">
        <w:rPr>
          <w:rFonts w:eastAsia="Calibri"/>
        </w:rPr>
        <w:t> </w:t>
      </w:r>
      <w:r w:rsidRPr="00CB08E7">
        <w:rPr>
          <w:rFonts w:eastAsia="Calibri"/>
        </w:rPr>
        <w:t>KSeF.</w:t>
      </w:r>
    </w:p>
    <w:p w14:paraId="7977EE27" w14:textId="485FD745" w:rsidR="00191CAF" w:rsidRPr="00CB08E7" w:rsidRDefault="00C83792" w:rsidP="0040799D">
      <w:pPr>
        <w:pStyle w:val="Akapitzlist"/>
        <w:numPr>
          <w:ilvl w:val="0"/>
          <w:numId w:val="23"/>
        </w:numPr>
        <w:suppressAutoHyphens/>
        <w:autoSpaceDN w:val="0"/>
        <w:spacing w:line="276" w:lineRule="auto"/>
        <w:contextualSpacing/>
        <w:mirrorIndents/>
        <w:jc w:val="both"/>
        <w:textAlignment w:val="baseline"/>
        <w:rPr>
          <w:kern w:val="2"/>
        </w:rPr>
      </w:pPr>
      <w:r w:rsidRPr="00CB08E7">
        <w:rPr>
          <w:rFonts w:eastAsia="SimSun"/>
          <w:kern w:val="1"/>
        </w:rPr>
        <w:t xml:space="preserve">Wykonawca </w:t>
      </w:r>
      <w:r w:rsidR="00CD462D" w:rsidRPr="00CB08E7">
        <w:rPr>
          <w:rFonts w:eastAsia="SimSun"/>
          <w:kern w:val="1"/>
        </w:rPr>
        <w:t xml:space="preserve">w zakresie robót budowlanych </w:t>
      </w:r>
      <w:r w:rsidRPr="00CB08E7">
        <w:rPr>
          <w:rFonts w:eastAsia="SimSun"/>
          <w:kern w:val="1"/>
        </w:rPr>
        <w:t xml:space="preserve">jest zobowiązany do zapłaty wynagrodzenia należnego Podwykonawcy, zaś Podwykonawca dalszemu Podwykonawcy, w terminach płatności określonych w danej umowie o podwykonawstwo, nie dłuższych jednak niż </w:t>
      </w:r>
      <w:r w:rsidR="006738AB" w:rsidRPr="00CB08E7">
        <w:rPr>
          <w:rFonts w:eastAsia="SimSun"/>
          <w:kern w:val="1"/>
        </w:rPr>
        <w:t>14</w:t>
      </w:r>
      <w:r w:rsidRPr="00CB08E7">
        <w:rPr>
          <w:rFonts w:eastAsia="SimSun"/>
          <w:kern w:val="1"/>
        </w:rPr>
        <w:t xml:space="preserve"> dni od dnia doręczenia Wykonawcy, Podwykonawcy faktury</w:t>
      </w:r>
      <w:r w:rsidRPr="00CB08E7">
        <w:rPr>
          <w:rFonts w:eastAsia="SimSun"/>
          <w:kern w:val="24"/>
        </w:rPr>
        <w:t xml:space="preserve"> lub rachunku, potwierdzającego wykonanie zleconych Podwykonawcy lub dalszemu Podwykonawcy robót, dostaw lub usług</w:t>
      </w:r>
      <w:r w:rsidRPr="00CB08E7">
        <w:rPr>
          <w:rFonts w:eastAsia="SimSun"/>
          <w:kern w:val="1"/>
        </w:rPr>
        <w:t xml:space="preserve">. </w:t>
      </w:r>
      <w:r w:rsidR="00191CAF" w:rsidRPr="00CB08E7">
        <w:t>Zapłata powinna być dokonana na rachunek bankowy podwykonawcy lub dalszego podwykonawcy wskazany w danej umowie o podwykonawstwo.</w:t>
      </w:r>
    </w:p>
    <w:p w14:paraId="08F85904" w14:textId="34F9C7A0" w:rsidR="00943FD8" w:rsidRPr="00CB08E7" w:rsidRDefault="00C83792" w:rsidP="0040799D">
      <w:pPr>
        <w:pStyle w:val="Akapitzlist"/>
        <w:numPr>
          <w:ilvl w:val="0"/>
          <w:numId w:val="23"/>
        </w:numPr>
        <w:suppressAutoHyphens/>
        <w:autoSpaceDN w:val="0"/>
        <w:spacing w:line="276" w:lineRule="auto"/>
        <w:contextualSpacing/>
        <w:mirrorIndents/>
        <w:jc w:val="both"/>
        <w:textAlignment w:val="baseline"/>
        <w:rPr>
          <w:kern w:val="2"/>
        </w:rPr>
      </w:pPr>
      <w:r w:rsidRPr="00CB08E7">
        <w:rPr>
          <w:rFonts w:eastAsia="SimSun"/>
          <w:kern w:val="1"/>
        </w:rPr>
        <w:t xml:space="preserve">W przypadku zawierania umów z </w:t>
      </w:r>
      <w:r w:rsidR="00E703B7" w:rsidRPr="00CB08E7">
        <w:rPr>
          <w:rFonts w:eastAsia="SimSun"/>
          <w:kern w:val="1"/>
        </w:rPr>
        <w:t>P</w:t>
      </w:r>
      <w:r w:rsidRPr="00CB08E7">
        <w:rPr>
          <w:rFonts w:eastAsia="SimSun"/>
          <w:kern w:val="1"/>
        </w:rPr>
        <w:t>odwykonawcami warunkiem zapłaty przez Zamawiającego należnego wynagrodzenia</w:t>
      </w:r>
      <w:r w:rsidR="006F6F6F" w:rsidRPr="00CB08E7">
        <w:rPr>
          <w:rFonts w:eastAsia="SimSun"/>
          <w:kern w:val="1"/>
        </w:rPr>
        <w:t xml:space="preserve"> Wykonawcy</w:t>
      </w:r>
      <w:r w:rsidRPr="00CB08E7">
        <w:rPr>
          <w:rFonts w:eastAsia="SimSun"/>
          <w:kern w:val="1"/>
        </w:rPr>
        <w:t xml:space="preserve"> za odebrane roboty budowlane jest przedstawienie Zamawiającemu przez Wykonawcę dowodów zapłaty wynagrodzenia podwykonawcom i</w:t>
      </w:r>
      <w:r w:rsidR="0058161C" w:rsidRPr="00CB08E7">
        <w:rPr>
          <w:rFonts w:eastAsia="SimSun"/>
          <w:kern w:val="1"/>
        </w:rPr>
        <w:t> </w:t>
      </w:r>
      <w:r w:rsidRPr="00CB08E7">
        <w:rPr>
          <w:rFonts w:eastAsia="SimSun"/>
          <w:kern w:val="1"/>
        </w:rPr>
        <w:t>dalszym podwykonawcom, biorącym udział w realizacji odebranych robót budowlanych</w:t>
      </w:r>
      <w:r w:rsidR="00191CAF" w:rsidRPr="00CB08E7">
        <w:rPr>
          <w:rFonts w:eastAsia="SimSun"/>
          <w:kern w:val="1"/>
        </w:rPr>
        <w:t xml:space="preserve"> tj. </w:t>
      </w:r>
      <w:r w:rsidRPr="00CB08E7">
        <w:rPr>
          <w:rFonts w:eastAsia="SimSun"/>
          <w:kern w:val="1"/>
        </w:rPr>
        <w:t>potwierdzenia przelewu kwot zapłaconych przez Wykonawcę każdemu z Podwykonawców oraz dalszych Podwykonawców wraz z kopiami faktur</w:t>
      </w:r>
      <w:r w:rsidR="00DD63B3" w:rsidRPr="00CB08E7">
        <w:rPr>
          <w:rFonts w:eastAsia="SimSun"/>
          <w:kern w:val="1"/>
        </w:rPr>
        <w:t>,</w:t>
      </w:r>
      <w:r w:rsidRPr="00CB08E7">
        <w:rPr>
          <w:rFonts w:eastAsia="SimSun"/>
          <w:kern w:val="1"/>
        </w:rPr>
        <w:t xml:space="preserve"> na podstawie których dokonano zapłaty.</w:t>
      </w:r>
    </w:p>
    <w:p w14:paraId="3A7B91E5" w14:textId="77777777" w:rsidR="00943FD8" w:rsidRPr="00CB08E7" w:rsidRDefault="00C83792" w:rsidP="0040799D">
      <w:pPr>
        <w:numPr>
          <w:ilvl w:val="0"/>
          <w:numId w:val="23"/>
        </w:numPr>
        <w:spacing w:after="0"/>
        <w:ind w:right="57"/>
        <w:jc w:val="both"/>
        <w:outlineLvl w:val="0"/>
        <w:rPr>
          <w:rFonts w:ascii="Times New Roman" w:eastAsia="SimSun" w:hAnsi="Times New Roman" w:cs="Times New Roman"/>
          <w:kern w:val="1"/>
          <w:sz w:val="24"/>
          <w:szCs w:val="24"/>
        </w:rPr>
      </w:pPr>
      <w:r w:rsidRPr="00CB08E7">
        <w:rPr>
          <w:rFonts w:ascii="Times New Roman" w:eastAsia="SimSun" w:hAnsi="Times New Roman" w:cs="Times New Roman"/>
          <w:kern w:val="24"/>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198D4CF" w14:textId="59FAEB9D" w:rsidR="00943FD8" w:rsidRPr="00CB08E7" w:rsidRDefault="00C83792" w:rsidP="0040799D">
      <w:pPr>
        <w:numPr>
          <w:ilvl w:val="0"/>
          <w:numId w:val="23"/>
        </w:numPr>
        <w:spacing w:after="0"/>
        <w:ind w:right="57"/>
        <w:jc w:val="both"/>
        <w:outlineLvl w:val="0"/>
        <w:rPr>
          <w:rFonts w:ascii="Times New Roman" w:eastAsia="SimSun" w:hAnsi="Times New Roman" w:cs="Times New Roman"/>
          <w:kern w:val="1"/>
          <w:sz w:val="24"/>
          <w:szCs w:val="24"/>
        </w:rPr>
      </w:pPr>
      <w:r w:rsidRPr="00CB08E7">
        <w:rPr>
          <w:rFonts w:ascii="Times New Roman" w:eastAsia="SimSun" w:hAnsi="Times New Roman" w:cs="Times New Roman"/>
          <w:kern w:val="24"/>
          <w:sz w:val="24"/>
          <w:szCs w:val="24"/>
        </w:rPr>
        <w:t>Wynag</w:t>
      </w:r>
      <w:r w:rsidR="00943FD8" w:rsidRPr="00CB08E7">
        <w:rPr>
          <w:rFonts w:ascii="Times New Roman" w:eastAsia="SimSun" w:hAnsi="Times New Roman" w:cs="Times New Roman"/>
          <w:kern w:val="24"/>
          <w:sz w:val="24"/>
          <w:szCs w:val="24"/>
        </w:rPr>
        <w:t>r</w:t>
      </w:r>
      <w:r w:rsidR="00257C9B" w:rsidRPr="00CB08E7">
        <w:rPr>
          <w:rFonts w:ascii="Times New Roman" w:eastAsia="SimSun" w:hAnsi="Times New Roman" w:cs="Times New Roman"/>
          <w:kern w:val="24"/>
          <w:sz w:val="24"/>
          <w:szCs w:val="24"/>
        </w:rPr>
        <w:t xml:space="preserve">odzenie, o którym mowa w ust. </w:t>
      </w:r>
      <w:r w:rsidR="004821DC" w:rsidRPr="00CB08E7">
        <w:rPr>
          <w:rFonts w:ascii="Times New Roman" w:eastAsia="SimSun" w:hAnsi="Times New Roman" w:cs="Times New Roman"/>
          <w:kern w:val="24"/>
          <w:sz w:val="24"/>
          <w:szCs w:val="24"/>
        </w:rPr>
        <w:t>2</w:t>
      </w:r>
      <w:r w:rsidR="00B2225C" w:rsidRPr="00CB08E7">
        <w:rPr>
          <w:rFonts w:ascii="Times New Roman" w:eastAsia="SimSun" w:hAnsi="Times New Roman" w:cs="Times New Roman"/>
          <w:kern w:val="24"/>
          <w:sz w:val="24"/>
          <w:szCs w:val="24"/>
        </w:rPr>
        <w:t>1</w:t>
      </w:r>
      <w:r w:rsidRPr="00CB08E7">
        <w:rPr>
          <w:rFonts w:ascii="Times New Roman" w:eastAsia="SimSun" w:hAnsi="Times New Roman" w:cs="Times New Roman"/>
          <w:kern w:val="24"/>
          <w:sz w:val="24"/>
          <w:szCs w:val="24"/>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F28E223" w14:textId="77777777" w:rsidR="00943FD8" w:rsidRPr="00CB08E7" w:rsidRDefault="00C83792" w:rsidP="0040799D">
      <w:pPr>
        <w:numPr>
          <w:ilvl w:val="0"/>
          <w:numId w:val="23"/>
        </w:numPr>
        <w:spacing w:after="0"/>
        <w:ind w:right="57"/>
        <w:jc w:val="both"/>
        <w:outlineLvl w:val="0"/>
        <w:rPr>
          <w:rFonts w:ascii="Times New Roman" w:eastAsia="SimSun" w:hAnsi="Times New Roman" w:cs="Times New Roman"/>
          <w:kern w:val="1"/>
          <w:sz w:val="24"/>
          <w:szCs w:val="24"/>
        </w:rPr>
      </w:pPr>
      <w:r w:rsidRPr="00CB08E7">
        <w:rPr>
          <w:rFonts w:ascii="Times New Roman" w:eastAsia="SimSun" w:hAnsi="Times New Roman" w:cs="Times New Roman"/>
          <w:kern w:val="24"/>
          <w:sz w:val="24"/>
          <w:szCs w:val="24"/>
        </w:rPr>
        <w:t>Bezpośrednia zapłata obejmuje wyłącznie należne wynagrodzenie bez odsetek należnych Podwykonawcy lub dalszemu Podwykonawcy. Przed dokonaniem tej zapłaty Zamawiający wzywa Wykonawcę do zgłoszenia pisemnych uwag dotyczących</w:t>
      </w:r>
      <w:r w:rsidRPr="00CB08E7">
        <w:rPr>
          <w:rFonts w:ascii="Times New Roman" w:eastAsia="SimSun" w:hAnsi="Times New Roman" w:cs="Times New Roman"/>
          <w:spacing w:val="8"/>
          <w:kern w:val="24"/>
          <w:sz w:val="24"/>
          <w:szCs w:val="24"/>
        </w:rPr>
        <w:t xml:space="preserve"> </w:t>
      </w:r>
      <w:r w:rsidRPr="00CB08E7">
        <w:rPr>
          <w:rFonts w:ascii="Times New Roman" w:eastAsia="SimSun" w:hAnsi="Times New Roman" w:cs="Times New Roman"/>
          <w:kern w:val="2"/>
          <w:sz w:val="24"/>
          <w:szCs w:val="24"/>
        </w:rPr>
        <w:t>zasadności bezpośredniej zapłaty wynagrodzenia Podwykonawcy lub dalszemu Podwykonawcy w terminie 7 dni od dnia doręczenia wezwania.</w:t>
      </w:r>
    </w:p>
    <w:p w14:paraId="6E7849DB" w14:textId="65E6E038" w:rsidR="00C83792" w:rsidRPr="00CB08E7" w:rsidRDefault="00C83792" w:rsidP="0040799D">
      <w:pPr>
        <w:numPr>
          <w:ilvl w:val="0"/>
          <w:numId w:val="23"/>
        </w:numPr>
        <w:spacing w:after="0"/>
        <w:ind w:right="57"/>
        <w:jc w:val="both"/>
        <w:outlineLvl w:val="0"/>
        <w:rPr>
          <w:rFonts w:ascii="Times New Roman" w:eastAsia="SimSun" w:hAnsi="Times New Roman" w:cs="Times New Roman"/>
          <w:kern w:val="1"/>
          <w:sz w:val="24"/>
          <w:szCs w:val="24"/>
        </w:rPr>
      </w:pPr>
      <w:r w:rsidRPr="00CB08E7">
        <w:rPr>
          <w:rFonts w:ascii="Times New Roman" w:eastAsia="SimSun" w:hAnsi="Times New Roman" w:cs="Times New Roman"/>
          <w:kern w:val="2"/>
          <w:sz w:val="24"/>
          <w:szCs w:val="24"/>
        </w:rPr>
        <w:t xml:space="preserve">W przypadku zgłoszenia uwag, o których mowa w ust. </w:t>
      </w:r>
      <w:r w:rsidR="004821DC" w:rsidRPr="00CB08E7">
        <w:rPr>
          <w:rFonts w:ascii="Times New Roman" w:eastAsia="SimSun" w:hAnsi="Times New Roman" w:cs="Times New Roman"/>
          <w:kern w:val="2"/>
          <w:sz w:val="24"/>
          <w:szCs w:val="24"/>
        </w:rPr>
        <w:t>2</w:t>
      </w:r>
      <w:r w:rsidR="00B2225C" w:rsidRPr="00CB08E7">
        <w:rPr>
          <w:rFonts w:ascii="Times New Roman" w:eastAsia="SimSun" w:hAnsi="Times New Roman" w:cs="Times New Roman"/>
          <w:kern w:val="2"/>
          <w:sz w:val="24"/>
          <w:szCs w:val="24"/>
        </w:rPr>
        <w:t>3</w:t>
      </w:r>
      <w:r w:rsidRPr="00CB08E7">
        <w:rPr>
          <w:rFonts w:ascii="Times New Roman" w:eastAsia="SimSun" w:hAnsi="Times New Roman" w:cs="Times New Roman"/>
          <w:kern w:val="2"/>
          <w:sz w:val="24"/>
          <w:szCs w:val="24"/>
        </w:rPr>
        <w:t>, w terminie 7 dni od dnia doręczenia odpowiedzi na wezwanie, Zamawiający może:</w:t>
      </w:r>
    </w:p>
    <w:p w14:paraId="17B63B0A" w14:textId="77777777" w:rsidR="00C83792" w:rsidRPr="00CB08E7" w:rsidRDefault="00C83792" w:rsidP="0040799D">
      <w:pPr>
        <w:numPr>
          <w:ilvl w:val="0"/>
          <w:numId w:val="22"/>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nie dokonać bezpośredniej zapłaty wynagrodzenia Podwykonawcy lub dalszemu Podwykonawcy, jeżeli Wykonawca wykaże niezasadność takiej zapłaty, albo</w:t>
      </w:r>
    </w:p>
    <w:p w14:paraId="4503B870" w14:textId="77777777" w:rsidR="00C83792" w:rsidRPr="00CB08E7" w:rsidRDefault="00C83792" w:rsidP="0040799D">
      <w:pPr>
        <w:numPr>
          <w:ilvl w:val="0"/>
          <w:numId w:val="22"/>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3AC7774E" w14:textId="77777777" w:rsidR="00943FD8" w:rsidRPr="00CB08E7" w:rsidRDefault="00C83792" w:rsidP="0040799D">
      <w:pPr>
        <w:numPr>
          <w:ilvl w:val="0"/>
          <w:numId w:val="22"/>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CB08E7">
        <w:rPr>
          <w:rFonts w:ascii="Times New Roman" w:eastAsia="SimSun" w:hAnsi="Times New Roman" w:cs="Times New Roman"/>
          <w:kern w:val="2"/>
          <w:sz w:val="24"/>
          <w:szCs w:val="24"/>
        </w:rPr>
        <w:t xml:space="preserve">dokonać bezpośredniej zapłaty wynagrodzenia Podwykonawcy lub dalszemu Podwykonawcy, jeżeli Podwykonawca lub dalszy Podwykonawca wykaże </w:t>
      </w:r>
      <w:r w:rsidRPr="00CB08E7">
        <w:rPr>
          <w:rFonts w:ascii="Times New Roman" w:eastAsia="SimSun" w:hAnsi="Times New Roman" w:cs="Times New Roman"/>
          <w:kern w:val="24"/>
          <w:sz w:val="24"/>
          <w:szCs w:val="24"/>
        </w:rPr>
        <w:t>zasadność takiej zapłaty.</w:t>
      </w:r>
    </w:p>
    <w:p w14:paraId="1138C447" w14:textId="6D6C15D2" w:rsidR="00487F3E" w:rsidRPr="00CB08E7" w:rsidRDefault="00C83792" w:rsidP="0040799D">
      <w:pPr>
        <w:numPr>
          <w:ilvl w:val="0"/>
          <w:numId w:val="23"/>
        </w:numPr>
        <w:suppressAutoHyphens/>
        <w:autoSpaceDN w:val="0"/>
        <w:spacing w:after="0"/>
        <w:jc w:val="both"/>
        <w:rPr>
          <w:rFonts w:ascii="Times New Roman" w:eastAsia="SimSun" w:hAnsi="Times New Roman" w:cs="Times New Roman"/>
          <w:kern w:val="2"/>
          <w:sz w:val="24"/>
          <w:szCs w:val="24"/>
        </w:rPr>
      </w:pPr>
      <w:r w:rsidRPr="00CB08E7">
        <w:rPr>
          <w:rFonts w:ascii="Times New Roman" w:eastAsia="SimSun" w:hAnsi="Times New Roman" w:cs="Times New Roman"/>
          <w:kern w:val="24"/>
          <w:sz w:val="24"/>
          <w:szCs w:val="24"/>
        </w:rPr>
        <w:t>W</w:t>
      </w:r>
      <w:r w:rsidR="00AE4F2B" w:rsidRPr="00CB08E7">
        <w:rPr>
          <w:rFonts w:ascii="Times New Roman" w:eastAsia="SimSun" w:hAnsi="Times New Roman" w:cs="Times New Roman"/>
          <w:kern w:val="24"/>
          <w:sz w:val="24"/>
          <w:szCs w:val="24"/>
        </w:rPr>
        <w:t xml:space="preserve"> </w:t>
      </w:r>
      <w:r w:rsidRPr="00CB08E7">
        <w:rPr>
          <w:rFonts w:ascii="Times New Roman" w:eastAsia="SimSun" w:hAnsi="Times New Roman" w:cs="Times New Roman"/>
          <w:kern w:val="24"/>
          <w:sz w:val="24"/>
          <w:szCs w:val="24"/>
        </w:rPr>
        <w:t>przypadku dokonania bezpośredniej zapłaty Podwykonawcy lub dalszemu Podwykonawcy Zamawiający potrąca kwotę wypłaconego wynagrodzenia z wynagrodzenia należnego Wykonawcy.</w:t>
      </w:r>
    </w:p>
    <w:p w14:paraId="49CEA292" w14:textId="50C12860" w:rsidR="00191CAF" w:rsidRPr="00CB08E7" w:rsidRDefault="00191CAF" w:rsidP="0040799D">
      <w:pPr>
        <w:pStyle w:val="Akapitzlist"/>
        <w:numPr>
          <w:ilvl w:val="0"/>
          <w:numId w:val="23"/>
        </w:numPr>
        <w:suppressAutoHyphens/>
        <w:autoSpaceDN w:val="0"/>
        <w:spacing w:line="276" w:lineRule="auto"/>
        <w:contextualSpacing/>
        <w:mirrorIndents/>
        <w:jc w:val="both"/>
        <w:textAlignment w:val="baseline"/>
        <w:rPr>
          <w:kern w:val="2"/>
        </w:rPr>
      </w:pPr>
      <w:r w:rsidRPr="00CB08E7">
        <w:t xml:space="preserve">W przypadku nieprzedstawienia przez Wykonawcę wszystkich dowodów zapłaty, o których mowa w ust. </w:t>
      </w:r>
      <w:r w:rsidR="00154514" w:rsidRPr="00CB08E7">
        <w:t>20</w:t>
      </w:r>
      <w:r w:rsidRPr="00CB08E7">
        <w:t xml:space="preserve">, Zamawiający wstrzymuje wypłatę należnego wynagrodzenia za odebrane roboty budowlane, w części równej sumie kwot wynikających z nieprzedstawionych dowodów zapłaty. </w:t>
      </w:r>
    </w:p>
    <w:p w14:paraId="02B122A3" w14:textId="77777777" w:rsidR="00976BB4" w:rsidRPr="00CB08E7" w:rsidRDefault="00976BB4" w:rsidP="0040799D">
      <w:pPr>
        <w:suppressAutoHyphens/>
        <w:autoSpaceDN w:val="0"/>
        <w:spacing w:after="0"/>
        <w:jc w:val="center"/>
        <w:rPr>
          <w:rFonts w:ascii="Times New Roman" w:eastAsia="SimSun" w:hAnsi="Times New Roman" w:cs="Times New Roman"/>
          <w:b/>
          <w:bCs/>
          <w:kern w:val="3"/>
          <w:sz w:val="24"/>
          <w:szCs w:val="24"/>
        </w:rPr>
      </w:pPr>
      <w:bookmarkStart w:id="2" w:name="_Hlk157085170"/>
    </w:p>
    <w:p w14:paraId="16C53B42" w14:textId="77777777" w:rsidR="008217BD" w:rsidRPr="00CB08E7" w:rsidRDefault="008217BD"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4</w:t>
      </w:r>
    </w:p>
    <w:p w14:paraId="34C125A6" w14:textId="57A32C3F" w:rsidR="004821DC" w:rsidRPr="00CB08E7" w:rsidRDefault="004821DC"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hAnsi="Times New Roman" w:cs="Times New Roman"/>
          <w:b/>
          <w:bCs/>
          <w:kern w:val="2"/>
          <w:sz w:val="24"/>
          <w:szCs w:val="24"/>
        </w:rPr>
        <w:t>WALORYZACJA WYNAGODZENIA</w:t>
      </w:r>
    </w:p>
    <w:p w14:paraId="4ECB65F3" w14:textId="368D8254" w:rsidR="008217BD" w:rsidRPr="00CB08E7" w:rsidRDefault="008217BD" w:rsidP="0040799D">
      <w:pPr>
        <w:pStyle w:val="Akapitzlist"/>
        <w:numPr>
          <w:ilvl w:val="0"/>
          <w:numId w:val="39"/>
        </w:numPr>
        <w:suppressAutoHyphens/>
        <w:autoSpaceDN w:val="0"/>
        <w:spacing w:line="276" w:lineRule="auto"/>
        <w:ind w:left="284" w:hanging="281"/>
        <w:contextualSpacing/>
        <w:mirrorIndents/>
        <w:jc w:val="both"/>
        <w:textAlignment w:val="baseline"/>
        <w:rPr>
          <w:kern w:val="2"/>
        </w:rPr>
      </w:pPr>
      <w:bookmarkStart w:id="3" w:name="Waloryzacja_wynagrodzenia_podwykonawcy"/>
      <w:bookmarkStart w:id="4" w:name="_Hlk154659990"/>
      <w:bookmarkEnd w:id="3"/>
      <w:r w:rsidRPr="00CB08E7">
        <w:rPr>
          <w:kern w:val="2"/>
        </w:rPr>
        <w:t xml:space="preserve">Strona umowy uprawniona jest do żądania zmiany (podwyższenia lub obniżenia) wynagrodzenia netto określonego w </w:t>
      </w:r>
      <w:r w:rsidRPr="00CB08E7">
        <w:rPr>
          <w:rFonts w:eastAsia="SimSun"/>
          <w:kern w:val="2"/>
        </w:rPr>
        <w:t>§ 3 ust. 1</w:t>
      </w:r>
      <w:r w:rsidRPr="00CB08E7">
        <w:t>,</w:t>
      </w:r>
      <w:r w:rsidRPr="00CB08E7">
        <w:rPr>
          <w:kern w:val="2"/>
        </w:rPr>
        <w:t xml:space="preserve"> za wykonanie robót budowlanych w przypadku zmiany (wzrostu lub obniżenia) ceny materiałów lub kosztów związanych z</w:t>
      </w:r>
      <w:r w:rsidR="00BE6141" w:rsidRPr="00CB08E7">
        <w:rPr>
          <w:kern w:val="2"/>
        </w:rPr>
        <w:t> </w:t>
      </w:r>
      <w:r w:rsidRPr="00CB08E7">
        <w:rPr>
          <w:kern w:val="2"/>
        </w:rPr>
        <w:t>realizacją przedmiotu umowy zgodnie z poniższymi zasadami:</w:t>
      </w:r>
    </w:p>
    <w:p w14:paraId="6C130573" w14:textId="77777777" w:rsidR="008217BD" w:rsidRPr="00CB08E7"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CB08E7">
        <w:t xml:space="preserve">zmiana </w:t>
      </w:r>
      <w:bookmarkEnd w:id="4"/>
      <w:r w:rsidRPr="00CB08E7">
        <w:t xml:space="preserve">cen materiałów lub kosztów, związanych z realizacją robót budowlanych, ustalana będzie na podstawie informacji statystycznej Głównego Urzędu Statystycznego „Ceny robót budowlano – montażowych" w odniesieniu do pozycji wyszczególnionych dla obiektu „Symbol PKOB 24 Obiekty inżynierii lądowej i wodnej pozostałe”, </w:t>
      </w:r>
    </w:p>
    <w:p w14:paraId="30C4F561" w14:textId="77777777" w:rsidR="008217BD" w:rsidRPr="00CB08E7"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CB08E7">
        <w:t xml:space="preserve">Strona umowy może żądać zmiany wynagrodzenia najwcześniej w 7 miesiącu wykonywania umowy (licząc od dnia zawarcia umowy); </w:t>
      </w:r>
    </w:p>
    <w:p w14:paraId="0F065399" w14:textId="0A57F1B6" w:rsidR="008217BD" w:rsidRPr="00CB08E7"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CB08E7">
        <w:t xml:space="preserve">Strona umowy może żądać zmiany </w:t>
      </w:r>
      <w:r w:rsidR="004821DC" w:rsidRPr="00CB08E7">
        <w:t>wynagrodzenia,</w:t>
      </w:r>
      <w:r w:rsidRPr="00CB08E7">
        <w:t xml:space="preserve"> jeżeli suma zmian wskaźników wyliczona na podstawie danych zawartych w informacji, o której mowa w pkt 1 i w sposób opisany w pkt 4 jest większa niż 3%;</w:t>
      </w:r>
    </w:p>
    <w:p w14:paraId="00C1C165" w14:textId="0870BA60" w:rsidR="008217BD" w:rsidRPr="00CB08E7"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CB08E7">
        <w:t xml:space="preserve">suma zmian wskaźników, o której mowa w pkt 3, liczona jest za okres od miesiąca zawarcia umowy do </w:t>
      </w:r>
      <w:r w:rsidR="004821DC" w:rsidRPr="00CB08E7">
        <w:t>miesiąca,</w:t>
      </w:r>
      <w:r w:rsidRPr="00CB08E7">
        <w:t xml:space="preserve"> w którym nastąpił zakup materiałów, o których mowa w pkt 6 (wskaźnik z miesiąca zawarcia umowy =100%);</w:t>
      </w:r>
    </w:p>
    <w:p w14:paraId="2424E4A2" w14:textId="77777777" w:rsidR="008217BD" w:rsidRPr="00CB08E7"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CB08E7">
        <w:t>Strona umowy uprawniona do żądania zmiany wynagrodzenia, w piśmie skierowanym do drugiej Strony, zobowiązana jest wskazać materiały i koszty, za które żąda zmiany wynagrodzenia oraz przedstawić porównanie tych kosztów z kosztami uwzględnionymi w ofercie,</w:t>
      </w:r>
    </w:p>
    <w:p w14:paraId="3663E362" w14:textId="77777777" w:rsidR="008217BD" w:rsidRPr="00CB08E7"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CB08E7">
        <w:t>dla potwierdzenia wpływu zmiany ceny materiałów lub kosztów na koszt wykonania umowy przez Wykonawcę, Strony obowiązują następujące zasady:</w:t>
      </w:r>
    </w:p>
    <w:p w14:paraId="3117055A" w14:textId="77777777" w:rsidR="008217BD" w:rsidRPr="00CB08E7" w:rsidRDefault="008217BD" w:rsidP="0040799D">
      <w:pPr>
        <w:pStyle w:val="Akapitzlist"/>
        <w:numPr>
          <w:ilvl w:val="0"/>
          <w:numId w:val="42"/>
        </w:numPr>
        <w:shd w:val="clear" w:color="auto" w:fill="FFFFFF"/>
        <w:suppressAutoHyphens/>
        <w:autoSpaceDN w:val="0"/>
        <w:spacing w:line="276" w:lineRule="auto"/>
        <w:ind w:left="851" w:hanging="284"/>
        <w:contextualSpacing/>
        <w:jc w:val="both"/>
        <w:textAlignment w:val="baseline"/>
      </w:pPr>
      <w:r w:rsidRPr="00CB08E7">
        <w:t xml:space="preserve">w przypadku zaistnienia uprawnienia Wykonawcy do zmiany wynagrodzenia zgodnie z zasadami przyjętymi w niniejszym paragrafie, do pisma, o którym mowa w pkt 5 Wykonawca jest zobowiązany załączyć kopie faktur dokumentujących poniesienie kosztu lub zakup materiałów niezbędnych do wykonania robót budowlanych, za wykonanie których żąda zmiany wynagrodzenia; </w:t>
      </w:r>
    </w:p>
    <w:p w14:paraId="5B35084A" w14:textId="77777777" w:rsidR="008217BD" w:rsidRPr="00CB08E7" w:rsidRDefault="008217BD" w:rsidP="0040799D">
      <w:pPr>
        <w:pStyle w:val="Akapitzlist"/>
        <w:numPr>
          <w:ilvl w:val="0"/>
          <w:numId w:val="42"/>
        </w:numPr>
        <w:shd w:val="clear" w:color="auto" w:fill="FFFFFF"/>
        <w:suppressAutoHyphens/>
        <w:autoSpaceDN w:val="0"/>
        <w:spacing w:line="276" w:lineRule="auto"/>
        <w:ind w:left="851" w:hanging="284"/>
        <w:contextualSpacing/>
        <w:jc w:val="both"/>
        <w:textAlignment w:val="baseline"/>
      </w:pPr>
      <w:r w:rsidRPr="00CB08E7">
        <w:t>w przypadku zaistnienia uprawnienia Zamawiającego do zmiany wynagrodzenia zgodnie z zasadami przyjętymi w niniejszym paragrafie, Zamawiający w piśmie, o którym mowa w pkt 5 zażąda przedłożenia przez Wykonawcę kopii faktur dokumentujących poniesienie kosztu lub zakup materiałów niezbędnych do wykonania robót budowlanych, za wykonanie których żąda zmiany wynagrodzenia, a Wykonawca zobowiązany jest takie faktury przedłożyć w terminie wskazanym przez Zamawiającego, nie krótszym niż 7 dni; nieprzedłożenie faktur w terminie uprawnia Zamawiającego do dokonania zmiany wynagrodzenia;</w:t>
      </w:r>
    </w:p>
    <w:p w14:paraId="1C8BDA5F" w14:textId="77777777" w:rsidR="008217BD" w:rsidRPr="00CB08E7"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CB08E7">
        <w:t>zmiana wynagrodzenia jest dokonywana zgodnie z niniejszymi postanowieniami, jeżeli faktury, o których mowa w pkt 6 a i b dokumentują poniesienie kosztu lub zakup materiałów w okresie, o którym mowa w pkt 2;</w:t>
      </w:r>
    </w:p>
    <w:p w14:paraId="3C454009" w14:textId="77777777" w:rsidR="008217BD" w:rsidRPr="00CB08E7"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CB08E7">
        <w:t>faktury, o których mowa w pkt 6 a i b nie mogą być wystawione na podstawie umowy zawartej przez Wykonawcę z podwykonawcą robót budowlanych lub z dostawcą bądź usługodawcą, która została odpowiednio zaakceptowana przez Zamawiającego lub przedłożona Zamawiającemu zgodnie z postanowieniami §7, a w której ustalono stałe wynagrodzenie lub stałe ceny za wykonanie danego przedmiotu umowy;</w:t>
      </w:r>
    </w:p>
    <w:p w14:paraId="47B664B9" w14:textId="77777777" w:rsidR="008217BD" w:rsidRPr="00CB08E7"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CB08E7">
        <w:t>zmiana wynagrodzenia Wykonawcy ustalana jest jako iloczyn:</w:t>
      </w:r>
    </w:p>
    <w:p w14:paraId="3B42E3AD" w14:textId="77777777" w:rsidR="008217BD" w:rsidRPr="00CB08E7" w:rsidRDefault="008217BD" w:rsidP="0040799D">
      <w:pPr>
        <w:pStyle w:val="Akapitzlist"/>
        <w:numPr>
          <w:ilvl w:val="0"/>
          <w:numId w:val="40"/>
        </w:numPr>
        <w:shd w:val="clear" w:color="auto" w:fill="FFFFFF"/>
        <w:suppressAutoHyphens/>
        <w:autoSpaceDN w:val="0"/>
        <w:spacing w:line="276" w:lineRule="auto"/>
        <w:ind w:left="851" w:hanging="284"/>
        <w:contextualSpacing/>
        <w:jc w:val="both"/>
        <w:textAlignment w:val="baseline"/>
      </w:pPr>
      <w:r w:rsidRPr="00CB08E7">
        <w:t xml:space="preserve">wynagrodzenia za dane materiały i koszty, za które Strona żąda zmiany wynagrodzenia oraz </w:t>
      </w:r>
    </w:p>
    <w:p w14:paraId="10252EDB" w14:textId="77777777" w:rsidR="008217BD" w:rsidRPr="00CB08E7" w:rsidRDefault="008217BD" w:rsidP="0040799D">
      <w:pPr>
        <w:pStyle w:val="Akapitzlist"/>
        <w:numPr>
          <w:ilvl w:val="0"/>
          <w:numId w:val="40"/>
        </w:numPr>
        <w:shd w:val="clear" w:color="auto" w:fill="FFFFFF"/>
        <w:suppressAutoHyphens/>
        <w:autoSpaceDN w:val="0"/>
        <w:spacing w:line="276" w:lineRule="auto"/>
        <w:ind w:left="851" w:hanging="284"/>
        <w:contextualSpacing/>
        <w:jc w:val="both"/>
        <w:textAlignment w:val="baseline"/>
      </w:pPr>
      <w:r w:rsidRPr="00CB08E7">
        <w:t>sumy, o której mowa w pkt 3, pomniejszonej o wskaźnik ryzyka 3%,</w:t>
      </w:r>
    </w:p>
    <w:p w14:paraId="7D833436" w14:textId="77777777" w:rsidR="008217BD" w:rsidRPr="00CB08E7" w:rsidRDefault="008217BD" w:rsidP="0040799D">
      <w:pPr>
        <w:pStyle w:val="Akapitzlist"/>
        <w:numPr>
          <w:ilvl w:val="0"/>
          <w:numId w:val="41"/>
        </w:numPr>
        <w:shd w:val="clear" w:color="auto" w:fill="FFFFFF"/>
        <w:suppressAutoHyphens/>
        <w:autoSpaceDN w:val="0"/>
        <w:spacing w:line="276" w:lineRule="auto"/>
        <w:ind w:left="567" w:hanging="425"/>
        <w:contextualSpacing/>
        <w:jc w:val="both"/>
        <w:textAlignment w:val="baseline"/>
      </w:pPr>
      <w:r w:rsidRPr="00CB08E7">
        <w:t>zmiana wynagrodzenia Wykonawcy może nastąpić raz;</w:t>
      </w:r>
    </w:p>
    <w:p w14:paraId="2D7705B6" w14:textId="77777777" w:rsidR="008217BD" w:rsidRPr="00CB08E7" w:rsidRDefault="008217BD" w:rsidP="0040799D">
      <w:pPr>
        <w:pStyle w:val="Akapitzlist"/>
        <w:numPr>
          <w:ilvl w:val="0"/>
          <w:numId w:val="41"/>
        </w:numPr>
        <w:shd w:val="clear" w:color="auto" w:fill="FFFFFF"/>
        <w:suppressAutoHyphens/>
        <w:autoSpaceDN w:val="0"/>
        <w:spacing w:line="276" w:lineRule="auto"/>
        <w:ind w:left="567" w:hanging="425"/>
        <w:contextualSpacing/>
        <w:jc w:val="both"/>
        <w:textAlignment w:val="baseline"/>
      </w:pPr>
      <w:r w:rsidRPr="00CB08E7">
        <w:t>maksymalna wartość zmiany wynagrodzenia, jaką dopuszcza Zamawiający w efekcie zastosowania niniejszych postanowień wynosi 5% wynagrodzenia;</w:t>
      </w:r>
    </w:p>
    <w:p w14:paraId="4A22E7F7" w14:textId="77777777" w:rsidR="008217BD" w:rsidRPr="00CB08E7" w:rsidRDefault="008217BD" w:rsidP="0040799D">
      <w:pPr>
        <w:pStyle w:val="Akapitzlist"/>
        <w:numPr>
          <w:ilvl w:val="0"/>
          <w:numId w:val="41"/>
        </w:numPr>
        <w:shd w:val="clear" w:color="auto" w:fill="FFFFFF"/>
        <w:suppressAutoHyphens/>
        <w:autoSpaceDN w:val="0"/>
        <w:spacing w:line="276" w:lineRule="auto"/>
        <w:ind w:left="567" w:hanging="425"/>
        <w:contextualSpacing/>
        <w:jc w:val="both"/>
        <w:textAlignment w:val="baseline"/>
      </w:pPr>
      <w:r w:rsidRPr="00CB08E7">
        <w:t>wynagrodzenie należne Wykonawcy w efekcie zastosowania niniejszych postanowień zostanie rozliczone w fakturze końcowej, oddzielną pozycją w ramach danej faktury.</w:t>
      </w:r>
    </w:p>
    <w:p w14:paraId="3829C832" w14:textId="77777777" w:rsidR="008217BD" w:rsidRPr="00CB08E7" w:rsidRDefault="008217BD" w:rsidP="0040799D">
      <w:pPr>
        <w:pStyle w:val="Akapitzlist"/>
        <w:numPr>
          <w:ilvl w:val="0"/>
          <w:numId w:val="39"/>
        </w:numPr>
        <w:suppressAutoHyphens/>
        <w:autoSpaceDN w:val="0"/>
        <w:spacing w:line="276" w:lineRule="auto"/>
        <w:ind w:left="284" w:hanging="284"/>
        <w:contextualSpacing/>
        <w:mirrorIndents/>
        <w:jc w:val="both"/>
        <w:textAlignment w:val="baseline"/>
        <w:rPr>
          <w:kern w:val="2"/>
        </w:rPr>
      </w:pPr>
      <w:r w:rsidRPr="00CB08E7">
        <w:t>Wykonawca, którego wynagrodzenie zostało zmienione zgodnie z ust. 1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5F1FB5C" w14:textId="77777777" w:rsidR="008217BD" w:rsidRPr="00CB08E7" w:rsidRDefault="008217BD" w:rsidP="0040799D">
      <w:pPr>
        <w:pStyle w:val="Akapitzlist"/>
        <w:numPr>
          <w:ilvl w:val="1"/>
          <w:numId w:val="39"/>
        </w:numPr>
        <w:suppressAutoHyphens/>
        <w:autoSpaceDN w:val="0"/>
        <w:spacing w:line="276" w:lineRule="auto"/>
        <w:ind w:left="567" w:right="283" w:hanging="283"/>
        <w:contextualSpacing/>
        <w:mirrorIndents/>
        <w:jc w:val="both"/>
        <w:textAlignment w:val="baseline"/>
        <w:rPr>
          <w:kern w:val="2"/>
        </w:rPr>
      </w:pPr>
      <w:r w:rsidRPr="00CB08E7">
        <w:t>przedmiotem umowy są roboty budowlane, dostawy lub usługi,</w:t>
      </w:r>
    </w:p>
    <w:p w14:paraId="1F44C00E" w14:textId="77777777" w:rsidR="008217BD" w:rsidRPr="00CB08E7" w:rsidRDefault="008217BD" w:rsidP="0040799D">
      <w:pPr>
        <w:pStyle w:val="Akapitzlist"/>
        <w:numPr>
          <w:ilvl w:val="1"/>
          <w:numId w:val="39"/>
        </w:numPr>
        <w:suppressAutoHyphens/>
        <w:autoSpaceDN w:val="0"/>
        <w:spacing w:line="276" w:lineRule="auto"/>
        <w:ind w:left="567" w:right="283" w:hanging="283"/>
        <w:contextualSpacing/>
        <w:mirrorIndents/>
        <w:jc w:val="both"/>
        <w:textAlignment w:val="baseline"/>
        <w:rPr>
          <w:kern w:val="2"/>
        </w:rPr>
      </w:pPr>
      <w:r w:rsidRPr="00CB08E7">
        <w:t>okres obowiązywania umowy przekracza 6 miesięcy.</w:t>
      </w:r>
    </w:p>
    <w:p w14:paraId="2B88A570" w14:textId="77777777" w:rsidR="008217BD" w:rsidRPr="00CB08E7" w:rsidRDefault="008217BD" w:rsidP="0040799D">
      <w:pPr>
        <w:pStyle w:val="Akapitzlist"/>
        <w:numPr>
          <w:ilvl w:val="0"/>
          <w:numId w:val="39"/>
        </w:numPr>
        <w:suppressAutoHyphens/>
        <w:autoSpaceDN w:val="0"/>
        <w:spacing w:line="276" w:lineRule="auto"/>
        <w:ind w:left="284" w:hanging="284"/>
        <w:contextualSpacing/>
        <w:mirrorIndents/>
        <w:jc w:val="both"/>
        <w:textAlignment w:val="baseline"/>
        <w:rPr>
          <w:kern w:val="2"/>
        </w:rPr>
      </w:pPr>
      <w:r w:rsidRPr="00CB08E7">
        <w:t xml:space="preserve">Zmiana wynagrodzenia podwykonawcy w sytuacji opisanej w ust. 2, powinna być dokonana w terminie do 14 dni od dnia zmiany wynagrodzenia Wykonawcy. </w:t>
      </w:r>
      <w:bookmarkStart w:id="5" w:name="_Hlk114657410"/>
      <w:r w:rsidRPr="00CB08E7">
        <w:t>Wykonawca jest zobowiązany przedłożyć Zamawiającemu oświadczenie podwykonawcy w zakresie dokonania przez Wykonawcę zmiany, o której mowa w ust. 2, w terminie do 30 dni od dnia zmiany wynagrodzenia Wykonawcy.</w:t>
      </w:r>
      <w:bookmarkEnd w:id="5"/>
    </w:p>
    <w:p w14:paraId="343F970D" w14:textId="77777777" w:rsidR="008217BD" w:rsidRPr="00CB08E7" w:rsidRDefault="008217BD" w:rsidP="0040799D">
      <w:pPr>
        <w:pStyle w:val="Akapitzlist"/>
        <w:spacing w:line="276" w:lineRule="auto"/>
        <w:ind w:left="360"/>
      </w:pPr>
    </w:p>
    <w:p w14:paraId="03EBAC65" w14:textId="326F0CE5" w:rsidR="00487F3E" w:rsidRPr="00CB08E7" w:rsidRDefault="00681355"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xml:space="preserve">§ </w:t>
      </w:r>
      <w:r w:rsidR="00BE6141" w:rsidRPr="00CB08E7">
        <w:rPr>
          <w:rFonts w:ascii="Times New Roman" w:eastAsia="SimSun" w:hAnsi="Times New Roman" w:cs="Times New Roman"/>
          <w:b/>
          <w:bCs/>
          <w:kern w:val="3"/>
          <w:sz w:val="24"/>
          <w:szCs w:val="24"/>
        </w:rPr>
        <w:t>5</w:t>
      </w:r>
    </w:p>
    <w:bookmarkEnd w:id="2"/>
    <w:p w14:paraId="0341504C" w14:textId="64C5E783" w:rsidR="00D73BA9" w:rsidRPr="00CB08E7" w:rsidRDefault="001E20DE"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xml:space="preserve">PRZEDSTAWICIELE </w:t>
      </w:r>
      <w:r w:rsidR="00A30D82" w:rsidRPr="00CB08E7">
        <w:rPr>
          <w:rFonts w:ascii="Times New Roman" w:eastAsia="SimSun" w:hAnsi="Times New Roman" w:cs="Times New Roman"/>
          <w:b/>
          <w:bCs/>
          <w:kern w:val="3"/>
          <w:sz w:val="24"/>
          <w:szCs w:val="24"/>
        </w:rPr>
        <w:t xml:space="preserve">WYKONAWCY </w:t>
      </w:r>
      <w:r w:rsidRPr="00CB08E7">
        <w:rPr>
          <w:rFonts w:ascii="Times New Roman" w:eastAsia="SimSun" w:hAnsi="Times New Roman" w:cs="Times New Roman"/>
          <w:b/>
          <w:bCs/>
          <w:kern w:val="3"/>
          <w:sz w:val="24"/>
          <w:szCs w:val="24"/>
        </w:rPr>
        <w:t xml:space="preserve">I </w:t>
      </w:r>
      <w:r w:rsidR="00A30D82" w:rsidRPr="00CB08E7">
        <w:rPr>
          <w:rFonts w:ascii="Times New Roman" w:eastAsia="SimSun" w:hAnsi="Times New Roman" w:cs="Times New Roman"/>
          <w:b/>
          <w:bCs/>
          <w:kern w:val="3"/>
          <w:sz w:val="24"/>
          <w:szCs w:val="24"/>
        </w:rPr>
        <w:t>ZAMAWIAJĄCEGO</w:t>
      </w:r>
    </w:p>
    <w:p w14:paraId="54D0D8D2" w14:textId="77777777" w:rsidR="007802C3" w:rsidRPr="00CB08E7" w:rsidRDefault="007802C3" w:rsidP="0040799D">
      <w:pPr>
        <w:numPr>
          <w:ilvl w:val="0"/>
          <w:numId w:val="21"/>
        </w:numPr>
        <w:suppressAutoHyphens/>
        <w:autoSpaceDN w:val="0"/>
        <w:spacing w:after="0"/>
        <w:ind w:left="284" w:hanging="284"/>
        <w:rPr>
          <w:rFonts w:ascii="Times New Roman" w:eastAsia="SimSun" w:hAnsi="Times New Roman" w:cs="Times New Roman"/>
          <w:i/>
          <w:iCs/>
          <w:kern w:val="3"/>
          <w:sz w:val="24"/>
          <w:szCs w:val="24"/>
        </w:rPr>
      </w:pPr>
      <w:r w:rsidRPr="00CB08E7">
        <w:rPr>
          <w:rFonts w:ascii="Times New Roman" w:eastAsia="SimSun" w:hAnsi="Times New Roman" w:cs="Times New Roman"/>
          <w:kern w:val="3"/>
          <w:sz w:val="24"/>
          <w:szCs w:val="24"/>
          <w:lang w:eastAsia="pl-PL" w:bidi="en-US"/>
        </w:rPr>
        <w:t>Wykonawca wskazuje następujące osoby skierowane do realizacji umowy:</w:t>
      </w:r>
    </w:p>
    <w:p w14:paraId="6B1AE147" w14:textId="77777777" w:rsidR="007802C3" w:rsidRPr="00CB08E7" w:rsidRDefault="007802C3" w:rsidP="0040799D">
      <w:pPr>
        <w:numPr>
          <w:ilvl w:val="0"/>
          <w:numId w:val="36"/>
        </w:numPr>
        <w:spacing w:after="160"/>
        <w:ind w:left="567" w:hanging="283"/>
        <w:contextualSpacing/>
        <w:jc w:val="both"/>
        <w:rPr>
          <w:rFonts w:ascii="Times New Roman" w:eastAsia="SimSun" w:hAnsi="Times New Roman" w:cs="Times New Roman"/>
          <w:kern w:val="3"/>
          <w:sz w:val="24"/>
          <w:szCs w:val="24"/>
          <w:lang w:eastAsia="pl-PL" w:bidi="en-US"/>
        </w:rPr>
      </w:pPr>
      <w:bookmarkStart w:id="6" w:name="_Hlk154044861"/>
      <w:r w:rsidRPr="00CB08E7">
        <w:rPr>
          <w:rFonts w:ascii="Times New Roman" w:eastAsia="SimSun" w:hAnsi="Times New Roman" w:cs="Times New Roman"/>
          <w:kern w:val="3"/>
          <w:sz w:val="24"/>
          <w:szCs w:val="24"/>
          <w:lang w:eastAsia="pl-PL" w:bidi="en-US"/>
        </w:rPr>
        <w:t>……………………………………</w:t>
      </w:r>
      <w:proofErr w:type="gramStart"/>
      <w:r w:rsidRPr="00CB08E7">
        <w:rPr>
          <w:rFonts w:ascii="Times New Roman" w:eastAsia="SimSun" w:hAnsi="Times New Roman" w:cs="Times New Roman"/>
          <w:kern w:val="3"/>
          <w:sz w:val="24"/>
          <w:szCs w:val="24"/>
          <w:lang w:eastAsia="pl-PL" w:bidi="en-US"/>
        </w:rPr>
        <w:t>…….</w:t>
      </w:r>
      <w:proofErr w:type="gramEnd"/>
      <w:r w:rsidRPr="00CB08E7">
        <w:rPr>
          <w:rFonts w:ascii="Times New Roman" w:eastAsia="SimSun" w:hAnsi="Times New Roman" w:cs="Times New Roman"/>
          <w:kern w:val="3"/>
          <w:sz w:val="24"/>
          <w:szCs w:val="24"/>
          <w:lang w:eastAsia="pl-PL" w:bidi="en-US"/>
        </w:rPr>
        <w:t xml:space="preserve">, e-mail: ………….... </w:t>
      </w:r>
      <w:bookmarkEnd w:id="6"/>
      <w:r w:rsidRPr="00CB08E7">
        <w:rPr>
          <w:rFonts w:ascii="Times New Roman" w:eastAsia="SimSun" w:hAnsi="Times New Roman" w:cs="Times New Roman"/>
          <w:kern w:val="3"/>
          <w:sz w:val="24"/>
          <w:szCs w:val="24"/>
          <w:lang w:eastAsia="pl-PL" w:bidi="en-US"/>
        </w:rPr>
        <w:t xml:space="preserve">- do koordynowania i nadzorowania realizacji przedmiotu umowy ze strony Wykonawcy, </w:t>
      </w:r>
    </w:p>
    <w:p w14:paraId="43B46E13" w14:textId="069235A8" w:rsidR="007802C3" w:rsidRPr="00CB08E7" w:rsidRDefault="00EE30DF" w:rsidP="0040799D">
      <w:pPr>
        <w:numPr>
          <w:ilvl w:val="0"/>
          <w:numId w:val="36"/>
        </w:numPr>
        <w:spacing w:after="0"/>
        <w:ind w:left="567" w:hanging="283"/>
        <w:contextualSpacing/>
        <w:jc w:val="both"/>
        <w:rPr>
          <w:rFonts w:ascii="Times New Roman" w:eastAsia="SimSun" w:hAnsi="Times New Roman" w:cs="Times New Roman"/>
          <w:kern w:val="3"/>
          <w:sz w:val="24"/>
          <w:szCs w:val="24"/>
          <w:lang w:eastAsia="pl-PL" w:bidi="en-US"/>
        </w:rPr>
      </w:pPr>
      <w:r w:rsidRPr="00CB08E7">
        <w:rPr>
          <w:rFonts w:ascii="Times New Roman" w:eastAsia="SimSun" w:hAnsi="Times New Roman" w:cs="Times New Roman"/>
          <w:kern w:val="3"/>
          <w:sz w:val="24"/>
          <w:szCs w:val="24"/>
          <w:lang w:eastAsia="pl-PL" w:bidi="en-US"/>
        </w:rPr>
        <w:t>……………………………………</w:t>
      </w:r>
      <w:proofErr w:type="gramStart"/>
      <w:r w:rsidRPr="00CB08E7">
        <w:rPr>
          <w:rFonts w:ascii="Times New Roman" w:eastAsia="SimSun" w:hAnsi="Times New Roman" w:cs="Times New Roman"/>
          <w:kern w:val="3"/>
          <w:sz w:val="24"/>
          <w:szCs w:val="24"/>
          <w:lang w:eastAsia="pl-PL" w:bidi="en-US"/>
        </w:rPr>
        <w:t>…….</w:t>
      </w:r>
      <w:proofErr w:type="gramEnd"/>
      <w:r w:rsidRPr="00CB08E7">
        <w:rPr>
          <w:rFonts w:ascii="Times New Roman" w:eastAsia="SimSun" w:hAnsi="Times New Roman" w:cs="Times New Roman"/>
          <w:kern w:val="3"/>
          <w:sz w:val="24"/>
          <w:szCs w:val="24"/>
          <w:lang w:eastAsia="pl-PL" w:bidi="en-US"/>
        </w:rPr>
        <w:t xml:space="preserve">, e-mail: ………….... – do pełnienia </w:t>
      </w:r>
      <w:r w:rsidR="007802C3" w:rsidRPr="00CB08E7">
        <w:rPr>
          <w:rFonts w:ascii="Times New Roman" w:eastAsia="SimSun" w:hAnsi="Times New Roman" w:cs="Times New Roman"/>
          <w:kern w:val="3"/>
          <w:sz w:val="24"/>
          <w:szCs w:val="24"/>
          <w:lang w:eastAsia="pl-PL" w:bidi="en-US"/>
        </w:rPr>
        <w:t>funkcj</w:t>
      </w:r>
      <w:r w:rsidRPr="00CB08E7">
        <w:rPr>
          <w:rFonts w:ascii="Times New Roman" w:eastAsia="SimSun" w:hAnsi="Times New Roman" w:cs="Times New Roman"/>
          <w:kern w:val="3"/>
          <w:sz w:val="24"/>
          <w:szCs w:val="24"/>
          <w:lang w:eastAsia="pl-PL" w:bidi="en-US"/>
        </w:rPr>
        <w:t xml:space="preserve">i </w:t>
      </w:r>
      <w:r w:rsidR="007802C3" w:rsidRPr="00CB08E7">
        <w:rPr>
          <w:rFonts w:ascii="Times New Roman" w:eastAsia="SimSun" w:hAnsi="Times New Roman" w:cs="Times New Roman"/>
          <w:kern w:val="3"/>
          <w:sz w:val="24"/>
          <w:szCs w:val="24"/>
          <w:lang w:eastAsia="pl-PL" w:bidi="en-US"/>
        </w:rPr>
        <w:t xml:space="preserve">kierownika budowy. </w:t>
      </w:r>
    </w:p>
    <w:p w14:paraId="59A2B073" w14:textId="1900E1B4" w:rsidR="001E20DE" w:rsidRPr="00CB08E7" w:rsidRDefault="001E20DE" w:rsidP="0040799D">
      <w:pPr>
        <w:numPr>
          <w:ilvl w:val="0"/>
          <w:numId w:val="21"/>
        </w:numPr>
        <w:suppressAutoHyphens/>
        <w:autoSpaceDN w:val="0"/>
        <w:spacing w:after="0"/>
        <w:ind w:left="284" w:hanging="284"/>
        <w:jc w:val="both"/>
        <w:rPr>
          <w:rFonts w:ascii="Times New Roman" w:eastAsia="SimSun" w:hAnsi="Times New Roman" w:cs="Times New Roman"/>
          <w:i/>
          <w:iCs/>
          <w:kern w:val="3"/>
          <w:sz w:val="24"/>
          <w:szCs w:val="24"/>
        </w:rPr>
      </w:pPr>
      <w:r w:rsidRPr="00CB08E7">
        <w:rPr>
          <w:rFonts w:ascii="Times New Roman" w:hAnsi="Times New Roman" w:cs="Times New Roman"/>
          <w:sz w:val="24"/>
          <w:szCs w:val="24"/>
        </w:rPr>
        <w:t xml:space="preserve">Wykonawca upoważnia osobę wymienioną w ust. 1 </w:t>
      </w:r>
      <w:r w:rsidR="007802C3" w:rsidRPr="00CB08E7">
        <w:rPr>
          <w:rFonts w:ascii="Times New Roman" w:hAnsi="Times New Roman" w:cs="Times New Roman"/>
          <w:sz w:val="24"/>
          <w:szCs w:val="24"/>
        </w:rPr>
        <w:t xml:space="preserve">pkt. </w:t>
      </w:r>
      <w:r w:rsidR="00D82CA6" w:rsidRPr="00CB08E7">
        <w:rPr>
          <w:rFonts w:ascii="Times New Roman" w:hAnsi="Times New Roman" w:cs="Times New Roman"/>
          <w:sz w:val="24"/>
          <w:szCs w:val="24"/>
        </w:rPr>
        <w:t>…...</w:t>
      </w:r>
      <w:r w:rsidR="007802C3" w:rsidRPr="00CB08E7">
        <w:rPr>
          <w:rFonts w:ascii="Times New Roman" w:hAnsi="Times New Roman" w:cs="Times New Roman"/>
          <w:sz w:val="24"/>
          <w:szCs w:val="24"/>
        </w:rPr>
        <w:t xml:space="preserve"> </w:t>
      </w:r>
      <w:r w:rsidRPr="00CB08E7">
        <w:rPr>
          <w:rFonts w:ascii="Times New Roman" w:hAnsi="Times New Roman" w:cs="Times New Roman"/>
          <w:sz w:val="24"/>
          <w:szCs w:val="24"/>
        </w:rPr>
        <w:t xml:space="preserve">do dokonania odbioru </w:t>
      </w:r>
      <w:r w:rsidR="00A30D82" w:rsidRPr="00CB08E7">
        <w:rPr>
          <w:rFonts w:ascii="Times New Roman" w:hAnsi="Times New Roman" w:cs="Times New Roman"/>
          <w:sz w:val="24"/>
          <w:szCs w:val="24"/>
        </w:rPr>
        <w:t xml:space="preserve">robót wraz z rozliczeniem robót oraz do odbioru przedmiotu umowy </w:t>
      </w:r>
    </w:p>
    <w:p w14:paraId="1B716311" w14:textId="3DA9FE97" w:rsidR="002459BD" w:rsidRPr="00CB08E7" w:rsidRDefault="00A30D82" w:rsidP="0040799D">
      <w:pPr>
        <w:numPr>
          <w:ilvl w:val="0"/>
          <w:numId w:val="21"/>
        </w:numPr>
        <w:suppressAutoHyphens/>
        <w:autoSpaceDN w:val="0"/>
        <w:spacing w:after="0"/>
        <w:ind w:left="284" w:hanging="284"/>
        <w:jc w:val="both"/>
        <w:rPr>
          <w:rFonts w:ascii="Times New Roman" w:eastAsia="SimSun" w:hAnsi="Times New Roman" w:cs="Times New Roman"/>
          <w:i/>
          <w:iCs/>
          <w:kern w:val="3"/>
          <w:sz w:val="24"/>
          <w:szCs w:val="24"/>
        </w:rPr>
      </w:pPr>
      <w:bookmarkStart w:id="7" w:name="_Hlk43367029"/>
      <w:r w:rsidRPr="00CB08E7">
        <w:rPr>
          <w:rFonts w:ascii="Times New Roman" w:eastAsia="SimSun" w:hAnsi="Times New Roman" w:cs="Times New Roman"/>
          <w:kern w:val="3"/>
          <w:sz w:val="24"/>
          <w:szCs w:val="24"/>
          <w:lang w:eastAsia="pl-PL" w:bidi="en-US"/>
        </w:rPr>
        <w:t>Zamawiający wskazuje następujące osoby skierowane do realizacji umowy:</w:t>
      </w:r>
      <w:r w:rsidRPr="00CB08E7">
        <w:rPr>
          <w:rFonts w:ascii="Times New Roman" w:hAnsi="Times New Roman" w:cs="Times New Roman"/>
          <w:sz w:val="24"/>
          <w:szCs w:val="24"/>
        </w:rPr>
        <w:t xml:space="preserve"> </w:t>
      </w:r>
      <w:bookmarkEnd w:id="7"/>
    </w:p>
    <w:p w14:paraId="515800D2" w14:textId="0F14E2F8" w:rsidR="001E20DE" w:rsidRPr="00CB08E7" w:rsidRDefault="002459BD" w:rsidP="0040799D">
      <w:pPr>
        <w:numPr>
          <w:ilvl w:val="1"/>
          <w:numId w:val="21"/>
        </w:numPr>
        <w:suppressAutoHyphens/>
        <w:autoSpaceDN w:val="0"/>
        <w:spacing w:after="0"/>
        <w:ind w:left="567" w:hanging="283"/>
        <w:jc w:val="both"/>
        <w:rPr>
          <w:rFonts w:ascii="Times New Roman" w:eastAsia="SimSun" w:hAnsi="Times New Roman" w:cs="Times New Roman"/>
          <w:i/>
          <w:iCs/>
          <w:kern w:val="3"/>
          <w:sz w:val="24"/>
          <w:szCs w:val="24"/>
        </w:rPr>
      </w:pPr>
      <w:r w:rsidRPr="00CB08E7">
        <w:rPr>
          <w:rFonts w:ascii="Times New Roman" w:eastAsia="SimSun" w:hAnsi="Times New Roman" w:cs="Times New Roman"/>
          <w:kern w:val="3"/>
          <w:sz w:val="24"/>
          <w:szCs w:val="24"/>
          <w:lang w:eastAsia="pl-PL" w:bidi="en-US"/>
        </w:rPr>
        <w:t>……………………………………</w:t>
      </w:r>
      <w:proofErr w:type="gramStart"/>
      <w:r w:rsidRPr="00CB08E7">
        <w:rPr>
          <w:rFonts w:ascii="Times New Roman" w:eastAsia="SimSun" w:hAnsi="Times New Roman" w:cs="Times New Roman"/>
          <w:kern w:val="3"/>
          <w:sz w:val="24"/>
          <w:szCs w:val="24"/>
          <w:lang w:eastAsia="pl-PL" w:bidi="en-US"/>
        </w:rPr>
        <w:t>…….</w:t>
      </w:r>
      <w:proofErr w:type="gramEnd"/>
      <w:r w:rsidRPr="00CB08E7">
        <w:rPr>
          <w:rFonts w:ascii="Times New Roman" w:eastAsia="SimSun" w:hAnsi="Times New Roman" w:cs="Times New Roman"/>
          <w:kern w:val="3"/>
          <w:sz w:val="24"/>
          <w:szCs w:val="24"/>
          <w:lang w:eastAsia="pl-PL" w:bidi="en-US"/>
        </w:rPr>
        <w:t xml:space="preserve">, e-mail: ………….... </w:t>
      </w:r>
      <w:r w:rsidR="0004619E" w:rsidRPr="00CB08E7">
        <w:rPr>
          <w:rFonts w:ascii="Times New Roman" w:eastAsia="SimSun" w:hAnsi="Times New Roman" w:cs="Times New Roman"/>
          <w:kern w:val="3"/>
          <w:sz w:val="24"/>
          <w:szCs w:val="24"/>
          <w:lang w:eastAsia="pl-PL" w:bidi="en-US"/>
        </w:rPr>
        <w:t>- do koordynowania i nadzorowania realizacji przedmiotu umowy ze strony Zamawiającego</w:t>
      </w:r>
      <w:r w:rsidR="00A30D82" w:rsidRPr="00CB08E7">
        <w:rPr>
          <w:rFonts w:ascii="Times New Roman" w:eastAsia="SimSun" w:hAnsi="Times New Roman" w:cs="Times New Roman"/>
          <w:kern w:val="3"/>
          <w:sz w:val="24"/>
          <w:szCs w:val="24"/>
          <w:lang w:eastAsia="pl-PL" w:bidi="en-US"/>
        </w:rPr>
        <w:t xml:space="preserve"> oraz </w:t>
      </w:r>
      <w:r w:rsidR="00A30D82" w:rsidRPr="00CB08E7">
        <w:rPr>
          <w:rFonts w:ascii="Times New Roman" w:hAnsi="Times New Roman" w:cs="Times New Roman"/>
          <w:sz w:val="24"/>
          <w:szCs w:val="24"/>
        </w:rPr>
        <w:t>pełnienia obowiązków inspektora nadzoru inwestorskiego zwanego dalej „inspektorem”</w:t>
      </w:r>
    </w:p>
    <w:p w14:paraId="4600B926" w14:textId="330904A6" w:rsidR="002459BD" w:rsidRPr="00CB08E7" w:rsidRDefault="002459BD" w:rsidP="0040799D">
      <w:pPr>
        <w:numPr>
          <w:ilvl w:val="1"/>
          <w:numId w:val="21"/>
        </w:numPr>
        <w:suppressAutoHyphens/>
        <w:autoSpaceDN w:val="0"/>
        <w:spacing w:after="0"/>
        <w:ind w:left="567" w:hanging="283"/>
        <w:jc w:val="both"/>
        <w:rPr>
          <w:rFonts w:ascii="Times New Roman" w:eastAsia="SimSun" w:hAnsi="Times New Roman" w:cs="Times New Roman"/>
          <w:i/>
          <w:iCs/>
          <w:kern w:val="3"/>
          <w:sz w:val="24"/>
          <w:szCs w:val="24"/>
        </w:rPr>
      </w:pPr>
      <w:r w:rsidRPr="00CB08E7">
        <w:rPr>
          <w:rFonts w:ascii="Times New Roman" w:eastAsia="SimSun" w:hAnsi="Times New Roman" w:cs="Times New Roman"/>
          <w:kern w:val="3"/>
          <w:sz w:val="24"/>
          <w:szCs w:val="24"/>
          <w:lang w:eastAsia="pl-PL" w:bidi="en-US"/>
        </w:rPr>
        <w:t>……………………………………</w:t>
      </w:r>
      <w:proofErr w:type="gramStart"/>
      <w:r w:rsidRPr="00CB08E7">
        <w:rPr>
          <w:rFonts w:ascii="Times New Roman" w:eastAsia="SimSun" w:hAnsi="Times New Roman" w:cs="Times New Roman"/>
          <w:kern w:val="3"/>
          <w:sz w:val="24"/>
          <w:szCs w:val="24"/>
          <w:lang w:eastAsia="pl-PL" w:bidi="en-US"/>
        </w:rPr>
        <w:t>…….</w:t>
      </w:r>
      <w:proofErr w:type="gramEnd"/>
      <w:r w:rsidRPr="00CB08E7">
        <w:rPr>
          <w:rFonts w:ascii="Times New Roman" w:eastAsia="SimSun" w:hAnsi="Times New Roman" w:cs="Times New Roman"/>
          <w:kern w:val="3"/>
          <w:sz w:val="24"/>
          <w:szCs w:val="24"/>
          <w:lang w:eastAsia="pl-PL" w:bidi="en-US"/>
        </w:rPr>
        <w:t>, e-mail: …………....</w:t>
      </w:r>
    </w:p>
    <w:p w14:paraId="38245859" w14:textId="77777777" w:rsidR="001E20DE" w:rsidRPr="00CB08E7" w:rsidRDefault="001E20DE" w:rsidP="0040799D">
      <w:pPr>
        <w:numPr>
          <w:ilvl w:val="0"/>
          <w:numId w:val="21"/>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Osoby, o których mowa w ust. 1 i 3 działają w granicach umocowania określonego w ustawie Prawo Budowlane.</w:t>
      </w:r>
    </w:p>
    <w:p w14:paraId="655E22ED" w14:textId="585BECD6" w:rsidR="001E20DE" w:rsidRPr="00CB08E7" w:rsidRDefault="001E20DE" w:rsidP="0040799D">
      <w:pPr>
        <w:numPr>
          <w:ilvl w:val="0"/>
          <w:numId w:val="21"/>
        </w:numPr>
        <w:suppressAutoHyphens/>
        <w:autoSpaceDN w:val="0"/>
        <w:spacing w:after="0"/>
        <w:ind w:left="284" w:hanging="284"/>
        <w:jc w:val="both"/>
        <w:rPr>
          <w:rFonts w:ascii="Times New Roman" w:eastAsia="SimSun" w:hAnsi="Times New Roman" w:cs="Times New Roman"/>
          <w:kern w:val="3"/>
          <w:sz w:val="24"/>
          <w:szCs w:val="24"/>
        </w:rPr>
      </w:pPr>
      <w:bookmarkStart w:id="8" w:name="_Hlk153890960"/>
      <w:r w:rsidRPr="00CB08E7">
        <w:rPr>
          <w:rFonts w:ascii="Times New Roman" w:eastAsia="SimSun" w:hAnsi="Times New Roman" w:cs="Times New Roman"/>
          <w:kern w:val="3"/>
          <w:sz w:val="24"/>
          <w:szCs w:val="24"/>
        </w:rPr>
        <w:t>Wykonawca jest zobowiązany przedłożyć Zamawiającemu propozycję zmiany osoby określonej w ust. 1</w:t>
      </w:r>
      <w:r w:rsidR="005E5F3A" w:rsidRPr="00CB08E7">
        <w:rPr>
          <w:rFonts w:ascii="Times New Roman" w:eastAsia="SimSun" w:hAnsi="Times New Roman" w:cs="Times New Roman"/>
          <w:kern w:val="3"/>
          <w:sz w:val="24"/>
          <w:szCs w:val="24"/>
        </w:rPr>
        <w:t xml:space="preserve"> pkt. </w:t>
      </w:r>
      <w:r w:rsidR="00A30D82" w:rsidRPr="00CB08E7">
        <w:rPr>
          <w:rFonts w:ascii="Times New Roman" w:eastAsia="SimSun" w:hAnsi="Times New Roman" w:cs="Times New Roman"/>
          <w:kern w:val="3"/>
          <w:sz w:val="24"/>
          <w:szCs w:val="24"/>
        </w:rPr>
        <w:t>2</w:t>
      </w:r>
      <w:r w:rsidRPr="00CB08E7">
        <w:rPr>
          <w:rFonts w:ascii="Times New Roman" w:eastAsia="SimSun" w:hAnsi="Times New Roman" w:cs="Times New Roman"/>
          <w:kern w:val="3"/>
          <w:sz w:val="24"/>
          <w:szCs w:val="24"/>
        </w:rPr>
        <w:t xml:space="preserve"> nie później niż 7 dni przed planowanym terminem zmiany. Wykonawca jest zobowiązany do wykazania Zamawiającemu, że osoba mająca pełnić funkcję </w:t>
      </w:r>
      <w:r w:rsidR="00FC2C1F" w:rsidRPr="00CB08E7">
        <w:rPr>
          <w:rFonts w:ascii="Times New Roman" w:eastAsia="SimSun" w:hAnsi="Times New Roman" w:cs="Times New Roman"/>
          <w:kern w:val="3"/>
          <w:sz w:val="24"/>
          <w:szCs w:val="24"/>
        </w:rPr>
        <w:t>k</w:t>
      </w:r>
      <w:r w:rsidRPr="00CB08E7">
        <w:rPr>
          <w:rFonts w:ascii="Times New Roman" w:eastAsia="SimSun" w:hAnsi="Times New Roman" w:cs="Times New Roman"/>
          <w:kern w:val="3"/>
          <w:sz w:val="24"/>
          <w:szCs w:val="24"/>
        </w:rPr>
        <w:t xml:space="preserve">ierownika </w:t>
      </w:r>
      <w:r w:rsidR="005E5F3A" w:rsidRPr="00CB08E7">
        <w:rPr>
          <w:rFonts w:ascii="Times New Roman" w:eastAsia="SimSun" w:hAnsi="Times New Roman" w:cs="Times New Roman"/>
          <w:kern w:val="3"/>
          <w:sz w:val="24"/>
          <w:szCs w:val="24"/>
        </w:rPr>
        <w:t>budowy</w:t>
      </w:r>
      <w:r w:rsidRPr="00CB08E7">
        <w:rPr>
          <w:rFonts w:ascii="Times New Roman" w:eastAsia="SimSun" w:hAnsi="Times New Roman" w:cs="Times New Roman"/>
          <w:kern w:val="3"/>
          <w:sz w:val="24"/>
          <w:szCs w:val="24"/>
        </w:rPr>
        <w:t xml:space="preserve"> spełnia wymagania </w:t>
      </w:r>
      <w:r w:rsidR="00C856FC" w:rsidRPr="00CB08E7">
        <w:rPr>
          <w:rFonts w:ascii="Times New Roman" w:eastAsia="SimSun" w:hAnsi="Times New Roman" w:cs="Times New Roman"/>
          <w:kern w:val="3"/>
          <w:sz w:val="24"/>
          <w:szCs w:val="24"/>
        </w:rPr>
        <w:t>określone w S</w:t>
      </w:r>
      <w:r w:rsidRPr="00CB08E7">
        <w:rPr>
          <w:rFonts w:ascii="Times New Roman" w:eastAsia="SimSun" w:hAnsi="Times New Roman" w:cs="Times New Roman"/>
          <w:kern w:val="3"/>
          <w:sz w:val="24"/>
          <w:szCs w:val="24"/>
        </w:rPr>
        <w:t xml:space="preserve">WZ i zadeklarowane w ofercie. Zmiana </w:t>
      </w:r>
      <w:r w:rsidR="00FC2C1F" w:rsidRPr="00CB08E7">
        <w:rPr>
          <w:rFonts w:ascii="Times New Roman" w:eastAsia="SimSun" w:hAnsi="Times New Roman" w:cs="Times New Roman"/>
          <w:kern w:val="3"/>
          <w:sz w:val="24"/>
          <w:szCs w:val="24"/>
        </w:rPr>
        <w:t>k</w:t>
      </w:r>
      <w:r w:rsidRPr="00CB08E7">
        <w:rPr>
          <w:rFonts w:ascii="Times New Roman" w:eastAsia="SimSun" w:hAnsi="Times New Roman" w:cs="Times New Roman"/>
          <w:kern w:val="3"/>
          <w:sz w:val="24"/>
          <w:szCs w:val="24"/>
        </w:rPr>
        <w:t xml:space="preserve">ierownika </w:t>
      </w:r>
      <w:r w:rsidR="005E5F3A" w:rsidRPr="00CB08E7">
        <w:rPr>
          <w:rFonts w:ascii="Times New Roman" w:eastAsia="SimSun" w:hAnsi="Times New Roman" w:cs="Times New Roman"/>
          <w:kern w:val="3"/>
          <w:sz w:val="24"/>
          <w:szCs w:val="24"/>
        </w:rPr>
        <w:t>budowy</w:t>
      </w:r>
      <w:r w:rsidR="00FC2C1F"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 xml:space="preserve">musi być zaakceptowana przez Zamawiającego. Dopiero po akceptacji zmiana może być </w:t>
      </w:r>
      <w:r w:rsidR="00A664EA" w:rsidRPr="00CB08E7">
        <w:rPr>
          <w:rFonts w:ascii="Times New Roman" w:eastAsia="SimSun" w:hAnsi="Times New Roman" w:cs="Times New Roman"/>
          <w:kern w:val="3"/>
          <w:sz w:val="24"/>
          <w:szCs w:val="24"/>
        </w:rPr>
        <w:t xml:space="preserve">dokonana </w:t>
      </w:r>
      <w:r w:rsidRPr="00CB08E7">
        <w:rPr>
          <w:rFonts w:ascii="Times New Roman" w:eastAsia="SimSun" w:hAnsi="Times New Roman" w:cs="Times New Roman"/>
          <w:kern w:val="3"/>
          <w:sz w:val="24"/>
          <w:szCs w:val="24"/>
        </w:rPr>
        <w:t>i nie wymaga to zmiany umowy.</w:t>
      </w:r>
      <w:bookmarkEnd w:id="8"/>
    </w:p>
    <w:p w14:paraId="676EBAB5" w14:textId="7355E235" w:rsidR="001E20DE" w:rsidRPr="00CB08E7" w:rsidRDefault="001D0FF3" w:rsidP="0040799D">
      <w:pPr>
        <w:numPr>
          <w:ilvl w:val="0"/>
          <w:numId w:val="21"/>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 </w:t>
      </w:r>
      <w:r w:rsidR="001E20DE" w:rsidRPr="00CB08E7">
        <w:rPr>
          <w:rFonts w:ascii="Times New Roman" w:eastAsia="SimSun" w:hAnsi="Times New Roman" w:cs="Times New Roman"/>
          <w:kern w:val="3"/>
          <w:sz w:val="24"/>
          <w:szCs w:val="24"/>
        </w:rPr>
        <w:t>Zamawiający upoważnia osob</w:t>
      </w:r>
      <w:r w:rsidR="002459BD" w:rsidRPr="00CB08E7">
        <w:rPr>
          <w:rFonts w:ascii="Times New Roman" w:eastAsia="SimSun" w:hAnsi="Times New Roman" w:cs="Times New Roman"/>
          <w:kern w:val="3"/>
          <w:sz w:val="24"/>
          <w:szCs w:val="24"/>
        </w:rPr>
        <w:t>y</w:t>
      </w:r>
      <w:r w:rsidR="001E20DE" w:rsidRPr="00CB08E7">
        <w:rPr>
          <w:rFonts w:ascii="Times New Roman" w:eastAsia="SimSun" w:hAnsi="Times New Roman" w:cs="Times New Roman"/>
          <w:kern w:val="3"/>
          <w:sz w:val="24"/>
          <w:szCs w:val="24"/>
        </w:rPr>
        <w:t xml:space="preserve"> wymienion</w:t>
      </w:r>
      <w:r w:rsidR="002459BD" w:rsidRPr="00CB08E7">
        <w:rPr>
          <w:rFonts w:ascii="Times New Roman" w:eastAsia="SimSun" w:hAnsi="Times New Roman" w:cs="Times New Roman"/>
          <w:kern w:val="3"/>
          <w:sz w:val="24"/>
          <w:szCs w:val="24"/>
        </w:rPr>
        <w:t>e</w:t>
      </w:r>
      <w:r w:rsidR="00AA51B1" w:rsidRPr="00CB08E7">
        <w:rPr>
          <w:rFonts w:ascii="Times New Roman" w:eastAsia="SimSun" w:hAnsi="Times New Roman" w:cs="Times New Roman"/>
          <w:kern w:val="3"/>
          <w:sz w:val="24"/>
          <w:szCs w:val="24"/>
        </w:rPr>
        <w:t xml:space="preserve"> w ust. 3 </w:t>
      </w:r>
      <w:r w:rsidR="0043535E" w:rsidRPr="00CB08E7">
        <w:rPr>
          <w:rFonts w:ascii="Times New Roman" w:eastAsia="SimSun" w:hAnsi="Times New Roman" w:cs="Times New Roman"/>
          <w:kern w:val="3"/>
          <w:sz w:val="24"/>
          <w:szCs w:val="24"/>
        </w:rPr>
        <w:t>do</w:t>
      </w:r>
      <w:r w:rsidR="00EE30DF" w:rsidRPr="00CB08E7">
        <w:rPr>
          <w:rFonts w:ascii="Times New Roman" w:eastAsia="SimSun" w:hAnsi="Times New Roman" w:cs="Times New Roman"/>
          <w:kern w:val="3"/>
          <w:sz w:val="24"/>
          <w:szCs w:val="24"/>
        </w:rPr>
        <w:t xml:space="preserve"> </w:t>
      </w:r>
      <w:r w:rsidR="001E20DE" w:rsidRPr="00CB08E7">
        <w:rPr>
          <w:rFonts w:ascii="Times New Roman" w:eastAsia="SimSun" w:hAnsi="Times New Roman" w:cs="Times New Roman"/>
          <w:kern w:val="3"/>
          <w:sz w:val="24"/>
          <w:szCs w:val="24"/>
        </w:rPr>
        <w:t>rozliczeni</w:t>
      </w:r>
      <w:r w:rsidR="00A27BD3" w:rsidRPr="00CB08E7">
        <w:rPr>
          <w:rFonts w:ascii="Times New Roman" w:eastAsia="SimSun" w:hAnsi="Times New Roman" w:cs="Times New Roman"/>
          <w:kern w:val="3"/>
          <w:sz w:val="24"/>
          <w:szCs w:val="24"/>
        </w:rPr>
        <w:t>a</w:t>
      </w:r>
      <w:r w:rsidR="001E20DE" w:rsidRPr="00CB08E7">
        <w:rPr>
          <w:rFonts w:ascii="Times New Roman" w:eastAsia="SimSun" w:hAnsi="Times New Roman" w:cs="Times New Roman"/>
          <w:kern w:val="3"/>
          <w:sz w:val="24"/>
          <w:szCs w:val="24"/>
        </w:rPr>
        <w:t xml:space="preserve"> robót, czynn</w:t>
      </w:r>
      <w:r w:rsidR="004365E5" w:rsidRPr="00CB08E7">
        <w:rPr>
          <w:rFonts w:ascii="Times New Roman" w:eastAsia="SimSun" w:hAnsi="Times New Roman" w:cs="Times New Roman"/>
          <w:kern w:val="3"/>
          <w:sz w:val="24"/>
          <w:szCs w:val="24"/>
        </w:rPr>
        <w:t xml:space="preserve">ości wynikających z § </w:t>
      </w:r>
      <w:r w:rsidR="00171336" w:rsidRPr="00CB08E7">
        <w:rPr>
          <w:rFonts w:ascii="Times New Roman" w:eastAsia="SimSun" w:hAnsi="Times New Roman" w:cs="Times New Roman"/>
          <w:kern w:val="3"/>
          <w:sz w:val="24"/>
          <w:szCs w:val="24"/>
        </w:rPr>
        <w:t>6</w:t>
      </w:r>
      <w:r w:rsidR="001E20DE" w:rsidRPr="00CB08E7">
        <w:rPr>
          <w:rFonts w:ascii="Times New Roman" w:eastAsia="SimSun" w:hAnsi="Times New Roman" w:cs="Times New Roman"/>
          <w:kern w:val="3"/>
          <w:sz w:val="24"/>
          <w:szCs w:val="24"/>
        </w:rPr>
        <w:t xml:space="preserve"> ust. 1</w:t>
      </w:r>
      <w:r w:rsidR="00D61BE8" w:rsidRPr="00CB08E7">
        <w:rPr>
          <w:rFonts w:ascii="Times New Roman" w:eastAsia="SimSun" w:hAnsi="Times New Roman" w:cs="Times New Roman"/>
          <w:kern w:val="3"/>
          <w:sz w:val="24"/>
          <w:szCs w:val="24"/>
        </w:rPr>
        <w:t xml:space="preserve"> pkt. 1-</w:t>
      </w:r>
      <w:r w:rsidR="00810BE9" w:rsidRPr="00CB08E7">
        <w:rPr>
          <w:rFonts w:ascii="Times New Roman" w:eastAsia="SimSun" w:hAnsi="Times New Roman" w:cs="Times New Roman"/>
          <w:kern w:val="3"/>
          <w:sz w:val="24"/>
          <w:szCs w:val="24"/>
        </w:rPr>
        <w:t>5</w:t>
      </w:r>
      <w:r w:rsidR="0043535E" w:rsidRPr="00CB08E7">
        <w:rPr>
          <w:rFonts w:ascii="Times New Roman" w:eastAsia="SimSun" w:hAnsi="Times New Roman" w:cs="Times New Roman"/>
          <w:kern w:val="3"/>
          <w:sz w:val="24"/>
          <w:szCs w:val="24"/>
        </w:rPr>
        <w:t xml:space="preserve"> oraz </w:t>
      </w:r>
      <w:r w:rsidR="00205AE7" w:rsidRPr="00CB08E7">
        <w:rPr>
          <w:rFonts w:ascii="Times New Roman" w:eastAsia="SimSun" w:hAnsi="Times New Roman" w:cs="Times New Roman"/>
          <w:kern w:val="3"/>
          <w:sz w:val="24"/>
          <w:szCs w:val="24"/>
        </w:rPr>
        <w:t xml:space="preserve">czynności </w:t>
      </w:r>
      <w:r w:rsidR="00534336" w:rsidRPr="00CB08E7">
        <w:rPr>
          <w:rFonts w:ascii="Times New Roman" w:eastAsia="SimSun" w:hAnsi="Times New Roman" w:cs="Times New Roman"/>
          <w:kern w:val="3"/>
          <w:sz w:val="24"/>
          <w:szCs w:val="24"/>
        </w:rPr>
        <w:t>kontrol</w:t>
      </w:r>
      <w:r w:rsidR="00205AE7" w:rsidRPr="00CB08E7">
        <w:rPr>
          <w:rFonts w:ascii="Times New Roman" w:eastAsia="SimSun" w:hAnsi="Times New Roman" w:cs="Times New Roman"/>
          <w:kern w:val="3"/>
          <w:sz w:val="24"/>
          <w:szCs w:val="24"/>
        </w:rPr>
        <w:t>nych</w:t>
      </w:r>
      <w:r w:rsidR="00534336" w:rsidRPr="00CB08E7">
        <w:rPr>
          <w:rFonts w:ascii="Times New Roman" w:eastAsia="SimSun" w:hAnsi="Times New Roman" w:cs="Times New Roman"/>
          <w:kern w:val="3"/>
          <w:sz w:val="24"/>
          <w:szCs w:val="24"/>
        </w:rPr>
        <w:t xml:space="preserve"> określon</w:t>
      </w:r>
      <w:r w:rsidR="00205AE7" w:rsidRPr="00CB08E7">
        <w:rPr>
          <w:rFonts w:ascii="Times New Roman" w:eastAsia="SimSun" w:hAnsi="Times New Roman" w:cs="Times New Roman"/>
          <w:kern w:val="3"/>
          <w:sz w:val="24"/>
          <w:szCs w:val="24"/>
        </w:rPr>
        <w:t>ych</w:t>
      </w:r>
      <w:r w:rsidR="00534336" w:rsidRPr="00CB08E7">
        <w:rPr>
          <w:rFonts w:ascii="Times New Roman" w:eastAsia="SimSun" w:hAnsi="Times New Roman" w:cs="Times New Roman"/>
          <w:kern w:val="3"/>
          <w:sz w:val="24"/>
          <w:szCs w:val="24"/>
        </w:rPr>
        <w:t xml:space="preserve"> w </w:t>
      </w:r>
      <w:r w:rsidR="004365E5" w:rsidRPr="00CB08E7">
        <w:rPr>
          <w:rFonts w:ascii="Times New Roman" w:eastAsia="SimSun" w:hAnsi="Times New Roman" w:cs="Times New Roman"/>
          <w:kern w:val="3"/>
          <w:sz w:val="24"/>
          <w:szCs w:val="24"/>
        </w:rPr>
        <w:t xml:space="preserve">§ </w:t>
      </w:r>
      <w:r w:rsidR="00A23026" w:rsidRPr="00CB08E7">
        <w:rPr>
          <w:rFonts w:ascii="Times New Roman" w:eastAsia="SimSun" w:hAnsi="Times New Roman" w:cs="Times New Roman"/>
          <w:kern w:val="3"/>
          <w:sz w:val="24"/>
          <w:szCs w:val="24"/>
        </w:rPr>
        <w:t>6</w:t>
      </w:r>
      <w:r w:rsidR="00697382" w:rsidRPr="00CB08E7">
        <w:rPr>
          <w:rFonts w:ascii="Times New Roman" w:eastAsia="SimSun" w:hAnsi="Times New Roman" w:cs="Times New Roman"/>
          <w:kern w:val="3"/>
          <w:sz w:val="24"/>
          <w:szCs w:val="24"/>
        </w:rPr>
        <w:t xml:space="preserve"> ust. </w:t>
      </w:r>
      <w:r w:rsidR="0043535E" w:rsidRPr="00CB08E7">
        <w:rPr>
          <w:rFonts w:ascii="Times New Roman" w:eastAsia="SimSun" w:hAnsi="Times New Roman" w:cs="Times New Roman"/>
          <w:kern w:val="3"/>
          <w:sz w:val="24"/>
          <w:szCs w:val="24"/>
        </w:rPr>
        <w:t>9</w:t>
      </w:r>
      <w:r w:rsidR="00697382" w:rsidRPr="00CB08E7">
        <w:rPr>
          <w:rFonts w:ascii="Times New Roman" w:eastAsia="SimSun" w:hAnsi="Times New Roman" w:cs="Times New Roman"/>
          <w:kern w:val="3"/>
          <w:sz w:val="24"/>
          <w:szCs w:val="24"/>
        </w:rPr>
        <w:t>.</w:t>
      </w:r>
      <w:r w:rsidR="002459BD" w:rsidRPr="00CB08E7">
        <w:rPr>
          <w:rFonts w:ascii="Times New Roman" w:hAnsi="Times New Roman" w:cs="Times New Roman"/>
          <w:sz w:val="24"/>
          <w:szCs w:val="24"/>
        </w:rPr>
        <w:t xml:space="preserve"> Każda z tych osób działa samodzielnie.</w:t>
      </w:r>
    </w:p>
    <w:p w14:paraId="1DFD9F14" w14:textId="77777777" w:rsidR="005E681F" w:rsidRPr="00CB08E7" w:rsidRDefault="001E20DE" w:rsidP="0040799D">
      <w:pPr>
        <w:numPr>
          <w:ilvl w:val="0"/>
          <w:numId w:val="21"/>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Zamawiający zastrzega sobie prawo zmiany osób wskazanych w ust. 3</w:t>
      </w:r>
      <w:r w:rsidR="00854158" w:rsidRPr="00CB08E7">
        <w:rPr>
          <w:rFonts w:ascii="Times New Roman" w:eastAsia="SimSun" w:hAnsi="Times New Roman" w:cs="Times New Roman"/>
          <w:kern w:val="3"/>
          <w:sz w:val="24"/>
          <w:szCs w:val="24"/>
        </w:rPr>
        <w:t xml:space="preserve"> o</w:t>
      </w:r>
      <w:r w:rsidRPr="00CB08E7">
        <w:rPr>
          <w:rFonts w:ascii="Times New Roman" w:eastAsia="SimSun" w:hAnsi="Times New Roman" w:cs="Times New Roman"/>
          <w:kern w:val="3"/>
          <w:sz w:val="24"/>
          <w:szCs w:val="24"/>
        </w:rPr>
        <w:t xml:space="preserve"> dokonaniu zmiany, Zamawiający powiadomi na piśmie Wykonawcę. Zmiana ta nie wymaga zmiany umowy.</w:t>
      </w:r>
    </w:p>
    <w:p w14:paraId="0D9D1335" w14:textId="77777777" w:rsidR="00F21CA7" w:rsidRPr="00CB08E7" w:rsidRDefault="00F21CA7" w:rsidP="0040799D">
      <w:pPr>
        <w:suppressAutoHyphens/>
        <w:autoSpaceDN w:val="0"/>
        <w:spacing w:after="0"/>
        <w:jc w:val="center"/>
        <w:rPr>
          <w:rFonts w:ascii="Times New Roman" w:eastAsia="SimSun" w:hAnsi="Times New Roman" w:cs="Times New Roman"/>
          <w:b/>
          <w:bCs/>
          <w:kern w:val="3"/>
          <w:sz w:val="24"/>
          <w:szCs w:val="24"/>
        </w:rPr>
      </w:pPr>
    </w:p>
    <w:p w14:paraId="0EB06F0D" w14:textId="1E254C14" w:rsidR="00C0270A" w:rsidRPr="00CB08E7" w:rsidRDefault="00C0270A"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xml:space="preserve">§ </w:t>
      </w:r>
      <w:r w:rsidR="00A23026" w:rsidRPr="00CB08E7">
        <w:rPr>
          <w:rFonts w:ascii="Times New Roman" w:eastAsia="SimSun" w:hAnsi="Times New Roman" w:cs="Times New Roman"/>
          <w:b/>
          <w:bCs/>
          <w:kern w:val="3"/>
          <w:sz w:val="24"/>
          <w:szCs w:val="24"/>
        </w:rPr>
        <w:t>6</w:t>
      </w:r>
    </w:p>
    <w:p w14:paraId="08F92A4B" w14:textId="1218569B" w:rsidR="00A1292F" w:rsidRPr="00CB08E7" w:rsidRDefault="001E20DE"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xml:space="preserve">OBOWIĄZKI </w:t>
      </w:r>
      <w:r w:rsidR="00A30D82" w:rsidRPr="00CB08E7">
        <w:rPr>
          <w:rFonts w:ascii="Times New Roman" w:eastAsia="SimSun" w:hAnsi="Times New Roman" w:cs="Times New Roman"/>
          <w:b/>
          <w:bCs/>
          <w:kern w:val="3"/>
          <w:sz w:val="24"/>
          <w:szCs w:val="24"/>
        </w:rPr>
        <w:t xml:space="preserve">ZAMAWIAJĄCEGO </w:t>
      </w:r>
      <w:r w:rsidRPr="00CB08E7">
        <w:rPr>
          <w:rFonts w:ascii="Times New Roman" w:eastAsia="SimSun" w:hAnsi="Times New Roman" w:cs="Times New Roman"/>
          <w:b/>
          <w:bCs/>
          <w:kern w:val="3"/>
          <w:sz w:val="24"/>
          <w:szCs w:val="24"/>
        </w:rPr>
        <w:t xml:space="preserve">I </w:t>
      </w:r>
      <w:r w:rsidR="00A30D82" w:rsidRPr="00CB08E7">
        <w:rPr>
          <w:rFonts w:ascii="Times New Roman" w:eastAsia="SimSun" w:hAnsi="Times New Roman" w:cs="Times New Roman"/>
          <w:b/>
          <w:bCs/>
          <w:kern w:val="3"/>
          <w:sz w:val="24"/>
          <w:szCs w:val="24"/>
        </w:rPr>
        <w:t>WYKONAWCY</w:t>
      </w:r>
    </w:p>
    <w:p w14:paraId="54C5C466" w14:textId="77777777" w:rsidR="00FC2C1F" w:rsidRPr="00CB08E7" w:rsidRDefault="001E20DE" w:rsidP="0040799D">
      <w:pPr>
        <w:numPr>
          <w:ilvl w:val="0"/>
          <w:numId w:val="3"/>
        </w:numPr>
        <w:suppressAutoHyphens/>
        <w:autoSpaceDN w:val="0"/>
        <w:spacing w:after="0"/>
        <w:ind w:left="284" w:hanging="283"/>
        <w:jc w:val="both"/>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Do obowiązków Zamawiającego należy:</w:t>
      </w:r>
    </w:p>
    <w:p w14:paraId="6F7A7FA4" w14:textId="77777777" w:rsidR="005D6218" w:rsidRPr="00CB08E7" w:rsidRDefault="005D6218" w:rsidP="0040799D">
      <w:pPr>
        <w:numPr>
          <w:ilvl w:val="0"/>
          <w:numId w:val="16"/>
        </w:numPr>
        <w:suppressAutoHyphens/>
        <w:autoSpaceDN w:val="0"/>
        <w:spacing w:after="0"/>
        <w:ind w:left="567" w:hanging="283"/>
        <w:jc w:val="both"/>
        <w:rPr>
          <w:rFonts w:ascii="Times New Roman" w:eastAsia="SimSun" w:hAnsi="Times New Roman" w:cs="Times New Roman"/>
          <w:b/>
          <w:bCs/>
          <w:strike/>
          <w:kern w:val="3"/>
          <w:sz w:val="24"/>
          <w:szCs w:val="24"/>
        </w:rPr>
      </w:pPr>
      <w:r w:rsidRPr="00CB08E7">
        <w:rPr>
          <w:rFonts w:ascii="Times New Roman" w:eastAsia="SimSun" w:hAnsi="Times New Roman" w:cs="Times New Roman"/>
          <w:kern w:val="3"/>
          <w:sz w:val="24"/>
          <w:szCs w:val="24"/>
        </w:rPr>
        <w:t>przekazanie Wykonawcy terenu robót, dokumentacji projektowej i dziennika budowy,</w:t>
      </w:r>
    </w:p>
    <w:p w14:paraId="497FA1BA" w14:textId="77777777" w:rsidR="005D6218" w:rsidRPr="00CB08E7" w:rsidRDefault="005D6218" w:rsidP="0040799D">
      <w:pPr>
        <w:numPr>
          <w:ilvl w:val="0"/>
          <w:numId w:val="16"/>
        </w:numPr>
        <w:suppressAutoHyphens/>
        <w:autoSpaceDN w:val="0"/>
        <w:spacing w:after="0"/>
        <w:ind w:left="567" w:hanging="283"/>
        <w:jc w:val="both"/>
        <w:rPr>
          <w:rFonts w:ascii="Times New Roman" w:eastAsia="SimSun" w:hAnsi="Times New Roman" w:cs="Times New Roman"/>
          <w:b/>
          <w:bCs/>
          <w:strike/>
          <w:kern w:val="3"/>
          <w:sz w:val="24"/>
          <w:szCs w:val="24"/>
        </w:rPr>
      </w:pPr>
      <w:r w:rsidRPr="00CB08E7">
        <w:rPr>
          <w:rFonts w:ascii="Times New Roman" w:eastAsia="SimSun" w:hAnsi="Times New Roman" w:cs="Times New Roman"/>
          <w:kern w:val="3"/>
          <w:sz w:val="24"/>
          <w:szCs w:val="24"/>
        </w:rPr>
        <w:t>organizowanie narad roboczych na budowie,</w:t>
      </w:r>
    </w:p>
    <w:p w14:paraId="0616D511" w14:textId="16BE313F" w:rsidR="00810BE9" w:rsidRPr="00CB08E7" w:rsidRDefault="00810BE9" w:rsidP="0040799D">
      <w:pPr>
        <w:numPr>
          <w:ilvl w:val="0"/>
          <w:numId w:val="16"/>
        </w:numPr>
        <w:suppressAutoHyphens/>
        <w:autoSpaceDN w:val="0"/>
        <w:spacing w:after="0"/>
        <w:ind w:left="567" w:hanging="283"/>
        <w:jc w:val="both"/>
        <w:rPr>
          <w:rFonts w:ascii="Times New Roman" w:eastAsia="SimSun" w:hAnsi="Times New Roman" w:cs="Times New Roman"/>
          <w:b/>
          <w:bCs/>
          <w:strike/>
          <w:kern w:val="3"/>
          <w:sz w:val="24"/>
          <w:szCs w:val="24"/>
        </w:rPr>
      </w:pPr>
      <w:r w:rsidRPr="00CB08E7">
        <w:rPr>
          <w:rFonts w:ascii="Times New Roman" w:eastAsia="Segoe UI" w:hAnsi="Times New Roman" w:cs="Times New Roman"/>
          <w:kern w:val="3"/>
          <w:sz w:val="24"/>
          <w:szCs w:val="24"/>
        </w:rPr>
        <w:t>zatwierdzenie kart technicznych e</w:t>
      </w:r>
      <w:r w:rsidRPr="00CB08E7">
        <w:rPr>
          <w:rFonts w:ascii="Times New Roman" w:hAnsi="Times New Roman" w:cs="Times New Roman"/>
          <w:sz w:val="24"/>
          <w:szCs w:val="24"/>
        </w:rPr>
        <w:t xml:space="preserve">lementów małej architektury </w:t>
      </w:r>
      <w:r w:rsidR="005D6218" w:rsidRPr="00CB08E7">
        <w:rPr>
          <w:rFonts w:ascii="Times New Roman" w:hAnsi="Times New Roman" w:cs="Times New Roman"/>
          <w:sz w:val="24"/>
          <w:szCs w:val="24"/>
        </w:rPr>
        <w:t xml:space="preserve">i urządzeń </w:t>
      </w:r>
      <w:r w:rsidRPr="00CB08E7">
        <w:rPr>
          <w:rFonts w:ascii="Times New Roman" w:hAnsi="Times New Roman" w:cs="Times New Roman"/>
          <w:sz w:val="24"/>
          <w:szCs w:val="24"/>
        </w:rPr>
        <w:t xml:space="preserve">w ciągu </w:t>
      </w:r>
      <w:r w:rsidR="00FA6B0A" w:rsidRPr="00CB08E7">
        <w:rPr>
          <w:rFonts w:ascii="Times New Roman" w:hAnsi="Times New Roman" w:cs="Times New Roman"/>
          <w:sz w:val="24"/>
          <w:szCs w:val="24"/>
        </w:rPr>
        <w:t>5</w:t>
      </w:r>
      <w:r w:rsidRPr="00CB08E7">
        <w:rPr>
          <w:rFonts w:ascii="Times New Roman" w:hAnsi="Times New Roman" w:cs="Times New Roman"/>
          <w:sz w:val="24"/>
          <w:szCs w:val="24"/>
        </w:rPr>
        <w:t xml:space="preserve"> dni roboczych od dnia doręczenia przez Wykonawcę,</w:t>
      </w:r>
    </w:p>
    <w:p w14:paraId="38BCD163" w14:textId="34F8A659" w:rsidR="00810BE9" w:rsidRPr="00CB08E7" w:rsidRDefault="00810BE9" w:rsidP="0040799D">
      <w:pPr>
        <w:numPr>
          <w:ilvl w:val="0"/>
          <w:numId w:val="16"/>
        </w:numPr>
        <w:suppressAutoHyphens/>
        <w:autoSpaceDN w:val="0"/>
        <w:spacing w:after="0"/>
        <w:ind w:left="567" w:hanging="283"/>
        <w:jc w:val="both"/>
        <w:rPr>
          <w:rFonts w:ascii="Times New Roman" w:eastAsia="SimSun" w:hAnsi="Times New Roman" w:cs="Times New Roman"/>
          <w:b/>
          <w:bCs/>
          <w:strike/>
          <w:kern w:val="3"/>
          <w:sz w:val="24"/>
          <w:szCs w:val="24"/>
        </w:rPr>
      </w:pPr>
      <w:r w:rsidRPr="00CB08E7">
        <w:rPr>
          <w:rFonts w:ascii="Times New Roman" w:eastAsia="SimSun" w:hAnsi="Times New Roman" w:cs="Times New Roman"/>
          <w:kern w:val="3"/>
          <w:sz w:val="24"/>
          <w:szCs w:val="24"/>
        </w:rPr>
        <w:t>zajęcie stanowiska w sprawie materiałów przeznaczonych do wbudowania w terminie 5 dni roboczych od daty przedłożenia przez Wykonawcę dokumentów dotyczących tych materiałów,</w:t>
      </w:r>
    </w:p>
    <w:p w14:paraId="27F20EE3" w14:textId="77777777" w:rsidR="005D6218" w:rsidRPr="00CB08E7" w:rsidRDefault="005D6218" w:rsidP="00A30D82">
      <w:pPr>
        <w:numPr>
          <w:ilvl w:val="0"/>
          <w:numId w:val="16"/>
        </w:numPr>
        <w:suppressAutoHyphens/>
        <w:autoSpaceDN w:val="0"/>
        <w:spacing w:after="0"/>
        <w:ind w:left="567" w:hanging="283"/>
        <w:jc w:val="both"/>
        <w:rPr>
          <w:rFonts w:ascii="Times New Roman" w:eastAsia="SimSun" w:hAnsi="Times New Roman" w:cs="Times New Roman"/>
          <w:b/>
          <w:bCs/>
          <w:strike/>
          <w:kern w:val="3"/>
          <w:sz w:val="24"/>
          <w:szCs w:val="24"/>
        </w:rPr>
      </w:pPr>
      <w:r w:rsidRPr="00CB08E7">
        <w:rPr>
          <w:rFonts w:ascii="Times New Roman" w:eastAsia="SimSun" w:hAnsi="Times New Roman" w:cs="Times New Roman"/>
          <w:kern w:val="24"/>
          <w:sz w:val="24"/>
          <w:szCs w:val="24"/>
        </w:rPr>
        <w:t>wskazanie Wykonawcy dalszego przeznaczenia zdemontowanych lub odzyskanych materiałów,</w:t>
      </w:r>
    </w:p>
    <w:p w14:paraId="6DBC28E1" w14:textId="0ABD9223" w:rsidR="001E20DE" w:rsidRPr="00CB08E7" w:rsidRDefault="001E20DE" w:rsidP="0040799D">
      <w:pPr>
        <w:numPr>
          <w:ilvl w:val="0"/>
          <w:numId w:val="16"/>
        </w:numPr>
        <w:suppressAutoHyphens/>
        <w:autoSpaceDN w:val="0"/>
        <w:spacing w:after="0"/>
        <w:ind w:left="567" w:hanging="283"/>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dokonanie czynności odbioru przedmiotu umowy</w:t>
      </w:r>
      <w:r w:rsidR="00B73F7B" w:rsidRPr="00CB08E7">
        <w:rPr>
          <w:rFonts w:ascii="Times New Roman" w:eastAsia="SimSun" w:hAnsi="Times New Roman" w:cs="Times New Roman"/>
          <w:kern w:val="3"/>
          <w:sz w:val="24"/>
          <w:szCs w:val="24"/>
        </w:rPr>
        <w:t>.</w:t>
      </w:r>
      <w:r w:rsidR="0064443E" w:rsidRPr="00CB08E7">
        <w:rPr>
          <w:rFonts w:ascii="Times New Roman" w:eastAsia="SimSun" w:hAnsi="Times New Roman" w:cs="Times New Roman"/>
          <w:kern w:val="3"/>
          <w:sz w:val="24"/>
          <w:szCs w:val="24"/>
        </w:rPr>
        <w:t xml:space="preserve"> </w:t>
      </w:r>
    </w:p>
    <w:p w14:paraId="66793274" w14:textId="77777777" w:rsidR="005707D9" w:rsidRPr="00CB08E7" w:rsidRDefault="001E20DE" w:rsidP="0040799D">
      <w:pPr>
        <w:numPr>
          <w:ilvl w:val="0"/>
          <w:numId w:val="3"/>
        </w:numPr>
        <w:suppressAutoHyphens/>
        <w:spacing w:after="0"/>
        <w:ind w:left="284" w:hanging="284"/>
        <w:jc w:val="both"/>
        <w:rPr>
          <w:rFonts w:ascii="Times New Roman" w:eastAsia="SimSun" w:hAnsi="Times New Roman" w:cs="Times New Roman"/>
          <w:b/>
          <w:bCs/>
          <w:kern w:val="24"/>
          <w:sz w:val="24"/>
          <w:szCs w:val="24"/>
          <w:u w:color="FFFFFF"/>
        </w:rPr>
      </w:pPr>
      <w:r w:rsidRPr="00CB08E7">
        <w:rPr>
          <w:rFonts w:ascii="Times New Roman" w:eastAsia="SimSun" w:hAnsi="Times New Roman" w:cs="Times New Roman"/>
          <w:b/>
          <w:bCs/>
          <w:kern w:val="3"/>
          <w:sz w:val="24"/>
          <w:szCs w:val="24"/>
        </w:rPr>
        <w:t>Do obowiązków Wykonawcy należy:</w:t>
      </w:r>
    </w:p>
    <w:p w14:paraId="21D0A782" w14:textId="6F2B0F9B" w:rsidR="00A1624B" w:rsidRPr="00CB08E7" w:rsidRDefault="00A1624B"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bCs/>
          <w:kern w:val="24"/>
          <w:sz w:val="24"/>
          <w:szCs w:val="24"/>
          <w:u w:color="FFFFFF"/>
        </w:rPr>
        <w:t>przejęcie terenu robót (z chwilą jego przejęcia Wykonawca ponosi pełną odpowiedzialność za skutki zdarzeń zaistniałych na terenie budowy/robót),</w:t>
      </w:r>
    </w:p>
    <w:p w14:paraId="3C9C3CA3" w14:textId="4C4130E1" w:rsidR="00810BE9" w:rsidRPr="00CB08E7" w:rsidRDefault="00810BE9"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bookmarkStart w:id="9" w:name="_Hlk155266208"/>
      <w:r w:rsidRPr="00CB08E7">
        <w:rPr>
          <w:rFonts w:ascii="Times New Roman" w:eastAsia="SimSun" w:hAnsi="Times New Roman" w:cs="Times New Roman"/>
          <w:bCs/>
          <w:kern w:val="24"/>
          <w:sz w:val="24"/>
          <w:szCs w:val="24"/>
          <w:u w:color="FFFFFF"/>
        </w:rPr>
        <w:t xml:space="preserve">przekazanie Zamawiającemu w ciągu </w:t>
      </w:r>
      <w:r w:rsidR="00A30D82" w:rsidRPr="00CB08E7">
        <w:rPr>
          <w:rFonts w:ascii="Times New Roman" w:eastAsia="SimSun" w:hAnsi="Times New Roman" w:cs="Times New Roman"/>
          <w:bCs/>
          <w:kern w:val="24"/>
          <w:sz w:val="24"/>
          <w:szCs w:val="24"/>
          <w:u w:color="FFFFFF"/>
        </w:rPr>
        <w:t>15</w:t>
      </w:r>
      <w:r w:rsidRPr="00CB08E7">
        <w:rPr>
          <w:rFonts w:ascii="Times New Roman" w:eastAsia="SimSun" w:hAnsi="Times New Roman" w:cs="Times New Roman"/>
          <w:bCs/>
          <w:kern w:val="24"/>
          <w:sz w:val="24"/>
          <w:szCs w:val="24"/>
          <w:u w:color="FFFFFF"/>
        </w:rPr>
        <w:t xml:space="preserve"> dni roboczych od daty przejęcia terenu kart technicznych elementów małej architektury w celu ich zatwierdzenia przez Zamawiającego, </w:t>
      </w:r>
    </w:p>
    <w:p w14:paraId="50CF159A" w14:textId="2DA1F16F" w:rsidR="00810BE9" w:rsidRPr="00CB08E7" w:rsidRDefault="00810BE9"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bCs/>
          <w:kern w:val="24"/>
          <w:sz w:val="24"/>
          <w:szCs w:val="24"/>
          <w:u w:color="FFFFFF"/>
        </w:rPr>
        <w:t xml:space="preserve">przekazanie Zamawiającemu w ciągu </w:t>
      </w:r>
      <w:r w:rsidR="00FA6B0A" w:rsidRPr="00CB08E7">
        <w:rPr>
          <w:rFonts w:ascii="Times New Roman" w:eastAsia="SimSun" w:hAnsi="Times New Roman" w:cs="Times New Roman"/>
          <w:bCs/>
          <w:kern w:val="24"/>
          <w:sz w:val="24"/>
          <w:szCs w:val="24"/>
          <w:u w:color="FFFFFF"/>
        </w:rPr>
        <w:t>5</w:t>
      </w:r>
      <w:r w:rsidRPr="00CB08E7">
        <w:rPr>
          <w:rFonts w:ascii="Times New Roman" w:eastAsia="SimSun" w:hAnsi="Times New Roman" w:cs="Times New Roman"/>
          <w:bCs/>
          <w:kern w:val="24"/>
          <w:sz w:val="24"/>
          <w:szCs w:val="24"/>
          <w:u w:color="FFFFFF"/>
        </w:rPr>
        <w:t xml:space="preserve"> dni roboczych od zatwierdzenia kart technicznych elementów małej architektury, informacji i dowodów potwierdzających złożenie zamówienia na te elementy, a następnie w ciągu </w:t>
      </w:r>
      <w:r w:rsidR="00FA6B0A" w:rsidRPr="00CB08E7">
        <w:rPr>
          <w:rFonts w:ascii="Times New Roman" w:eastAsia="SimSun" w:hAnsi="Times New Roman" w:cs="Times New Roman"/>
          <w:bCs/>
          <w:kern w:val="24"/>
          <w:sz w:val="24"/>
          <w:szCs w:val="24"/>
          <w:u w:color="FFFFFF"/>
        </w:rPr>
        <w:t>5</w:t>
      </w:r>
      <w:r w:rsidRPr="00CB08E7">
        <w:rPr>
          <w:rFonts w:ascii="Times New Roman" w:eastAsia="SimSun" w:hAnsi="Times New Roman" w:cs="Times New Roman"/>
          <w:bCs/>
          <w:kern w:val="24"/>
          <w:sz w:val="24"/>
          <w:szCs w:val="24"/>
          <w:u w:color="FFFFFF"/>
        </w:rPr>
        <w:t xml:space="preserve"> kolejnych dni roboczych przekazanie informacji i dowodów potwierdzających przyjęcie zamówienia do realizacji wraz z terminem realizacji w sytuacji, gdy Wykonawca nie wykonuje ich osobiście,</w:t>
      </w:r>
    </w:p>
    <w:p w14:paraId="337C8D5D" w14:textId="380F37B2" w:rsidR="00810BE9" w:rsidRPr="00CB08E7" w:rsidRDefault="00810BE9"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bCs/>
          <w:kern w:val="24"/>
          <w:sz w:val="24"/>
          <w:szCs w:val="24"/>
          <w:u w:color="FFFFFF"/>
        </w:rPr>
        <w:t xml:space="preserve">przekazanie Zamawiającemu w ciągu </w:t>
      </w:r>
      <w:r w:rsidR="00FA6B0A" w:rsidRPr="00CB08E7">
        <w:rPr>
          <w:rFonts w:ascii="Times New Roman" w:eastAsia="SimSun" w:hAnsi="Times New Roman" w:cs="Times New Roman"/>
          <w:bCs/>
          <w:kern w:val="24"/>
          <w:sz w:val="24"/>
          <w:szCs w:val="24"/>
          <w:u w:color="FFFFFF"/>
        </w:rPr>
        <w:t>5</w:t>
      </w:r>
      <w:r w:rsidRPr="00CB08E7">
        <w:rPr>
          <w:rFonts w:ascii="Times New Roman" w:eastAsia="SimSun" w:hAnsi="Times New Roman" w:cs="Times New Roman"/>
          <w:bCs/>
          <w:kern w:val="24"/>
          <w:sz w:val="24"/>
          <w:szCs w:val="24"/>
          <w:u w:color="FFFFFF"/>
        </w:rPr>
        <w:t xml:space="preserve"> dni roboczych od zatwierdzenia kart technicznych elementów małej architektury, oświadczenia, iż Wykonawca osobiście wykona następujące elementy małej architektury, a następnie w ciągu </w:t>
      </w:r>
      <w:r w:rsidR="00FA6B0A" w:rsidRPr="00CB08E7">
        <w:rPr>
          <w:rFonts w:ascii="Times New Roman" w:eastAsia="SimSun" w:hAnsi="Times New Roman" w:cs="Times New Roman"/>
          <w:bCs/>
          <w:kern w:val="24"/>
          <w:sz w:val="24"/>
          <w:szCs w:val="24"/>
          <w:u w:color="FFFFFF"/>
        </w:rPr>
        <w:t>5</w:t>
      </w:r>
      <w:r w:rsidRPr="00CB08E7">
        <w:rPr>
          <w:rFonts w:ascii="Times New Roman" w:eastAsia="SimSun" w:hAnsi="Times New Roman" w:cs="Times New Roman"/>
          <w:bCs/>
          <w:kern w:val="24"/>
          <w:sz w:val="24"/>
          <w:szCs w:val="24"/>
          <w:u w:color="FFFFFF"/>
        </w:rPr>
        <w:t xml:space="preserve"> kolejnych dni roboczych przekazanie informacji i oświadczenia, że Wykonawca posiada materiały do produkcji tych urządzeń lub przekazanie dowodu potwierdzającego zamówienie materiałów do realizacji,</w:t>
      </w:r>
    </w:p>
    <w:bookmarkEnd w:id="9"/>
    <w:p w14:paraId="1D5BC580" w14:textId="56980A51" w:rsidR="0064443E" w:rsidRPr="00CB08E7" w:rsidRDefault="0064443E"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hAnsi="Times New Roman" w:cs="Times New Roman"/>
          <w:sz w:val="24"/>
          <w:szCs w:val="24"/>
        </w:rPr>
        <w:t xml:space="preserve">urządzenie, zagospodarowanie i zabezpieczenie terenu robót w tym </w:t>
      </w:r>
      <w:r w:rsidRPr="00CB08E7">
        <w:rPr>
          <w:rFonts w:ascii="Times New Roman" w:eastAsia="SimSun" w:hAnsi="Times New Roman" w:cs="Times New Roman"/>
          <w:kern w:val="3"/>
          <w:sz w:val="24"/>
          <w:szCs w:val="24"/>
        </w:rPr>
        <w:t xml:space="preserve">zabezpieczenie terenu robót przed dostępem osób postronnych, wykonanie i utrzymanie ogrodzenia terenu robót, dróg tymczasowych, dojazdów </w:t>
      </w:r>
      <w:r w:rsidRPr="00CB08E7">
        <w:rPr>
          <w:rFonts w:ascii="Times New Roman" w:hAnsi="Times New Roman" w:cs="Times New Roman"/>
          <w:spacing w:val="-4"/>
          <w:sz w:val="24"/>
          <w:szCs w:val="24"/>
        </w:rPr>
        <w:t>wraz z pozyskaniem wymaganych do tego pozwoleń</w:t>
      </w:r>
      <w:r w:rsidRPr="00CB08E7">
        <w:rPr>
          <w:rFonts w:ascii="Times New Roman" w:eastAsia="SimSun" w:hAnsi="Times New Roman" w:cs="Times New Roman"/>
          <w:kern w:val="3"/>
          <w:sz w:val="24"/>
          <w:szCs w:val="24"/>
        </w:rPr>
        <w:t xml:space="preserve"> oraz zapewnienie dozoru budowy,</w:t>
      </w:r>
    </w:p>
    <w:p w14:paraId="7117E284" w14:textId="2FF5BF48" w:rsidR="001A4650" w:rsidRPr="00CB08E7"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bCs/>
          <w:kern w:val="24"/>
          <w:sz w:val="24"/>
          <w:szCs w:val="24"/>
          <w:u w:color="FFFFFF"/>
        </w:rPr>
        <w:t>zastosowanie tymczasowych wy</w:t>
      </w:r>
      <w:r w:rsidR="00C317FA" w:rsidRPr="00CB08E7">
        <w:rPr>
          <w:rFonts w:ascii="Times New Roman" w:eastAsia="SimSun" w:hAnsi="Times New Roman" w:cs="Times New Roman"/>
          <w:bCs/>
          <w:kern w:val="24"/>
          <w:sz w:val="24"/>
          <w:szCs w:val="24"/>
          <w:u w:color="FFFFFF"/>
        </w:rPr>
        <w:t>g</w:t>
      </w:r>
      <w:r w:rsidRPr="00CB08E7">
        <w:rPr>
          <w:rFonts w:ascii="Times New Roman" w:eastAsia="SimSun" w:hAnsi="Times New Roman" w:cs="Times New Roman"/>
          <w:bCs/>
          <w:kern w:val="24"/>
          <w:sz w:val="24"/>
          <w:szCs w:val="24"/>
          <w:u w:color="FFFFFF"/>
        </w:rPr>
        <w:t>rodzeń strefy ochrony drzew i krzewów, a także w bezpośrednim sąsiedztwie miejsca prowadzenia robót zastosowanie zabezpieczenia pni drzew zgodnie z zaleceniami zawartymi w dokumencie pn.: „Standardy Ochrony Drzew i Innych Form Zieleni w Procesie Inwestycyjnym”, a w szczególności w jego podrozdziale 3.3 dotyczącym ochrony zieleni na terenie budowy,</w:t>
      </w:r>
    </w:p>
    <w:p w14:paraId="3C59C7C8" w14:textId="7EC65DEC" w:rsidR="001A4650" w:rsidRPr="00CB08E7"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bCs/>
          <w:kern w:val="24"/>
          <w:sz w:val="24"/>
          <w:szCs w:val="24"/>
          <w:u w:color="FFFFFF"/>
        </w:rPr>
        <w:t>wykonywanie robót ręcznie w przypadku robót przy strefie korzeniowej drzewa,</w:t>
      </w:r>
    </w:p>
    <w:p w14:paraId="7767ECA2" w14:textId="597C06C4" w:rsidR="001A4650" w:rsidRPr="00CB08E7"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bCs/>
          <w:kern w:val="24"/>
          <w:sz w:val="24"/>
          <w:szCs w:val="24"/>
          <w:u w:color="FFFFFF"/>
        </w:rPr>
        <w:t>prowadzenie robót w sposób nie powodujący dewastacji terenów przyległych, a także zapewniający właściwą ochronę powietrza, gleby, wód powierzchniowych i podziemnych,</w:t>
      </w:r>
    </w:p>
    <w:p w14:paraId="68EE08E5" w14:textId="0D4A8469" w:rsidR="001A4650" w:rsidRPr="00CB08E7"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bCs/>
          <w:kern w:val="24"/>
          <w:sz w:val="24"/>
          <w:szCs w:val="24"/>
          <w:u w:color="FFFFFF"/>
        </w:rPr>
        <w:t>usuwanie z terenu robót na bieżąco zbędnych wyrobów budowlanych, niepotrzebnego sprzętu, urządzeń i nadwyżki materiałów oraz zgodnego z obowiązującymi przepisami postępowania z odpadami powstającymi w wyniku realizacji umowy,</w:t>
      </w:r>
    </w:p>
    <w:p w14:paraId="0ED837C0" w14:textId="634C5609" w:rsidR="001A4650" w:rsidRPr="00CB08E7"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bCs/>
          <w:kern w:val="24"/>
          <w:sz w:val="24"/>
          <w:szCs w:val="24"/>
          <w:u w:color="FFFFFF"/>
        </w:rPr>
        <w:t>używanie sprzętu, nie powodującego niekorzystnego wpływu na jakość wykonywanych prac oraz zgodnego z normami ochrony środowiska i przepisami dotyczącymi jego użytkowania (sprzęt powinien odpowiadać ogólnie przyjętym wymaganiom co do ich jakości, jak i wytrzymałości, powinien mieć ustalone parametry techniczne i być ustawiony zgodnie z wymaganiami producenta oraz użytkowany zgodnie z przeznaczeniem, a także zabezpieczony przed możliwością uruchomienia przez osoby niepowołane),</w:t>
      </w:r>
    </w:p>
    <w:p w14:paraId="17DF6C36" w14:textId="6686B3DD" w:rsidR="001A4650" w:rsidRPr="00CB08E7"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bCs/>
          <w:kern w:val="24"/>
          <w:sz w:val="24"/>
          <w:szCs w:val="24"/>
          <w:u w:color="FFFFFF"/>
        </w:rPr>
        <w:t>stosowani</w:t>
      </w:r>
      <w:r w:rsidR="00D1367C" w:rsidRPr="00CB08E7">
        <w:rPr>
          <w:rFonts w:ascii="Times New Roman" w:eastAsia="SimSun" w:hAnsi="Times New Roman" w:cs="Times New Roman"/>
          <w:bCs/>
          <w:kern w:val="24"/>
          <w:sz w:val="24"/>
          <w:szCs w:val="24"/>
          <w:u w:color="FFFFFF"/>
        </w:rPr>
        <w:t>e</w:t>
      </w:r>
      <w:r w:rsidRPr="00CB08E7">
        <w:rPr>
          <w:rFonts w:ascii="Times New Roman" w:eastAsia="SimSun" w:hAnsi="Times New Roman" w:cs="Times New Roman"/>
          <w:bCs/>
          <w:kern w:val="24"/>
          <w:sz w:val="24"/>
          <w:szCs w:val="24"/>
          <w:u w:color="FFFFFF"/>
        </w:rPr>
        <w:t xml:space="preserve"> środków transportu, powodujących korzystny wpływ na jakość wykonywanych robót i właściwości przewożonych materiałów; środki i urządzenia transportowe powinny być odpowiednio przystosowane do transportu materiałów, elementów konstrukcyjnych itp. niezbędnych do wykonania danego rodzaju robót</w:t>
      </w:r>
      <w:r w:rsidR="00D1367C" w:rsidRPr="00CB08E7">
        <w:rPr>
          <w:rFonts w:ascii="Times New Roman" w:eastAsia="SimSun" w:hAnsi="Times New Roman" w:cs="Times New Roman"/>
          <w:bCs/>
          <w:kern w:val="24"/>
          <w:sz w:val="24"/>
          <w:szCs w:val="24"/>
          <w:u w:color="FFFFFF"/>
        </w:rPr>
        <w:t>,</w:t>
      </w:r>
    </w:p>
    <w:p w14:paraId="71471494" w14:textId="039B3EE9" w:rsidR="001A4650" w:rsidRPr="00CB08E7" w:rsidRDefault="00D1367C"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bCs/>
          <w:kern w:val="24"/>
          <w:sz w:val="24"/>
          <w:szCs w:val="24"/>
          <w:u w:color="FFFFFF"/>
        </w:rPr>
        <w:t>w</w:t>
      </w:r>
      <w:r w:rsidR="001A4650" w:rsidRPr="00CB08E7">
        <w:rPr>
          <w:rFonts w:ascii="Times New Roman" w:eastAsia="SimSun" w:hAnsi="Times New Roman" w:cs="Times New Roman"/>
          <w:bCs/>
          <w:kern w:val="24"/>
          <w:sz w:val="24"/>
          <w:szCs w:val="24"/>
          <w:u w:color="FFFFFF"/>
        </w:rPr>
        <w:t>ykonywani</w:t>
      </w:r>
      <w:r w:rsidRPr="00CB08E7">
        <w:rPr>
          <w:rFonts w:ascii="Times New Roman" w:eastAsia="SimSun" w:hAnsi="Times New Roman" w:cs="Times New Roman"/>
          <w:bCs/>
          <w:kern w:val="24"/>
          <w:sz w:val="24"/>
          <w:szCs w:val="24"/>
          <w:u w:color="FFFFFF"/>
        </w:rPr>
        <w:t>e</w:t>
      </w:r>
      <w:r w:rsidR="001A4650" w:rsidRPr="00CB08E7">
        <w:rPr>
          <w:rFonts w:ascii="Times New Roman" w:eastAsia="SimSun" w:hAnsi="Times New Roman" w:cs="Times New Roman"/>
          <w:bCs/>
          <w:kern w:val="24"/>
          <w:sz w:val="24"/>
          <w:szCs w:val="24"/>
          <w:u w:color="FFFFFF"/>
        </w:rPr>
        <w:t xml:space="preserve"> dokumentacji fotograficznej zastosowanych w trakcie realizacji rozwiązań minimalizujących oddziaływanie na środowisko oraz jej przekazywani</w:t>
      </w:r>
      <w:r w:rsidRPr="00CB08E7">
        <w:rPr>
          <w:rFonts w:ascii="Times New Roman" w:eastAsia="SimSun" w:hAnsi="Times New Roman" w:cs="Times New Roman"/>
          <w:bCs/>
          <w:kern w:val="24"/>
          <w:sz w:val="24"/>
          <w:szCs w:val="24"/>
          <w:u w:color="FFFFFF"/>
        </w:rPr>
        <w:t>e</w:t>
      </w:r>
      <w:r w:rsidR="001A4650" w:rsidRPr="00CB08E7">
        <w:rPr>
          <w:rFonts w:ascii="Times New Roman" w:eastAsia="SimSun" w:hAnsi="Times New Roman" w:cs="Times New Roman"/>
          <w:bCs/>
          <w:kern w:val="24"/>
          <w:sz w:val="24"/>
          <w:szCs w:val="24"/>
          <w:u w:color="FFFFFF"/>
        </w:rPr>
        <w:t xml:space="preserve"> na bieżąco Zamawiającemu</w:t>
      </w:r>
      <w:r w:rsidRPr="00CB08E7">
        <w:rPr>
          <w:rFonts w:ascii="Times New Roman" w:eastAsia="SimSun" w:hAnsi="Times New Roman" w:cs="Times New Roman"/>
          <w:bCs/>
          <w:kern w:val="24"/>
          <w:sz w:val="24"/>
          <w:szCs w:val="24"/>
          <w:u w:color="FFFFFF"/>
        </w:rPr>
        <w:t>,</w:t>
      </w:r>
    </w:p>
    <w:p w14:paraId="228AF099" w14:textId="3FE8F188" w:rsidR="005D6218" w:rsidRPr="00CB08E7" w:rsidRDefault="005D6218" w:rsidP="00A30D82">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hAnsi="Times New Roman" w:cs="Times New Roman"/>
          <w:kern w:val="24"/>
          <w:sz w:val="24"/>
          <w:szCs w:val="24"/>
          <w:lang w:eastAsia="ar-SA"/>
        </w:rPr>
        <w:t>podpisani</w:t>
      </w:r>
      <w:r w:rsidR="00D1367C" w:rsidRPr="00CB08E7">
        <w:rPr>
          <w:rFonts w:ascii="Times New Roman" w:hAnsi="Times New Roman" w:cs="Times New Roman"/>
          <w:kern w:val="24"/>
          <w:sz w:val="24"/>
          <w:szCs w:val="24"/>
          <w:lang w:eastAsia="ar-SA"/>
        </w:rPr>
        <w:t>e</w:t>
      </w:r>
      <w:r w:rsidRPr="00CB08E7">
        <w:rPr>
          <w:rFonts w:ascii="Times New Roman" w:hAnsi="Times New Roman" w:cs="Times New Roman"/>
          <w:kern w:val="24"/>
          <w:sz w:val="24"/>
          <w:szCs w:val="24"/>
          <w:lang w:eastAsia="ar-SA"/>
        </w:rPr>
        <w:t xml:space="preserve"> stosownych umów z dostawcami mediów na potrzeby budowy i ponoszenia kosztów mediów aż do daty odbioru przedmiotu umowy,</w:t>
      </w:r>
    </w:p>
    <w:p w14:paraId="0895F358" w14:textId="325EC067" w:rsidR="0064443E" w:rsidRPr="00CB08E7" w:rsidRDefault="0064443E"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hAnsi="Times New Roman" w:cs="Times New Roman"/>
          <w:sz w:val="24"/>
          <w:szCs w:val="24"/>
        </w:rPr>
        <w:t>wykonanie przedmiotu umowy zgodnie z umową, dokumentacją projektową i</w:t>
      </w:r>
      <w:r w:rsidR="002975F5" w:rsidRPr="00CB08E7">
        <w:rPr>
          <w:rFonts w:ascii="Times New Roman" w:hAnsi="Times New Roman" w:cs="Times New Roman"/>
          <w:sz w:val="24"/>
          <w:szCs w:val="24"/>
        </w:rPr>
        <w:t> </w:t>
      </w:r>
      <w:r w:rsidRPr="00CB08E7">
        <w:rPr>
          <w:rFonts w:ascii="Times New Roman" w:hAnsi="Times New Roman" w:cs="Times New Roman"/>
          <w:sz w:val="24"/>
          <w:szCs w:val="24"/>
        </w:rPr>
        <w:t>sztuką budowlaną,</w:t>
      </w:r>
    </w:p>
    <w:p w14:paraId="52916993" w14:textId="259C0A34" w:rsidR="003828BC" w:rsidRPr="00CB08E7" w:rsidRDefault="001E20DE"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CB08E7">
        <w:rPr>
          <w:rFonts w:ascii="Times New Roman" w:eastAsia="SimSun" w:hAnsi="Times New Roman" w:cs="Times New Roman"/>
          <w:kern w:val="24"/>
          <w:sz w:val="24"/>
          <w:szCs w:val="24"/>
          <w:u w:color="FFFFFF"/>
        </w:rPr>
        <w:t xml:space="preserve">zapewnienie niezbędnej obsługi geodezyjnej, wytyczenie obiektów oraz wykonanie </w:t>
      </w:r>
      <w:r w:rsidRPr="00CB08E7">
        <w:rPr>
          <w:rFonts w:ascii="Times New Roman" w:eastAsia="SimSun" w:hAnsi="Times New Roman" w:cs="Times New Roman"/>
          <w:bCs/>
          <w:kern w:val="24"/>
          <w:sz w:val="24"/>
          <w:szCs w:val="24"/>
          <w:u w:color="FFFFFF"/>
        </w:rPr>
        <w:t>i uzgodnienie inwentaryzacji geodezyjnej powykonawczej przedmiotu umowy i przekazanie</w:t>
      </w:r>
      <w:r w:rsidR="00256BCB" w:rsidRPr="00CB08E7">
        <w:rPr>
          <w:rFonts w:ascii="Times New Roman" w:eastAsia="SimSun" w:hAnsi="Times New Roman" w:cs="Times New Roman"/>
          <w:bCs/>
          <w:kern w:val="24"/>
          <w:sz w:val="24"/>
          <w:szCs w:val="24"/>
          <w:u w:color="FFFFFF"/>
        </w:rPr>
        <w:t xml:space="preserve"> </w:t>
      </w:r>
      <w:r w:rsidRPr="00CB08E7">
        <w:rPr>
          <w:rFonts w:ascii="Times New Roman" w:eastAsia="SimSun" w:hAnsi="Times New Roman" w:cs="Times New Roman"/>
          <w:bCs/>
          <w:kern w:val="24"/>
          <w:sz w:val="24"/>
          <w:szCs w:val="24"/>
          <w:u w:color="FFFFFF"/>
        </w:rPr>
        <w:t>Zamawiającemu w 3 egz. w wersji papierowej i 1 egz. w wersji elektronicznej,</w:t>
      </w:r>
    </w:p>
    <w:p w14:paraId="722FD50A" w14:textId="380E20DD" w:rsidR="001E20DE" w:rsidRPr="00CB08E7" w:rsidRDefault="001E20DE" w:rsidP="0040799D">
      <w:pPr>
        <w:numPr>
          <w:ilvl w:val="0"/>
          <w:numId w:val="37"/>
        </w:numPr>
        <w:suppressAutoHyphens/>
        <w:spacing w:after="0"/>
        <w:ind w:left="567" w:hanging="283"/>
        <w:jc w:val="both"/>
        <w:rPr>
          <w:rFonts w:ascii="Times New Roman" w:eastAsia="SimSun" w:hAnsi="Times New Roman" w:cs="Times New Roman"/>
          <w:kern w:val="24"/>
          <w:sz w:val="24"/>
          <w:szCs w:val="24"/>
          <w:u w:color="FFFFFF"/>
        </w:rPr>
      </w:pPr>
      <w:r w:rsidRPr="00CB08E7">
        <w:rPr>
          <w:rFonts w:ascii="Times New Roman" w:eastAsia="SimSun" w:hAnsi="Times New Roman" w:cs="Times New Roman"/>
          <w:kern w:val="3"/>
          <w:sz w:val="24"/>
          <w:szCs w:val="24"/>
        </w:rPr>
        <w:t>organizowani</w:t>
      </w:r>
      <w:r w:rsidR="009C089D" w:rsidRPr="00CB08E7">
        <w:rPr>
          <w:rFonts w:ascii="Times New Roman" w:eastAsia="SimSun" w:hAnsi="Times New Roman" w:cs="Times New Roman"/>
          <w:kern w:val="3"/>
          <w:sz w:val="24"/>
          <w:szCs w:val="24"/>
        </w:rPr>
        <w:t>e</w:t>
      </w:r>
      <w:r w:rsidRPr="00CB08E7">
        <w:rPr>
          <w:rFonts w:ascii="Times New Roman" w:eastAsia="SimSun" w:hAnsi="Times New Roman" w:cs="Times New Roman"/>
          <w:kern w:val="3"/>
          <w:sz w:val="24"/>
          <w:szCs w:val="24"/>
        </w:rPr>
        <w:t xml:space="preserve"> pracy zgodnie z warunkami bhp i socjalnymi określonymi w przepisach szczegółowych,</w:t>
      </w:r>
    </w:p>
    <w:p w14:paraId="300CD632" w14:textId="0C88FA03" w:rsidR="00043B67" w:rsidRPr="00CB08E7" w:rsidRDefault="00043B67" w:rsidP="0040799D">
      <w:pPr>
        <w:numPr>
          <w:ilvl w:val="0"/>
          <w:numId w:val="37"/>
        </w:numPr>
        <w:suppressAutoHyphens/>
        <w:spacing w:after="0"/>
        <w:ind w:left="567" w:hanging="283"/>
        <w:jc w:val="both"/>
        <w:rPr>
          <w:rFonts w:ascii="Times New Roman" w:eastAsia="SimSun" w:hAnsi="Times New Roman" w:cs="Times New Roman"/>
          <w:kern w:val="24"/>
          <w:sz w:val="24"/>
          <w:szCs w:val="24"/>
          <w:u w:color="FFFFFF"/>
        </w:rPr>
      </w:pPr>
      <w:bookmarkStart w:id="10" w:name="_Hlk32393683"/>
      <w:r w:rsidRPr="00CB08E7">
        <w:rPr>
          <w:rFonts w:ascii="Times New Roman" w:eastAsia="SimSun" w:hAnsi="Times New Roman" w:cs="Times New Roman"/>
          <w:kern w:val="24"/>
          <w:sz w:val="24"/>
          <w:szCs w:val="24"/>
          <w:u w:color="FFFFFF"/>
        </w:rPr>
        <w:t xml:space="preserve">przedstawienie do zatwierdzenia Inspektorowi nadzoru </w:t>
      </w:r>
      <w:r w:rsidR="00A94945" w:rsidRPr="00CB08E7">
        <w:rPr>
          <w:rFonts w:ascii="Times New Roman" w:eastAsia="SimSun" w:hAnsi="Times New Roman" w:cs="Times New Roman"/>
          <w:kern w:val="24"/>
          <w:sz w:val="24"/>
          <w:szCs w:val="24"/>
          <w:u w:color="FFFFFF"/>
        </w:rPr>
        <w:t>materiałów, receptur wraz z</w:t>
      </w:r>
      <w:r w:rsidR="00D02A78" w:rsidRPr="00CB08E7">
        <w:rPr>
          <w:rFonts w:ascii="Times New Roman" w:eastAsia="SimSun" w:hAnsi="Times New Roman" w:cs="Times New Roman"/>
          <w:kern w:val="24"/>
          <w:sz w:val="24"/>
          <w:szCs w:val="24"/>
          <w:u w:color="FFFFFF"/>
        </w:rPr>
        <w:t> </w:t>
      </w:r>
      <w:r w:rsidRPr="00CB08E7">
        <w:rPr>
          <w:rFonts w:ascii="Times New Roman" w:eastAsia="SimSun" w:hAnsi="Times New Roman" w:cs="Times New Roman"/>
          <w:kern w:val="24"/>
          <w:sz w:val="24"/>
          <w:szCs w:val="24"/>
          <w:u w:color="FFFFFF"/>
        </w:rPr>
        <w:t>wymagany</w:t>
      </w:r>
      <w:r w:rsidR="00A94945" w:rsidRPr="00CB08E7">
        <w:rPr>
          <w:rFonts w:ascii="Times New Roman" w:eastAsia="SimSun" w:hAnsi="Times New Roman" w:cs="Times New Roman"/>
          <w:kern w:val="24"/>
          <w:sz w:val="24"/>
          <w:szCs w:val="24"/>
          <w:u w:color="FFFFFF"/>
        </w:rPr>
        <w:t>mi</w:t>
      </w:r>
      <w:r w:rsidRPr="00CB08E7">
        <w:rPr>
          <w:rFonts w:ascii="Times New Roman" w:eastAsia="SimSun" w:hAnsi="Times New Roman" w:cs="Times New Roman"/>
          <w:kern w:val="24"/>
          <w:sz w:val="24"/>
          <w:szCs w:val="24"/>
          <w:u w:color="FFFFFF"/>
        </w:rPr>
        <w:t xml:space="preserve"> świadectw</w:t>
      </w:r>
      <w:r w:rsidR="00A94945" w:rsidRPr="00CB08E7">
        <w:rPr>
          <w:rFonts w:ascii="Times New Roman" w:eastAsia="SimSun" w:hAnsi="Times New Roman" w:cs="Times New Roman"/>
          <w:kern w:val="24"/>
          <w:sz w:val="24"/>
          <w:szCs w:val="24"/>
          <w:u w:color="FFFFFF"/>
        </w:rPr>
        <w:t>ami</w:t>
      </w:r>
      <w:r w:rsidRPr="00CB08E7">
        <w:rPr>
          <w:rFonts w:ascii="Times New Roman" w:eastAsia="SimSun" w:hAnsi="Times New Roman" w:cs="Times New Roman"/>
          <w:kern w:val="24"/>
          <w:sz w:val="24"/>
          <w:szCs w:val="24"/>
          <w:u w:color="FFFFFF"/>
        </w:rPr>
        <w:t xml:space="preserve"> jakości (deklaracji własności użytkowych, aprobat technicznych, certyfikatów itp.)</w:t>
      </w:r>
      <w:r w:rsidR="002705F6" w:rsidRPr="00CB08E7">
        <w:rPr>
          <w:rFonts w:ascii="Times New Roman" w:eastAsia="SimSun" w:hAnsi="Times New Roman" w:cs="Times New Roman"/>
          <w:kern w:val="24"/>
          <w:sz w:val="24"/>
          <w:szCs w:val="24"/>
          <w:u w:color="FFFFFF"/>
        </w:rPr>
        <w:t xml:space="preserve"> </w:t>
      </w:r>
      <w:r w:rsidRPr="00CB08E7">
        <w:rPr>
          <w:rFonts w:ascii="Times New Roman" w:eastAsia="SimSun" w:hAnsi="Times New Roman" w:cs="Times New Roman"/>
          <w:kern w:val="24"/>
          <w:sz w:val="24"/>
          <w:szCs w:val="24"/>
          <w:u w:color="FFFFFF"/>
        </w:rPr>
        <w:t xml:space="preserve">na wszelkie wbudowywane materiały minimum </w:t>
      </w:r>
      <w:r w:rsidR="00D02A78" w:rsidRPr="00CB08E7">
        <w:rPr>
          <w:rFonts w:ascii="Times New Roman" w:eastAsia="SimSun" w:hAnsi="Times New Roman" w:cs="Times New Roman"/>
          <w:kern w:val="24"/>
          <w:sz w:val="24"/>
          <w:szCs w:val="24"/>
          <w:u w:color="FFFFFF"/>
        </w:rPr>
        <w:t>5</w:t>
      </w:r>
      <w:r w:rsidRPr="00CB08E7">
        <w:rPr>
          <w:rFonts w:ascii="Times New Roman" w:eastAsia="SimSun" w:hAnsi="Times New Roman" w:cs="Times New Roman"/>
          <w:kern w:val="24"/>
          <w:sz w:val="24"/>
          <w:szCs w:val="24"/>
          <w:u w:color="FFFFFF"/>
        </w:rPr>
        <w:t xml:space="preserve"> dni</w:t>
      </w:r>
      <w:r w:rsidR="00D02A78" w:rsidRPr="00CB08E7">
        <w:rPr>
          <w:rFonts w:ascii="Times New Roman" w:eastAsia="SimSun" w:hAnsi="Times New Roman" w:cs="Times New Roman"/>
          <w:kern w:val="24"/>
          <w:sz w:val="24"/>
          <w:szCs w:val="24"/>
          <w:u w:color="FFFFFF"/>
        </w:rPr>
        <w:t xml:space="preserve"> roboczych</w:t>
      </w:r>
      <w:r w:rsidRPr="00CB08E7">
        <w:rPr>
          <w:rFonts w:ascii="Times New Roman" w:eastAsia="SimSun" w:hAnsi="Times New Roman" w:cs="Times New Roman"/>
          <w:kern w:val="24"/>
          <w:sz w:val="24"/>
          <w:szCs w:val="24"/>
          <w:u w:color="FFFFFF"/>
        </w:rPr>
        <w:t xml:space="preserve"> przed planowanym </w:t>
      </w:r>
      <w:r w:rsidR="00DC1FD0" w:rsidRPr="00CB08E7">
        <w:rPr>
          <w:rFonts w:ascii="Times New Roman" w:eastAsia="SimSun" w:hAnsi="Times New Roman" w:cs="Times New Roman"/>
          <w:kern w:val="24"/>
          <w:sz w:val="24"/>
          <w:szCs w:val="24"/>
          <w:u w:color="FFFFFF"/>
        </w:rPr>
        <w:t>wbudowaniem,</w:t>
      </w:r>
    </w:p>
    <w:bookmarkEnd w:id="10"/>
    <w:p w14:paraId="778215DA" w14:textId="77777777" w:rsidR="001E20DE" w:rsidRPr="00CB08E7" w:rsidRDefault="001E20DE" w:rsidP="0040799D">
      <w:pPr>
        <w:numPr>
          <w:ilvl w:val="0"/>
          <w:numId w:val="37"/>
        </w:numPr>
        <w:suppressAutoHyphens/>
        <w:spacing w:after="0"/>
        <w:ind w:left="567" w:hanging="425"/>
        <w:jc w:val="both"/>
        <w:rPr>
          <w:rFonts w:ascii="Times New Roman" w:eastAsia="SimSun" w:hAnsi="Times New Roman" w:cs="Times New Roman"/>
          <w:kern w:val="24"/>
          <w:sz w:val="24"/>
          <w:szCs w:val="24"/>
          <w:u w:color="FFFFFF"/>
        </w:rPr>
      </w:pPr>
      <w:r w:rsidRPr="00CB08E7">
        <w:rPr>
          <w:rFonts w:ascii="Times New Roman" w:eastAsia="SimSun" w:hAnsi="Times New Roman" w:cs="Times New Roman"/>
          <w:kern w:val="3"/>
          <w:sz w:val="24"/>
          <w:szCs w:val="24"/>
        </w:rPr>
        <w:t>przeprowadzenie prób, sprawdzeń i badań, uzyskiwanie warunków, zgód i opinii niezbędnych do wykonywania robót,</w:t>
      </w:r>
    </w:p>
    <w:p w14:paraId="548D364B" w14:textId="1B0FFA8C" w:rsidR="001E20DE" w:rsidRPr="00CB08E7" w:rsidRDefault="001E20DE" w:rsidP="0040799D">
      <w:pPr>
        <w:numPr>
          <w:ilvl w:val="0"/>
          <w:numId w:val="37"/>
        </w:numPr>
        <w:suppressAutoHyphens/>
        <w:spacing w:after="0"/>
        <w:ind w:left="567" w:hanging="425"/>
        <w:jc w:val="both"/>
        <w:rPr>
          <w:rFonts w:ascii="Times New Roman" w:eastAsia="SimSun" w:hAnsi="Times New Roman" w:cs="Times New Roman"/>
          <w:kern w:val="24"/>
          <w:sz w:val="24"/>
          <w:szCs w:val="24"/>
          <w:u w:color="FFFFFF"/>
        </w:rPr>
      </w:pPr>
      <w:r w:rsidRPr="00CB08E7">
        <w:rPr>
          <w:rFonts w:ascii="Times New Roman" w:eastAsia="SimSun" w:hAnsi="Times New Roman" w:cs="Times New Roman"/>
          <w:kern w:val="3"/>
          <w:sz w:val="24"/>
          <w:szCs w:val="24"/>
        </w:rPr>
        <w:t>doprowadzeni</w:t>
      </w:r>
      <w:r w:rsidR="009C089D" w:rsidRPr="00CB08E7">
        <w:rPr>
          <w:rFonts w:ascii="Times New Roman" w:eastAsia="SimSun" w:hAnsi="Times New Roman" w:cs="Times New Roman"/>
          <w:kern w:val="3"/>
          <w:sz w:val="24"/>
          <w:szCs w:val="24"/>
        </w:rPr>
        <w:t>e</w:t>
      </w:r>
      <w:r w:rsidRPr="00CB08E7">
        <w:rPr>
          <w:rFonts w:ascii="Times New Roman" w:eastAsia="SimSun" w:hAnsi="Times New Roman" w:cs="Times New Roman"/>
          <w:kern w:val="3"/>
          <w:sz w:val="24"/>
          <w:szCs w:val="24"/>
        </w:rPr>
        <w:t xml:space="preserve"> do należytego stanu i porządku terenu robót po wykonanych robotach,</w:t>
      </w:r>
    </w:p>
    <w:p w14:paraId="4868BCE1" w14:textId="06D9F9D5" w:rsidR="001E20DE" w:rsidRPr="00CB08E7" w:rsidRDefault="001E20DE" w:rsidP="0040799D">
      <w:pPr>
        <w:numPr>
          <w:ilvl w:val="0"/>
          <w:numId w:val="37"/>
        </w:numPr>
        <w:suppressAutoHyphens/>
        <w:spacing w:after="0"/>
        <w:ind w:left="567" w:hanging="425"/>
        <w:jc w:val="both"/>
        <w:rPr>
          <w:rFonts w:ascii="Times New Roman" w:eastAsia="SimSun" w:hAnsi="Times New Roman" w:cs="Times New Roman"/>
          <w:kern w:val="24"/>
          <w:sz w:val="24"/>
          <w:szCs w:val="24"/>
          <w:u w:color="FFFFFF"/>
        </w:rPr>
      </w:pPr>
      <w:r w:rsidRPr="00CB08E7">
        <w:rPr>
          <w:rFonts w:ascii="Times New Roman" w:eastAsia="SimSun" w:hAnsi="Times New Roman" w:cs="Times New Roman"/>
          <w:kern w:val="3"/>
          <w:sz w:val="24"/>
          <w:szCs w:val="24"/>
        </w:rPr>
        <w:t>uporządkowani</w:t>
      </w:r>
      <w:r w:rsidR="009C089D" w:rsidRPr="00CB08E7">
        <w:rPr>
          <w:rFonts w:ascii="Times New Roman" w:eastAsia="SimSun" w:hAnsi="Times New Roman" w:cs="Times New Roman"/>
          <w:kern w:val="3"/>
          <w:sz w:val="24"/>
          <w:szCs w:val="24"/>
        </w:rPr>
        <w:t>e</w:t>
      </w:r>
      <w:r w:rsidRPr="00CB08E7">
        <w:rPr>
          <w:rFonts w:ascii="Times New Roman" w:eastAsia="SimSun" w:hAnsi="Times New Roman" w:cs="Times New Roman"/>
          <w:kern w:val="3"/>
          <w:sz w:val="24"/>
          <w:szCs w:val="24"/>
        </w:rPr>
        <w:t xml:space="preserve"> terenu sąsiednich nieruchomości, jeżeli w związku z wykonywaną umową Wykonawca z nich korzystał, po wcześniejszym uzyskaniu zgody na wejście w</w:t>
      </w:r>
      <w:r w:rsidR="00D02A78" w:rsidRPr="00CB08E7">
        <w:rPr>
          <w:rFonts w:ascii="Times New Roman" w:eastAsia="SimSun" w:hAnsi="Times New Roman" w:cs="Times New Roman"/>
          <w:kern w:val="3"/>
          <w:sz w:val="24"/>
          <w:szCs w:val="24"/>
        </w:rPr>
        <w:t> </w:t>
      </w:r>
      <w:r w:rsidRPr="00CB08E7">
        <w:rPr>
          <w:rFonts w:ascii="Times New Roman" w:eastAsia="SimSun" w:hAnsi="Times New Roman" w:cs="Times New Roman"/>
          <w:kern w:val="3"/>
          <w:sz w:val="24"/>
          <w:szCs w:val="24"/>
        </w:rPr>
        <w:t>teren,</w:t>
      </w:r>
    </w:p>
    <w:p w14:paraId="40C44BE0" w14:textId="3CD37420" w:rsidR="005D6218" w:rsidRPr="00CB08E7" w:rsidRDefault="005D6218" w:rsidP="0040799D">
      <w:pPr>
        <w:numPr>
          <w:ilvl w:val="0"/>
          <w:numId w:val="37"/>
        </w:numPr>
        <w:shd w:val="clear" w:color="auto" w:fill="FFFFFF"/>
        <w:suppressAutoHyphens/>
        <w:spacing w:after="0"/>
        <w:ind w:left="567" w:hanging="425"/>
        <w:jc w:val="both"/>
        <w:rPr>
          <w:rFonts w:ascii="Times New Roman" w:eastAsia="SimSun" w:hAnsi="Times New Roman" w:cs="Times New Roman"/>
          <w:kern w:val="24"/>
          <w:sz w:val="24"/>
          <w:szCs w:val="24"/>
          <w:u w:color="FFFFFF"/>
        </w:rPr>
      </w:pPr>
      <w:r w:rsidRPr="00CB08E7">
        <w:rPr>
          <w:rFonts w:ascii="Times New Roman" w:eastAsia="SimSun" w:hAnsi="Times New Roman" w:cs="Times New Roman"/>
          <w:kern w:val="3"/>
          <w:sz w:val="24"/>
          <w:szCs w:val="24"/>
        </w:rPr>
        <w:t>prowadzenie dokumentacji budowy w tym dziennika budowy zgodnie z ustawą Prawo Budowlane</w:t>
      </w:r>
      <w:r w:rsidR="00FE17FB" w:rsidRPr="00CB08E7">
        <w:rPr>
          <w:rFonts w:ascii="Times New Roman" w:eastAsia="SimSun" w:hAnsi="Times New Roman" w:cs="Times New Roman"/>
          <w:kern w:val="3"/>
          <w:sz w:val="24"/>
          <w:szCs w:val="24"/>
        </w:rPr>
        <w:t>.</w:t>
      </w:r>
    </w:p>
    <w:p w14:paraId="53C0FDC6" w14:textId="77777777" w:rsidR="001E20DE" w:rsidRPr="00CB08E7" w:rsidRDefault="00DF459C" w:rsidP="0040799D">
      <w:pPr>
        <w:pStyle w:val="Standard"/>
        <w:numPr>
          <w:ilvl w:val="0"/>
          <w:numId w:val="3"/>
        </w:numPr>
        <w:shd w:val="clear" w:color="auto" w:fill="FFFFFF"/>
        <w:spacing w:before="0" w:beforeAutospacing="0" w:afterAutospacing="0" w:line="276" w:lineRule="auto"/>
        <w:ind w:left="284" w:right="57" w:hanging="284"/>
        <w:textAlignment w:val="auto"/>
        <w:rPr>
          <w:rFonts w:ascii="Times New Roman" w:hAnsi="Times New Roman" w:cs="Times New Roman"/>
          <w:sz w:val="24"/>
          <w:szCs w:val="24"/>
          <w:lang w:val="pl-PL"/>
        </w:rPr>
      </w:pPr>
      <w:r w:rsidRPr="00CB08E7">
        <w:rPr>
          <w:rFonts w:ascii="Times New Roman" w:hAnsi="Times New Roman" w:cs="Times New Roman"/>
          <w:sz w:val="24"/>
          <w:szCs w:val="24"/>
          <w:lang w:val="pl-PL"/>
        </w:rPr>
        <w:t>Wykonawca zobowi</w:t>
      </w:r>
      <w:r w:rsidR="00AA24D3" w:rsidRPr="00CB08E7">
        <w:rPr>
          <w:rFonts w:ascii="Times New Roman" w:hAnsi="Times New Roman" w:cs="Times New Roman"/>
          <w:sz w:val="24"/>
          <w:szCs w:val="24"/>
          <w:lang w:val="pl-PL"/>
        </w:rPr>
        <w:t>ą</w:t>
      </w:r>
      <w:r w:rsidRPr="00CB08E7">
        <w:rPr>
          <w:rFonts w:ascii="Times New Roman" w:hAnsi="Times New Roman" w:cs="Times New Roman"/>
          <w:sz w:val="24"/>
          <w:szCs w:val="24"/>
          <w:lang w:val="pl-PL"/>
        </w:rPr>
        <w:t>zuje si</w:t>
      </w:r>
      <w:r w:rsidR="00AA24D3" w:rsidRPr="00CB08E7">
        <w:rPr>
          <w:rFonts w:ascii="Times New Roman" w:hAnsi="Times New Roman" w:cs="Times New Roman"/>
          <w:sz w:val="24"/>
          <w:szCs w:val="24"/>
          <w:lang w:val="pl-PL"/>
        </w:rPr>
        <w:t>ę</w:t>
      </w:r>
      <w:r w:rsidR="001E20DE" w:rsidRPr="00CB08E7">
        <w:rPr>
          <w:rFonts w:ascii="Times New Roman" w:hAnsi="Times New Roman" w:cs="Times New Roman"/>
          <w:sz w:val="24"/>
          <w:szCs w:val="24"/>
          <w:lang w:val="pl-PL"/>
        </w:rPr>
        <w:t xml:space="preserve"> do umożliwienia wstępu na teren robót pracownikom organów państwowego nadzoru budowlanego, do których należy wykonywanie zadań określonych ustawą Prawo budowlane.</w:t>
      </w:r>
    </w:p>
    <w:p w14:paraId="2DD48A32" w14:textId="77777777" w:rsidR="00D72187" w:rsidRPr="00CB08E7" w:rsidRDefault="001E20DE" w:rsidP="0040799D">
      <w:pPr>
        <w:numPr>
          <w:ilvl w:val="0"/>
          <w:numId w:val="3"/>
        </w:numPr>
        <w:shd w:val="clear" w:color="auto" w:fill="FFFFFF"/>
        <w:suppressAutoHyphens/>
        <w:autoSpaceDN w:val="0"/>
        <w:spacing w:after="0"/>
        <w:ind w:left="284" w:right="57"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Wykonawca zobowiązuje się do zabezpieczenia robót na czas ewentualnych przerw w realizacji.</w:t>
      </w:r>
    </w:p>
    <w:p w14:paraId="4DC65DE8" w14:textId="77777777" w:rsidR="001E20DE" w:rsidRPr="00CB08E7" w:rsidRDefault="001E20DE" w:rsidP="0040799D">
      <w:pPr>
        <w:numPr>
          <w:ilvl w:val="0"/>
          <w:numId w:val="3"/>
        </w:numPr>
        <w:shd w:val="clear" w:color="auto" w:fill="FFFFFF"/>
        <w:suppressAutoHyphens/>
        <w:autoSpaceDN w:val="0"/>
        <w:spacing w:after="0"/>
        <w:ind w:left="284" w:right="57"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Materiały użyte do wykonania przedmiotu umowy powinny odpowiadać, co do jakości, wymogom wyrobów dopuszczonych do obrotu i stosowania w budownictwie stosownie do art. 10 ustawy Prawo budowlane. Na każde żądanie przedstawiciela Zamawiającego (inspektora), Wykonawca zobowiązany jest okazać w stosunku do wskazanych materiałów deklarację właściwości użytkowych lub krajową deklarację zgodności z Normą lub Aprobatą techniczną dla wbudowanych materiałów. Komplet w/w dokumentów Wykonawca przekaże Zamawiającemu po zakończeniu robót, a przed odbiorem przedmiotu umowy. </w:t>
      </w:r>
      <w:r w:rsidRPr="00CB08E7">
        <w:rPr>
          <w:rFonts w:ascii="Times New Roman" w:hAnsi="Times New Roman" w:cs="Times New Roman"/>
          <w:sz w:val="24"/>
          <w:szCs w:val="24"/>
        </w:rPr>
        <w:t xml:space="preserve">W przypadku przedstawienia dokumentów w języku innym niż polski Wykonawca przedstawi również obok dokumentu oryginalnego tłumaczenie na język polski. </w:t>
      </w:r>
    </w:p>
    <w:p w14:paraId="4E0D5A88" w14:textId="77777777" w:rsidR="001E20DE" w:rsidRPr="00CB08E7" w:rsidRDefault="001E20DE" w:rsidP="0040799D">
      <w:pPr>
        <w:numPr>
          <w:ilvl w:val="0"/>
          <w:numId w:val="3"/>
        </w:numPr>
        <w:shd w:val="clear" w:color="auto" w:fill="FFFFFF"/>
        <w:suppressAutoHyphens/>
        <w:spacing w:after="0"/>
        <w:ind w:left="284" w:hanging="284"/>
        <w:jc w:val="both"/>
        <w:rPr>
          <w:rFonts w:ascii="Times New Roman" w:eastAsia="SimSun" w:hAnsi="Times New Roman" w:cs="Times New Roman"/>
          <w:kern w:val="24"/>
          <w:sz w:val="24"/>
          <w:szCs w:val="24"/>
          <w:u w:color="FFFFFF"/>
        </w:rPr>
      </w:pPr>
      <w:r w:rsidRPr="00CB08E7">
        <w:rPr>
          <w:rFonts w:ascii="Times New Roman" w:eastAsia="SimSun" w:hAnsi="Times New Roman" w:cs="Times New Roman"/>
          <w:kern w:val="24"/>
          <w:sz w:val="24"/>
          <w:szCs w:val="24"/>
          <w:u w:color="FFFFFF"/>
        </w:rPr>
        <w:t xml:space="preserve">Wykonawca jest obowiązany informować inspektora o wszystkich problemach lub okolicznościach, które mogą mieć wpływ na jakość i termin wykonania przedmiotu umowy, w tym poinformować </w:t>
      </w:r>
      <w:r w:rsidRPr="00CB08E7">
        <w:rPr>
          <w:rFonts w:ascii="Times New Roman" w:eastAsia="SimSun" w:hAnsi="Times New Roman" w:cs="Times New Roman"/>
          <w:kern w:val="24"/>
          <w:sz w:val="24"/>
          <w:szCs w:val="24"/>
          <w:u w:color="FFFFFF"/>
          <w:lang w:eastAsia="ar-SA"/>
        </w:rPr>
        <w:t>Zamawiającego o niemożności wykonania przedmiotu umowy w terminie umownym.</w:t>
      </w:r>
    </w:p>
    <w:p w14:paraId="7156F7A8" w14:textId="317C15E7" w:rsidR="001E20DE" w:rsidRPr="00CB08E7" w:rsidRDefault="001E20DE" w:rsidP="0040799D">
      <w:pPr>
        <w:numPr>
          <w:ilvl w:val="0"/>
          <w:numId w:val="3"/>
        </w:numPr>
        <w:shd w:val="clear" w:color="auto" w:fill="FFFFFF"/>
        <w:suppressAutoHyphens/>
        <w:spacing w:after="0"/>
        <w:ind w:left="284" w:right="57" w:hanging="284"/>
        <w:jc w:val="both"/>
        <w:rPr>
          <w:rFonts w:ascii="Times New Roman" w:eastAsia="SimSun" w:hAnsi="Times New Roman" w:cs="Times New Roman"/>
          <w:kern w:val="24"/>
          <w:sz w:val="24"/>
          <w:szCs w:val="24"/>
          <w:u w:color="FFFFFF"/>
        </w:rPr>
      </w:pPr>
      <w:r w:rsidRPr="00CB08E7">
        <w:rPr>
          <w:rFonts w:ascii="Times New Roman" w:hAnsi="Times New Roman" w:cs="Times New Roman"/>
          <w:sz w:val="24"/>
          <w:szCs w:val="24"/>
        </w:rPr>
        <w:t xml:space="preserve">Wykonawca lub podwykonawca zobowiązany jest wykonywać czynności wskazane w </w:t>
      </w:r>
      <w:r w:rsidR="006C55D6" w:rsidRPr="00CB08E7">
        <w:rPr>
          <w:rFonts w:ascii="Times New Roman" w:hAnsi="Times New Roman" w:cs="Times New Roman"/>
          <w:sz w:val="24"/>
          <w:szCs w:val="24"/>
        </w:rPr>
        <w:t>o</w:t>
      </w:r>
      <w:r w:rsidRPr="00CB08E7">
        <w:rPr>
          <w:rFonts w:ascii="Times New Roman" w:hAnsi="Times New Roman" w:cs="Times New Roman"/>
          <w:sz w:val="24"/>
          <w:szCs w:val="24"/>
        </w:rPr>
        <w:t>pisie przedmiotu zamówienia przez Zamawiającego, w zakresie realizacji zamówienia, przy pomocy osób zatrudnionych na podstawie umowy o pracę, w rozumieniu przepisów ustawy z dnia 26</w:t>
      </w:r>
      <w:r w:rsidR="000C525D" w:rsidRPr="00CB08E7">
        <w:rPr>
          <w:rFonts w:ascii="Times New Roman" w:hAnsi="Times New Roman" w:cs="Times New Roman"/>
          <w:sz w:val="24"/>
          <w:szCs w:val="24"/>
        </w:rPr>
        <w:t> </w:t>
      </w:r>
      <w:r w:rsidRPr="00CB08E7">
        <w:rPr>
          <w:rFonts w:ascii="Times New Roman" w:hAnsi="Times New Roman" w:cs="Times New Roman"/>
          <w:sz w:val="24"/>
          <w:szCs w:val="24"/>
        </w:rPr>
        <w:t xml:space="preserve">czerwca 1974 r. – Kodeks pracy. </w:t>
      </w:r>
    </w:p>
    <w:p w14:paraId="3067E995" w14:textId="209EF5EB" w:rsidR="006D1175" w:rsidRPr="00CB08E7" w:rsidRDefault="006D1175" w:rsidP="0040799D">
      <w:pPr>
        <w:numPr>
          <w:ilvl w:val="0"/>
          <w:numId w:val="3"/>
        </w:numPr>
        <w:shd w:val="clear" w:color="auto" w:fill="FFFFFF"/>
        <w:suppressAutoHyphens/>
        <w:spacing w:after="0"/>
        <w:ind w:left="284" w:right="57" w:hanging="284"/>
        <w:jc w:val="both"/>
        <w:rPr>
          <w:rFonts w:ascii="Times New Roman" w:eastAsia="SimSun" w:hAnsi="Times New Roman" w:cs="Times New Roman"/>
          <w:kern w:val="24"/>
          <w:sz w:val="24"/>
          <w:szCs w:val="24"/>
          <w:u w:color="FFFFFF"/>
        </w:rPr>
      </w:pPr>
      <w:r w:rsidRPr="00CB08E7">
        <w:rPr>
          <w:rFonts w:ascii="Times New Roman" w:hAnsi="Times New Roman" w:cs="Times New Roman"/>
          <w:sz w:val="24"/>
          <w:szCs w:val="24"/>
        </w:rPr>
        <w:t xml:space="preserve">Wykonawca zobowiązany jest udokumentować zatrudnienie poprzez sporządzenie </w:t>
      </w:r>
      <w:r w:rsidRPr="00CB08E7">
        <w:rPr>
          <w:rFonts w:ascii="Times New Roman" w:hAnsi="Times New Roman" w:cs="Times New Roman"/>
          <w:b/>
          <w:bCs/>
          <w:sz w:val="24"/>
          <w:szCs w:val="24"/>
        </w:rPr>
        <w:t>wykazu osób</w:t>
      </w:r>
      <w:r w:rsidR="00E605B4" w:rsidRPr="00CB08E7">
        <w:rPr>
          <w:rFonts w:ascii="Times New Roman" w:hAnsi="Times New Roman" w:cs="Times New Roman"/>
          <w:sz w:val="24"/>
          <w:szCs w:val="24"/>
        </w:rPr>
        <w:t>,</w:t>
      </w:r>
      <w:r w:rsidRPr="00CB08E7">
        <w:rPr>
          <w:rFonts w:ascii="Times New Roman" w:hAnsi="Times New Roman" w:cs="Times New Roman"/>
          <w:sz w:val="24"/>
          <w:szCs w:val="24"/>
        </w:rPr>
        <w:t xml:space="preserve"> o których mowa w ust. </w:t>
      </w:r>
      <w:r w:rsidR="0029775F" w:rsidRPr="00CB08E7">
        <w:rPr>
          <w:rFonts w:ascii="Times New Roman" w:hAnsi="Times New Roman" w:cs="Times New Roman"/>
          <w:sz w:val="24"/>
          <w:szCs w:val="24"/>
        </w:rPr>
        <w:t>7</w:t>
      </w:r>
      <w:r w:rsidRPr="00CB08E7">
        <w:rPr>
          <w:rFonts w:ascii="Times New Roman" w:hAnsi="Times New Roman" w:cs="Times New Roman"/>
          <w:sz w:val="24"/>
          <w:szCs w:val="24"/>
        </w:rPr>
        <w:t xml:space="preserve"> wraz z zakresem czynności poszczególnych pracowników, które będą wykonywać </w:t>
      </w:r>
      <w:r w:rsidR="00366846" w:rsidRPr="00CB08E7">
        <w:rPr>
          <w:rFonts w:ascii="Times New Roman" w:hAnsi="Times New Roman" w:cs="Times New Roman"/>
          <w:sz w:val="24"/>
          <w:szCs w:val="24"/>
        </w:rPr>
        <w:t xml:space="preserve">roboty </w:t>
      </w:r>
      <w:r w:rsidRPr="00CB08E7">
        <w:rPr>
          <w:rFonts w:ascii="Times New Roman" w:hAnsi="Times New Roman" w:cs="Times New Roman"/>
          <w:sz w:val="24"/>
          <w:szCs w:val="24"/>
        </w:rPr>
        <w:t>w okresie trwania umowy i przedłożyć powyższe dokument</w:t>
      </w:r>
      <w:r w:rsidR="000C3C42" w:rsidRPr="00CB08E7">
        <w:rPr>
          <w:rFonts w:ascii="Times New Roman" w:hAnsi="Times New Roman" w:cs="Times New Roman"/>
          <w:sz w:val="24"/>
          <w:szCs w:val="24"/>
        </w:rPr>
        <w:t xml:space="preserve">y Zamawiającemu w terminie do </w:t>
      </w:r>
      <w:r w:rsidR="009858C1" w:rsidRPr="00CB08E7">
        <w:rPr>
          <w:rFonts w:ascii="Times New Roman" w:hAnsi="Times New Roman" w:cs="Times New Roman"/>
          <w:sz w:val="24"/>
          <w:szCs w:val="24"/>
        </w:rPr>
        <w:t>10</w:t>
      </w:r>
      <w:r w:rsidRPr="00CB08E7">
        <w:rPr>
          <w:rFonts w:ascii="Times New Roman" w:hAnsi="Times New Roman" w:cs="Times New Roman"/>
          <w:sz w:val="24"/>
          <w:szCs w:val="24"/>
        </w:rPr>
        <w:t xml:space="preserve"> dni </w:t>
      </w:r>
      <w:r w:rsidR="009858C1" w:rsidRPr="00CB08E7">
        <w:rPr>
          <w:rFonts w:ascii="Times New Roman" w:hAnsi="Times New Roman" w:cs="Times New Roman"/>
          <w:sz w:val="24"/>
          <w:szCs w:val="24"/>
        </w:rPr>
        <w:t xml:space="preserve">roboczych </w:t>
      </w:r>
      <w:r w:rsidR="002975F5" w:rsidRPr="00CB08E7">
        <w:rPr>
          <w:rFonts w:ascii="Times New Roman" w:hAnsi="Times New Roman" w:cs="Times New Roman"/>
          <w:sz w:val="24"/>
          <w:szCs w:val="24"/>
        </w:rPr>
        <w:t>od dnia przekazania placu budowy</w:t>
      </w:r>
      <w:r w:rsidRPr="00CB08E7">
        <w:rPr>
          <w:rFonts w:ascii="Times New Roman" w:hAnsi="Times New Roman" w:cs="Times New Roman"/>
          <w:sz w:val="24"/>
          <w:szCs w:val="24"/>
        </w:rPr>
        <w:t xml:space="preserve"> oraz dokonać aktualizacji wykazu w razie zmiany pracowników i przedłożyć </w:t>
      </w:r>
      <w:r w:rsidR="00A54FD6" w:rsidRPr="00CB08E7">
        <w:rPr>
          <w:rFonts w:ascii="Times New Roman" w:hAnsi="Times New Roman" w:cs="Times New Roman"/>
          <w:sz w:val="24"/>
          <w:szCs w:val="24"/>
        </w:rPr>
        <w:t>ją</w:t>
      </w:r>
      <w:r w:rsidRPr="00CB08E7">
        <w:rPr>
          <w:rFonts w:ascii="Times New Roman" w:hAnsi="Times New Roman" w:cs="Times New Roman"/>
          <w:sz w:val="24"/>
          <w:szCs w:val="24"/>
        </w:rPr>
        <w:t xml:space="preserve"> Zamawiające</w:t>
      </w:r>
      <w:r w:rsidR="00A54FD6" w:rsidRPr="00CB08E7">
        <w:rPr>
          <w:rFonts w:ascii="Times New Roman" w:hAnsi="Times New Roman" w:cs="Times New Roman"/>
          <w:sz w:val="24"/>
          <w:szCs w:val="24"/>
        </w:rPr>
        <w:t xml:space="preserve">mu do </w:t>
      </w:r>
      <w:r w:rsidR="009858C1" w:rsidRPr="00CB08E7">
        <w:rPr>
          <w:rFonts w:ascii="Times New Roman" w:hAnsi="Times New Roman" w:cs="Times New Roman"/>
          <w:sz w:val="24"/>
          <w:szCs w:val="24"/>
        </w:rPr>
        <w:t>10</w:t>
      </w:r>
      <w:r w:rsidR="00A54FD6" w:rsidRPr="00CB08E7">
        <w:rPr>
          <w:rFonts w:ascii="Times New Roman" w:hAnsi="Times New Roman" w:cs="Times New Roman"/>
          <w:sz w:val="24"/>
          <w:szCs w:val="24"/>
        </w:rPr>
        <w:t xml:space="preserve"> dni </w:t>
      </w:r>
      <w:r w:rsidR="009858C1" w:rsidRPr="00CB08E7">
        <w:rPr>
          <w:rFonts w:ascii="Times New Roman" w:hAnsi="Times New Roman" w:cs="Times New Roman"/>
          <w:sz w:val="24"/>
          <w:szCs w:val="24"/>
        </w:rPr>
        <w:t xml:space="preserve">roboczych </w:t>
      </w:r>
      <w:r w:rsidR="00A54FD6" w:rsidRPr="00CB08E7">
        <w:rPr>
          <w:rFonts w:ascii="Times New Roman" w:hAnsi="Times New Roman" w:cs="Times New Roman"/>
          <w:sz w:val="24"/>
          <w:szCs w:val="24"/>
        </w:rPr>
        <w:t>od dokonania zmiany</w:t>
      </w:r>
      <w:r w:rsidRPr="00CB08E7">
        <w:rPr>
          <w:rFonts w:ascii="Times New Roman" w:hAnsi="Times New Roman" w:cs="Times New Roman"/>
          <w:sz w:val="24"/>
          <w:szCs w:val="24"/>
        </w:rPr>
        <w:t xml:space="preserve">. </w:t>
      </w:r>
    </w:p>
    <w:p w14:paraId="1D78D538" w14:textId="58B817EE" w:rsidR="006D1175" w:rsidRPr="00CB08E7" w:rsidRDefault="006D1175" w:rsidP="0040799D">
      <w:pPr>
        <w:numPr>
          <w:ilvl w:val="0"/>
          <w:numId w:val="3"/>
        </w:numPr>
        <w:shd w:val="clear" w:color="auto" w:fill="FFFFFF"/>
        <w:suppressAutoHyphens/>
        <w:spacing w:after="0"/>
        <w:ind w:left="284" w:right="57" w:hanging="284"/>
        <w:jc w:val="both"/>
        <w:rPr>
          <w:rFonts w:ascii="Times New Roman" w:eastAsia="SimSun" w:hAnsi="Times New Roman" w:cs="Times New Roman"/>
          <w:kern w:val="24"/>
          <w:sz w:val="24"/>
          <w:szCs w:val="24"/>
          <w:u w:color="FFFFFF"/>
        </w:rPr>
      </w:pPr>
      <w:r w:rsidRPr="00CB08E7">
        <w:rPr>
          <w:rFonts w:ascii="Times New Roman" w:hAnsi="Times New Roman" w:cs="Times New Roman"/>
          <w:sz w:val="24"/>
          <w:szCs w:val="24"/>
        </w:rPr>
        <w:t xml:space="preserve">W trakcie realizacji zamówienia </w:t>
      </w:r>
      <w:r w:rsidR="00E56943" w:rsidRPr="00CB08E7">
        <w:rPr>
          <w:rFonts w:ascii="Times New Roman" w:hAnsi="Times New Roman" w:cs="Times New Roman"/>
          <w:sz w:val="24"/>
          <w:szCs w:val="24"/>
        </w:rPr>
        <w:t>Z</w:t>
      </w:r>
      <w:r w:rsidRPr="00CB08E7">
        <w:rPr>
          <w:rFonts w:ascii="Times New Roman" w:hAnsi="Times New Roman" w:cs="Times New Roman"/>
          <w:sz w:val="24"/>
          <w:szCs w:val="24"/>
        </w:rPr>
        <w:t xml:space="preserve">amawiający uprawniony jest do </w:t>
      </w:r>
      <w:r w:rsidR="001923BF" w:rsidRPr="00CB08E7">
        <w:rPr>
          <w:rFonts w:ascii="Times New Roman" w:hAnsi="Times New Roman" w:cs="Times New Roman"/>
          <w:sz w:val="24"/>
          <w:szCs w:val="24"/>
        </w:rPr>
        <w:t xml:space="preserve">przeprowadzenia kontroli </w:t>
      </w:r>
      <w:r w:rsidR="001923BF" w:rsidRPr="00CB08E7">
        <w:rPr>
          <w:rFonts w:ascii="Times New Roman" w:hAnsi="Times New Roman" w:cs="Times New Roman"/>
          <w:sz w:val="24"/>
          <w:szCs w:val="24"/>
          <w:shd w:val="clear" w:color="auto" w:fill="FFFFFF"/>
        </w:rPr>
        <w:t xml:space="preserve">w miejscu wykonywania zamówienia pod kątem spełnienia przez </w:t>
      </w:r>
      <w:r w:rsidR="00E56943" w:rsidRPr="00CB08E7">
        <w:rPr>
          <w:rFonts w:ascii="Times New Roman" w:hAnsi="Times New Roman" w:cs="Times New Roman"/>
          <w:sz w:val="24"/>
          <w:szCs w:val="24"/>
          <w:shd w:val="clear" w:color="auto" w:fill="FFFFFF"/>
        </w:rPr>
        <w:t>W</w:t>
      </w:r>
      <w:r w:rsidR="001923BF" w:rsidRPr="00CB08E7">
        <w:rPr>
          <w:rFonts w:ascii="Times New Roman" w:hAnsi="Times New Roman" w:cs="Times New Roman"/>
          <w:sz w:val="24"/>
          <w:szCs w:val="24"/>
          <w:shd w:val="clear" w:color="auto" w:fill="FFFFFF"/>
        </w:rPr>
        <w:t xml:space="preserve">ykonawcę lub </w:t>
      </w:r>
      <w:r w:rsidR="00E56943" w:rsidRPr="00CB08E7">
        <w:rPr>
          <w:rFonts w:ascii="Times New Roman" w:hAnsi="Times New Roman" w:cs="Times New Roman"/>
          <w:sz w:val="24"/>
          <w:szCs w:val="24"/>
          <w:shd w:val="clear" w:color="auto" w:fill="FFFFFF"/>
        </w:rPr>
        <w:t>P</w:t>
      </w:r>
      <w:r w:rsidR="001923BF" w:rsidRPr="00CB08E7">
        <w:rPr>
          <w:rFonts w:ascii="Times New Roman" w:hAnsi="Times New Roman" w:cs="Times New Roman"/>
          <w:sz w:val="24"/>
          <w:szCs w:val="24"/>
          <w:shd w:val="clear" w:color="auto" w:fill="FFFFFF"/>
        </w:rPr>
        <w:t>odwykonawcę wymagań związanych z zatrudnieniem osób oraz uprawniony jest do</w:t>
      </w:r>
      <w:r w:rsidR="00FF276C" w:rsidRPr="00CB08E7">
        <w:rPr>
          <w:rFonts w:ascii="Times New Roman" w:hAnsi="Times New Roman" w:cs="Times New Roman"/>
          <w:sz w:val="24"/>
          <w:szCs w:val="24"/>
          <w:shd w:val="clear" w:color="auto" w:fill="FFFFFF"/>
        </w:rPr>
        <w:t xml:space="preserve"> </w:t>
      </w:r>
      <w:r w:rsidRPr="00CB08E7">
        <w:rPr>
          <w:rFonts w:ascii="Times New Roman" w:hAnsi="Times New Roman" w:cs="Times New Roman"/>
          <w:sz w:val="24"/>
          <w:szCs w:val="24"/>
        </w:rPr>
        <w:t xml:space="preserve">weryfikacji zatrudnienia określonego w </w:t>
      </w:r>
      <w:r w:rsidR="00FF276C" w:rsidRPr="00CB08E7">
        <w:rPr>
          <w:rFonts w:ascii="Times New Roman" w:hAnsi="Times New Roman" w:cs="Times New Roman"/>
          <w:sz w:val="24"/>
          <w:szCs w:val="24"/>
        </w:rPr>
        <w:t xml:space="preserve">ust. </w:t>
      </w:r>
      <w:r w:rsidR="000058D7" w:rsidRPr="00CB08E7">
        <w:rPr>
          <w:rFonts w:ascii="Times New Roman" w:hAnsi="Times New Roman" w:cs="Times New Roman"/>
          <w:sz w:val="24"/>
          <w:szCs w:val="24"/>
        </w:rPr>
        <w:t>8</w:t>
      </w:r>
      <w:r w:rsidRPr="00CB08E7">
        <w:rPr>
          <w:rFonts w:ascii="Times New Roman" w:hAnsi="Times New Roman" w:cs="Times New Roman"/>
          <w:sz w:val="24"/>
          <w:szCs w:val="24"/>
        </w:rPr>
        <w:t xml:space="preserve">, a to żądania od Wykonawcy: </w:t>
      </w:r>
    </w:p>
    <w:p w14:paraId="3F9881E3" w14:textId="38A87D50" w:rsidR="006D1175" w:rsidRPr="00CB08E7" w:rsidRDefault="006D1175" w:rsidP="0040799D">
      <w:pPr>
        <w:pStyle w:val="Akapitzlist"/>
        <w:numPr>
          <w:ilvl w:val="0"/>
          <w:numId w:val="38"/>
        </w:numPr>
        <w:autoSpaceDE w:val="0"/>
        <w:autoSpaceDN w:val="0"/>
        <w:spacing w:line="276" w:lineRule="auto"/>
        <w:ind w:left="567" w:hanging="284"/>
        <w:jc w:val="both"/>
      </w:pPr>
      <w:r w:rsidRPr="00CB08E7">
        <w:t xml:space="preserve">oświadczenia </w:t>
      </w:r>
      <w:r w:rsidR="00E56943" w:rsidRPr="00CB08E7">
        <w:t>W</w:t>
      </w:r>
      <w:r w:rsidRPr="00CB08E7">
        <w:t xml:space="preserve">ykonawcy lub </w:t>
      </w:r>
      <w:r w:rsidR="00E56943" w:rsidRPr="00CB08E7">
        <w:t>P</w:t>
      </w:r>
      <w:r w:rsidRPr="00CB08E7">
        <w:t>odwykonawcy o zatrudnieniu pracownika na podstawie umowy o pracę,</w:t>
      </w:r>
    </w:p>
    <w:p w14:paraId="58BBB250" w14:textId="4E59AF54" w:rsidR="006D1175" w:rsidRPr="00CB08E7" w:rsidRDefault="006D1175" w:rsidP="0040799D">
      <w:pPr>
        <w:pStyle w:val="Akapitzlist"/>
        <w:numPr>
          <w:ilvl w:val="0"/>
          <w:numId w:val="38"/>
        </w:numPr>
        <w:autoSpaceDE w:val="0"/>
        <w:autoSpaceDN w:val="0"/>
        <w:spacing w:line="276" w:lineRule="auto"/>
        <w:ind w:left="567" w:hanging="284"/>
        <w:jc w:val="both"/>
      </w:pPr>
      <w:r w:rsidRPr="00CB08E7">
        <w:t>poświadczonej za zgodność z oryginałem kopii umowy o pracę zatrudnionego pracownika,</w:t>
      </w:r>
    </w:p>
    <w:p w14:paraId="33B48087" w14:textId="7AAA5C31" w:rsidR="006D1175" w:rsidRPr="00CB08E7" w:rsidRDefault="006D1175" w:rsidP="0040799D">
      <w:pPr>
        <w:pStyle w:val="Akapitzlist"/>
        <w:numPr>
          <w:ilvl w:val="0"/>
          <w:numId w:val="38"/>
        </w:numPr>
        <w:autoSpaceDE w:val="0"/>
        <w:autoSpaceDN w:val="0"/>
        <w:spacing w:line="276" w:lineRule="auto"/>
        <w:ind w:left="567" w:hanging="284"/>
        <w:jc w:val="both"/>
      </w:pPr>
      <w:r w:rsidRPr="00CB08E7">
        <w:t>oświadczenia zatrudnionego pracownika,</w:t>
      </w:r>
    </w:p>
    <w:p w14:paraId="2EB3903D" w14:textId="1EB09000" w:rsidR="006D1175" w:rsidRPr="00CB08E7" w:rsidRDefault="009A64F0" w:rsidP="0040799D">
      <w:pPr>
        <w:autoSpaceDE w:val="0"/>
        <w:autoSpaceDN w:val="0"/>
        <w:spacing w:after="0"/>
        <w:ind w:left="284"/>
        <w:jc w:val="both"/>
        <w:rPr>
          <w:rFonts w:ascii="Times New Roman" w:hAnsi="Times New Roman" w:cs="Times New Roman"/>
          <w:sz w:val="24"/>
          <w:szCs w:val="24"/>
        </w:rPr>
      </w:pPr>
      <w:r w:rsidRPr="00CB08E7">
        <w:rPr>
          <w:rFonts w:ascii="Times New Roman" w:hAnsi="Times New Roman" w:cs="Times New Roman"/>
          <w:sz w:val="24"/>
          <w:szCs w:val="24"/>
        </w:rPr>
        <w:t xml:space="preserve">- </w:t>
      </w:r>
      <w:r w:rsidR="006D1175" w:rsidRPr="00CB08E7">
        <w:rPr>
          <w:rFonts w:ascii="Times New Roman" w:hAnsi="Times New Roman" w:cs="Times New Roman"/>
          <w:sz w:val="24"/>
          <w:szCs w:val="24"/>
        </w:rPr>
        <w:t>zawierających informacje, w tym dane osobowe, niezbędne do weryfikacji zatrudnienia na</w:t>
      </w:r>
      <w:r w:rsidR="00FB6DD8" w:rsidRPr="00CB08E7">
        <w:rPr>
          <w:rFonts w:ascii="Times New Roman" w:hAnsi="Times New Roman" w:cs="Times New Roman"/>
          <w:sz w:val="24"/>
          <w:szCs w:val="24"/>
        </w:rPr>
        <w:t xml:space="preserve"> </w:t>
      </w:r>
      <w:r w:rsidR="006D1175" w:rsidRPr="00CB08E7">
        <w:rPr>
          <w:rFonts w:ascii="Times New Roman" w:hAnsi="Times New Roman" w:cs="Times New Roman"/>
          <w:sz w:val="24"/>
          <w:szCs w:val="24"/>
        </w:rPr>
        <w:t>podstawie umowy o pracę, w szczególności imię i nazwisko zatrudnionego pracownika, datę zawarcia umowy o pracę, rodzaj umowy o pracę oraz zakres obowiązków pracownika.</w:t>
      </w:r>
    </w:p>
    <w:p w14:paraId="39B13BCB" w14:textId="79876DB6" w:rsidR="001923BF" w:rsidRPr="00CB08E7" w:rsidRDefault="001E20DE" w:rsidP="0040799D">
      <w:pPr>
        <w:numPr>
          <w:ilvl w:val="0"/>
          <w:numId w:val="29"/>
        </w:numPr>
        <w:shd w:val="clear" w:color="auto" w:fill="FFFFFF"/>
        <w:suppressAutoHyphens/>
        <w:spacing w:after="0"/>
        <w:ind w:left="284" w:right="57" w:hanging="426"/>
        <w:jc w:val="both"/>
        <w:rPr>
          <w:rFonts w:ascii="Times New Roman" w:eastAsia="SimSun" w:hAnsi="Times New Roman" w:cs="Times New Roman"/>
          <w:kern w:val="24"/>
          <w:sz w:val="24"/>
          <w:szCs w:val="24"/>
          <w:u w:color="FFFFFF"/>
        </w:rPr>
      </w:pPr>
      <w:r w:rsidRPr="00CB08E7">
        <w:rPr>
          <w:rFonts w:ascii="Times New Roman" w:eastAsia="SimSun" w:hAnsi="Times New Roman" w:cs="Times New Roman"/>
          <w:kern w:val="24"/>
          <w:sz w:val="24"/>
          <w:szCs w:val="24"/>
          <w:u w:color="FFFFFF"/>
        </w:rPr>
        <w:t>Nieprz</w:t>
      </w:r>
      <w:r w:rsidR="00A54FD6" w:rsidRPr="00CB08E7">
        <w:rPr>
          <w:rFonts w:ascii="Times New Roman" w:eastAsia="SimSun" w:hAnsi="Times New Roman" w:cs="Times New Roman"/>
          <w:kern w:val="24"/>
          <w:sz w:val="24"/>
          <w:szCs w:val="24"/>
          <w:u w:color="FFFFFF"/>
        </w:rPr>
        <w:t xml:space="preserve">edłożenie przez Wykonawcę </w:t>
      </w:r>
      <w:r w:rsidR="00924596" w:rsidRPr="00CB08E7">
        <w:rPr>
          <w:rFonts w:ascii="Times New Roman" w:eastAsia="SimSun" w:hAnsi="Times New Roman" w:cs="Times New Roman"/>
          <w:kern w:val="24"/>
          <w:sz w:val="24"/>
          <w:szCs w:val="24"/>
          <w:u w:color="FFFFFF"/>
        </w:rPr>
        <w:t>dokumentów</w:t>
      </w:r>
      <w:r w:rsidRPr="00CB08E7">
        <w:rPr>
          <w:rFonts w:ascii="Times New Roman" w:eastAsia="SimSun" w:hAnsi="Times New Roman" w:cs="Times New Roman"/>
          <w:kern w:val="24"/>
          <w:sz w:val="24"/>
          <w:szCs w:val="24"/>
          <w:u w:color="FFFFFF"/>
        </w:rPr>
        <w:t xml:space="preserve">, w terminie wskazanym przez </w:t>
      </w:r>
      <w:r w:rsidR="00FE17FB" w:rsidRPr="00CB08E7">
        <w:rPr>
          <w:rFonts w:ascii="Times New Roman" w:eastAsia="SimSun" w:hAnsi="Times New Roman" w:cs="Times New Roman"/>
          <w:kern w:val="24"/>
          <w:sz w:val="24"/>
          <w:szCs w:val="24"/>
          <w:u w:color="FFFFFF"/>
        </w:rPr>
        <w:t>Zamawiającego</w:t>
      </w:r>
      <w:r w:rsidRPr="00CB08E7">
        <w:rPr>
          <w:rFonts w:ascii="Times New Roman" w:eastAsia="SimSun" w:hAnsi="Times New Roman" w:cs="Times New Roman"/>
          <w:kern w:val="24"/>
          <w:sz w:val="24"/>
          <w:szCs w:val="24"/>
          <w:u w:color="FFFFFF"/>
        </w:rPr>
        <w:t xml:space="preserve"> </w:t>
      </w:r>
      <w:r w:rsidR="004F2ED8" w:rsidRPr="00CB08E7">
        <w:rPr>
          <w:rFonts w:ascii="Times New Roman" w:eastAsia="SimSun" w:hAnsi="Times New Roman" w:cs="Times New Roman"/>
          <w:kern w:val="24"/>
          <w:sz w:val="24"/>
          <w:szCs w:val="24"/>
          <w:u w:color="FFFFFF"/>
        </w:rPr>
        <w:t xml:space="preserve">lub uniemożliwienie wykonania kontroli, o których mowa w ust. </w:t>
      </w:r>
      <w:r w:rsidR="0029775F" w:rsidRPr="00CB08E7">
        <w:rPr>
          <w:rFonts w:ascii="Times New Roman" w:eastAsia="SimSun" w:hAnsi="Times New Roman" w:cs="Times New Roman"/>
          <w:kern w:val="24"/>
          <w:sz w:val="24"/>
          <w:szCs w:val="24"/>
          <w:u w:color="FFFFFF"/>
        </w:rPr>
        <w:t>9</w:t>
      </w:r>
      <w:r w:rsidR="004F2ED8" w:rsidRPr="00CB08E7">
        <w:rPr>
          <w:rFonts w:ascii="Times New Roman" w:eastAsia="SimSun" w:hAnsi="Times New Roman" w:cs="Times New Roman"/>
          <w:kern w:val="24"/>
          <w:sz w:val="24"/>
          <w:szCs w:val="24"/>
          <w:u w:color="FFFFFF"/>
        </w:rPr>
        <w:t xml:space="preserve">, </w:t>
      </w:r>
      <w:r w:rsidRPr="00CB08E7">
        <w:rPr>
          <w:rFonts w:ascii="Times New Roman" w:eastAsia="SimSun" w:hAnsi="Times New Roman" w:cs="Times New Roman"/>
          <w:kern w:val="24"/>
          <w:sz w:val="24"/>
          <w:szCs w:val="24"/>
          <w:u w:color="FFFFFF"/>
        </w:rPr>
        <w:t>będzie traktowane jako niewypełnienie obowiązku zatrudniania pracowników na podstawie umowy o</w:t>
      </w:r>
      <w:r w:rsidR="004062B4" w:rsidRPr="00CB08E7">
        <w:rPr>
          <w:rFonts w:ascii="Times New Roman" w:eastAsia="SimSun" w:hAnsi="Times New Roman" w:cs="Times New Roman"/>
          <w:kern w:val="24"/>
          <w:sz w:val="24"/>
          <w:szCs w:val="24"/>
          <w:u w:color="FFFFFF"/>
        </w:rPr>
        <w:t> </w:t>
      </w:r>
      <w:r w:rsidRPr="00CB08E7">
        <w:rPr>
          <w:rFonts w:ascii="Times New Roman" w:eastAsia="SimSun" w:hAnsi="Times New Roman" w:cs="Times New Roman"/>
          <w:kern w:val="24"/>
          <w:sz w:val="24"/>
          <w:szCs w:val="24"/>
          <w:u w:color="FFFFFF"/>
        </w:rPr>
        <w:t xml:space="preserve">pracę, co może stanowić podstawę do </w:t>
      </w:r>
      <w:r w:rsidR="00697382" w:rsidRPr="00CB08E7">
        <w:rPr>
          <w:rFonts w:ascii="Times New Roman" w:eastAsia="SimSun" w:hAnsi="Times New Roman" w:cs="Times New Roman"/>
          <w:kern w:val="24"/>
          <w:sz w:val="24"/>
          <w:szCs w:val="24"/>
          <w:u w:color="FFFFFF"/>
        </w:rPr>
        <w:t xml:space="preserve">odstąpienia od </w:t>
      </w:r>
      <w:r w:rsidRPr="00CB08E7">
        <w:rPr>
          <w:rFonts w:ascii="Times New Roman" w:eastAsia="SimSun" w:hAnsi="Times New Roman" w:cs="Times New Roman"/>
          <w:kern w:val="24"/>
          <w:sz w:val="24"/>
          <w:szCs w:val="24"/>
          <w:u w:color="FFFFFF"/>
        </w:rPr>
        <w:t>umowy z uwagi na nienależyte wykonywanie umowy</w:t>
      </w:r>
      <w:r w:rsidR="00ED66BA" w:rsidRPr="00CB08E7">
        <w:rPr>
          <w:rFonts w:ascii="Times New Roman" w:eastAsia="SimSun" w:hAnsi="Times New Roman" w:cs="Times New Roman"/>
          <w:kern w:val="24"/>
          <w:sz w:val="24"/>
          <w:szCs w:val="24"/>
          <w:u w:color="FFFFFF"/>
        </w:rPr>
        <w:t>.</w:t>
      </w:r>
    </w:p>
    <w:p w14:paraId="69727D00" w14:textId="4493CFE6" w:rsidR="009B2970" w:rsidRPr="00CB08E7" w:rsidRDefault="009B2970" w:rsidP="009B2970">
      <w:pPr>
        <w:numPr>
          <w:ilvl w:val="0"/>
          <w:numId w:val="29"/>
        </w:numPr>
        <w:shd w:val="clear" w:color="auto" w:fill="FFFFFF"/>
        <w:suppressAutoHyphens/>
        <w:spacing w:after="0"/>
        <w:ind w:left="284" w:right="57" w:hanging="426"/>
        <w:jc w:val="both"/>
        <w:rPr>
          <w:rFonts w:ascii="Times New Roman" w:eastAsia="SimSun" w:hAnsi="Times New Roman" w:cs="Times New Roman"/>
          <w:kern w:val="24"/>
          <w:sz w:val="24"/>
          <w:szCs w:val="24"/>
          <w:u w:color="FFFFFF"/>
        </w:rPr>
      </w:pPr>
      <w:r w:rsidRPr="00CB08E7">
        <w:rPr>
          <w:rFonts w:ascii="Times New Roman" w:hAnsi="Times New Roman" w:cs="Times New Roman"/>
          <w:sz w:val="24"/>
          <w:szCs w:val="24"/>
        </w:rPr>
        <w:t xml:space="preserve">Wykonawca oświadcza, że nie podlega wykluczeniu z postępowania o udzielenie zamówienia publicznego na podstawie art. 108 ust. 1 (i ew. ust. 2) oraz art. 109 ust. 1 </w:t>
      </w:r>
      <w:proofErr w:type="gramStart"/>
      <w:r w:rsidRPr="00CB08E7">
        <w:rPr>
          <w:rFonts w:ascii="Times New Roman" w:hAnsi="Times New Roman" w:cs="Times New Roman"/>
          <w:sz w:val="24"/>
          <w:szCs w:val="24"/>
        </w:rPr>
        <w:t>pkt….</w:t>
      </w:r>
      <w:proofErr w:type="gramEnd"/>
      <w:r w:rsidRPr="00CB08E7">
        <w:rPr>
          <w:rFonts w:ascii="Times New Roman" w:hAnsi="Times New Roman" w:cs="Times New Roman"/>
          <w:sz w:val="24"/>
          <w:szCs w:val="24"/>
        </w:rPr>
        <w:t xml:space="preserve">(w zależności od wskazanych podstaw wskazanych w SWZ) ustawy z dnia 11 września 2019 r. Prawo zamówień publicznych oraz z przyczyn określonych w art. 7 ust. 1 ustawy z dnia 13 kwietnia 2022 r. o szczególnych rozwiązaniach w zakresie przeciwdziałania wspieraniu agresji na Ukrainę oraz służących ochronie bezpieczeństwa narodowego.  </w:t>
      </w:r>
    </w:p>
    <w:p w14:paraId="09775C1A" w14:textId="77777777" w:rsidR="009304A4" w:rsidRPr="00CB08E7" w:rsidRDefault="009304A4" w:rsidP="0040799D">
      <w:pPr>
        <w:suppressAutoHyphens/>
        <w:autoSpaceDN w:val="0"/>
        <w:spacing w:after="0"/>
        <w:jc w:val="center"/>
        <w:rPr>
          <w:rFonts w:ascii="Times New Roman" w:eastAsia="SimSun" w:hAnsi="Times New Roman" w:cs="Times New Roman"/>
          <w:b/>
          <w:bCs/>
          <w:i/>
          <w:iCs/>
          <w:kern w:val="3"/>
          <w:sz w:val="24"/>
          <w:szCs w:val="24"/>
        </w:rPr>
      </w:pPr>
    </w:p>
    <w:p w14:paraId="05B617F1" w14:textId="1F55B572" w:rsidR="00C0270A" w:rsidRPr="00CB08E7" w:rsidRDefault="00C0270A" w:rsidP="0040799D">
      <w:pPr>
        <w:suppressAutoHyphens/>
        <w:autoSpaceDN w:val="0"/>
        <w:spacing w:after="0"/>
        <w:jc w:val="center"/>
        <w:rPr>
          <w:rFonts w:ascii="Times New Roman" w:eastAsia="SimSun" w:hAnsi="Times New Roman" w:cs="Times New Roman"/>
          <w:b/>
          <w:bCs/>
          <w:i/>
          <w:iCs/>
          <w:kern w:val="3"/>
          <w:sz w:val="24"/>
          <w:szCs w:val="24"/>
        </w:rPr>
      </w:pPr>
      <w:r w:rsidRPr="00CB08E7">
        <w:rPr>
          <w:rFonts w:ascii="Times New Roman" w:eastAsia="SimSun" w:hAnsi="Times New Roman" w:cs="Times New Roman"/>
          <w:b/>
          <w:bCs/>
          <w:i/>
          <w:iCs/>
          <w:kern w:val="3"/>
          <w:sz w:val="24"/>
          <w:szCs w:val="24"/>
        </w:rPr>
        <w:t xml:space="preserve">§ </w:t>
      </w:r>
      <w:r w:rsidR="00171336" w:rsidRPr="00CB08E7">
        <w:rPr>
          <w:rFonts w:ascii="Times New Roman" w:eastAsia="SimSun" w:hAnsi="Times New Roman" w:cs="Times New Roman"/>
          <w:b/>
          <w:bCs/>
          <w:i/>
          <w:iCs/>
          <w:kern w:val="3"/>
          <w:sz w:val="24"/>
          <w:szCs w:val="24"/>
        </w:rPr>
        <w:t>7</w:t>
      </w:r>
      <w:r w:rsidR="0066383A" w:rsidRPr="00CB08E7">
        <w:rPr>
          <w:rFonts w:ascii="Times New Roman" w:eastAsia="SimSun" w:hAnsi="Times New Roman" w:cs="Times New Roman"/>
          <w:b/>
          <w:bCs/>
          <w:i/>
          <w:iCs/>
          <w:kern w:val="3"/>
          <w:sz w:val="24"/>
          <w:szCs w:val="24"/>
        </w:rPr>
        <w:t>*</w:t>
      </w:r>
    </w:p>
    <w:p w14:paraId="0ED140B7" w14:textId="77777777" w:rsidR="001E20DE" w:rsidRPr="00CB08E7" w:rsidRDefault="001E20DE" w:rsidP="0040799D">
      <w:pPr>
        <w:numPr>
          <w:ilvl w:val="0"/>
          <w:numId w:val="18"/>
        </w:numPr>
        <w:shd w:val="clear" w:color="auto" w:fill="FFFFFF"/>
        <w:suppressAutoHyphens/>
        <w:autoSpaceDN w:val="0"/>
        <w:spacing w:after="0"/>
        <w:ind w:left="284" w:hanging="284"/>
        <w:jc w:val="both"/>
        <w:rPr>
          <w:rFonts w:ascii="Times New Roman" w:hAnsi="Times New Roman" w:cs="Times New Roman"/>
          <w:i/>
          <w:sz w:val="24"/>
          <w:szCs w:val="24"/>
          <w:lang w:eastAsia="pl-PL"/>
        </w:rPr>
      </w:pPr>
      <w:r w:rsidRPr="00CB08E7">
        <w:rPr>
          <w:rFonts w:ascii="Times New Roman" w:hAnsi="Times New Roman" w:cs="Times New Roman"/>
          <w:i/>
          <w:sz w:val="24"/>
          <w:szCs w:val="24"/>
          <w:lang w:eastAsia="pl-PL"/>
        </w:rPr>
        <w:t>Wykonawca zobowiązuje się wykonać osobiście całość robót</w:t>
      </w:r>
      <w:r w:rsidR="00B73F7B" w:rsidRPr="00CB08E7">
        <w:rPr>
          <w:rFonts w:ascii="Times New Roman" w:hAnsi="Times New Roman" w:cs="Times New Roman"/>
          <w:i/>
          <w:sz w:val="24"/>
          <w:szCs w:val="24"/>
          <w:lang w:eastAsia="pl-PL"/>
        </w:rPr>
        <w:t xml:space="preserve"> budowlanych</w:t>
      </w:r>
      <w:r w:rsidRPr="00CB08E7">
        <w:rPr>
          <w:rFonts w:ascii="Times New Roman" w:hAnsi="Times New Roman" w:cs="Times New Roman"/>
          <w:i/>
          <w:sz w:val="24"/>
          <w:szCs w:val="24"/>
          <w:lang w:eastAsia="pl-PL"/>
        </w:rPr>
        <w:t>.</w:t>
      </w:r>
    </w:p>
    <w:p w14:paraId="0CAC6F18" w14:textId="3AFBA497" w:rsidR="00A24049" w:rsidRPr="00CB08E7" w:rsidRDefault="001E20DE" w:rsidP="0040799D">
      <w:pPr>
        <w:numPr>
          <w:ilvl w:val="0"/>
          <w:numId w:val="18"/>
        </w:numPr>
        <w:shd w:val="clear" w:color="auto" w:fill="FFFFFF"/>
        <w:suppressAutoHyphens/>
        <w:autoSpaceDN w:val="0"/>
        <w:spacing w:after="0"/>
        <w:ind w:left="284" w:hanging="284"/>
        <w:jc w:val="both"/>
        <w:rPr>
          <w:rFonts w:ascii="Times New Roman" w:hAnsi="Times New Roman" w:cs="Times New Roman"/>
          <w:i/>
          <w:sz w:val="24"/>
          <w:szCs w:val="24"/>
          <w:lang w:eastAsia="pl-PL"/>
        </w:rPr>
      </w:pPr>
      <w:r w:rsidRPr="00CB08E7">
        <w:rPr>
          <w:rFonts w:ascii="Times New Roman" w:hAnsi="Times New Roman" w:cs="Times New Roman"/>
          <w:i/>
          <w:sz w:val="24"/>
          <w:szCs w:val="24"/>
          <w:lang w:eastAsia="pl-PL"/>
        </w:rPr>
        <w:t>Wykonawca, Podwykonawca lub dalszy Podwykonawca zamówienia na roboty budowlane przedkłada Zamawiającemu poświadczoną za zgodność z oryginałem kopię zawartej umowy o</w:t>
      </w:r>
      <w:r w:rsidR="000C525D" w:rsidRPr="00CB08E7">
        <w:rPr>
          <w:rFonts w:ascii="Times New Roman" w:hAnsi="Times New Roman" w:cs="Times New Roman"/>
          <w:i/>
          <w:sz w:val="24"/>
          <w:szCs w:val="24"/>
          <w:lang w:eastAsia="pl-PL"/>
        </w:rPr>
        <w:t> </w:t>
      </w:r>
      <w:r w:rsidRPr="00CB08E7">
        <w:rPr>
          <w:rFonts w:ascii="Times New Roman" w:hAnsi="Times New Roman" w:cs="Times New Roman"/>
          <w:i/>
          <w:sz w:val="24"/>
          <w:szCs w:val="24"/>
          <w:lang w:eastAsia="pl-PL"/>
        </w:rPr>
        <w:t>podwykonawstwo, której przedmiotem są dostawy lub usługi, w terminie 7 dni</w:t>
      </w:r>
      <w:r w:rsidR="00F1071A" w:rsidRPr="00CB08E7">
        <w:rPr>
          <w:rFonts w:ascii="Times New Roman" w:hAnsi="Times New Roman" w:cs="Times New Roman"/>
          <w:i/>
          <w:sz w:val="24"/>
          <w:szCs w:val="24"/>
          <w:lang w:eastAsia="pl-PL"/>
        </w:rPr>
        <w:t xml:space="preserve"> roboczych </w:t>
      </w:r>
      <w:r w:rsidRPr="00CB08E7">
        <w:rPr>
          <w:rFonts w:ascii="Times New Roman" w:hAnsi="Times New Roman" w:cs="Times New Roman"/>
          <w:i/>
          <w:sz w:val="24"/>
          <w:szCs w:val="24"/>
          <w:lang w:eastAsia="pl-PL"/>
        </w:rPr>
        <w:t>od dnia jej zawarcia, z wyłączeniem umów o podwykonawstwo o wartości mniejszej niż</w:t>
      </w:r>
      <w:r w:rsidR="000C525D" w:rsidRPr="00CB08E7">
        <w:rPr>
          <w:rFonts w:ascii="Times New Roman" w:hAnsi="Times New Roman" w:cs="Times New Roman"/>
          <w:i/>
          <w:sz w:val="24"/>
          <w:szCs w:val="24"/>
          <w:lang w:eastAsia="pl-PL"/>
        </w:rPr>
        <w:t> </w:t>
      </w:r>
      <w:r w:rsidR="00596DD3" w:rsidRPr="00CB08E7">
        <w:rPr>
          <w:rFonts w:ascii="Times New Roman" w:hAnsi="Times New Roman" w:cs="Times New Roman"/>
          <w:i/>
          <w:sz w:val="24"/>
          <w:szCs w:val="24"/>
          <w:lang w:eastAsia="pl-PL"/>
        </w:rPr>
        <w:t>0,</w:t>
      </w:r>
      <w:r w:rsidRPr="00CB08E7">
        <w:rPr>
          <w:rFonts w:ascii="Times New Roman" w:hAnsi="Times New Roman" w:cs="Times New Roman"/>
          <w:i/>
          <w:sz w:val="24"/>
          <w:szCs w:val="24"/>
          <w:lang w:eastAsia="pl-PL"/>
        </w:rPr>
        <w:t xml:space="preserve">5 % wartości umowy w sprawie zamówienia publicznego oraz umów o podwykonawstwo dotyczących dostawy mediów, usług geodezyjnych, geologicznych, opinii, opracowań projektowych, ekspertyz, dostawy materiałów budowlanych, usług sprzętowo-transportowych. </w:t>
      </w:r>
    </w:p>
    <w:p w14:paraId="39C18FD3" w14:textId="77777777" w:rsidR="00A97DE4" w:rsidRPr="00CB08E7" w:rsidRDefault="00A97DE4" w:rsidP="0040799D">
      <w:pPr>
        <w:shd w:val="clear" w:color="auto" w:fill="FFFFFF"/>
        <w:suppressAutoHyphens/>
        <w:autoSpaceDN w:val="0"/>
        <w:spacing w:after="0"/>
        <w:jc w:val="center"/>
        <w:rPr>
          <w:rFonts w:ascii="Times New Roman" w:hAnsi="Times New Roman" w:cs="Times New Roman"/>
          <w:i/>
          <w:sz w:val="24"/>
          <w:szCs w:val="24"/>
          <w:lang w:eastAsia="pl-PL"/>
        </w:rPr>
      </w:pPr>
    </w:p>
    <w:p w14:paraId="7FB42967" w14:textId="4FFDFA92" w:rsidR="008E6108" w:rsidRPr="00CB08E7" w:rsidRDefault="00F86411" w:rsidP="0040799D">
      <w:pPr>
        <w:pStyle w:val="Standard"/>
        <w:shd w:val="clear" w:color="auto" w:fill="FFFFFF"/>
        <w:tabs>
          <w:tab w:val="left" w:pos="425"/>
        </w:tabs>
        <w:spacing w:before="0" w:beforeAutospacing="0" w:afterAutospacing="0" w:line="276" w:lineRule="auto"/>
        <w:ind w:left="142" w:firstLine="0"/>
        <w:jc w:val="center"/>
        <w:rPr>
          <w:rFonts w:ascii="Times New Roman" w:hAnsi="Times New Roman" w:cs="Times New Roman"/>
          <w:b/>
          <w:i/>
          <w:sz w:val="24"/>
          <w:szCs w:val="24"/>
          <w:lang w:val="pl-PL"/>
        </w:rPr>
      </w:pPr>
      <w:r w:rsidRPr="00CB08E7">
        <w:rPr>
          <w:rFonts w:ascii="Times New Roman" w:hAnsi="Times New Roman" w:cs="Times New Roman"/>
          <w:b/>
          <w:i/>
          <w:sz w:val="24"/>
          <w:szCs w:val="24"/>
          <w:lang w:val="pl-PL"/>
        </w:rPr>
        <w:t xml:space="preserve">§ </w:t>
      </w:r>
      <w:r w:rsidR="00171336" w:rsidRPr="00CB08E7">
        <w:rPr>
          <w:rFonts w:ascii="Times New Roman" w:hAnsi="Times New Roman" w:cs="Times New Roman"/>
          <w:b/>
          <w:i/>
          <w:sz w:val="24"/>
          <w:szCs w:val="24"/>
          <w:lang w:val="pl-PL"/>
        </w:rPr>
        <w:t>7</w:t>
      </w:r>
      <w:r w:rsidR="008E6108" w:rsidRPr="00CB08E7">
        <w:rPr>
          <w:rFonts w:ascii="Times New Roman" w:hAnsi="Times New Roman" w:cs="Times New Roman"/>
          <w:b/>
          <w:i/>
          <w:sz w:val="24"/>
          <w:szCs w:val="24"/>
          <w:lang w:val="pl-PL"/>
        </w:rPr>
        <w:t>*</w:t>
      </w:r>
    </w:p>
    <w:p w14:paraId="3DA541BD" w14:textId="77777777" w:rsidR="008E6108" w:rsidRPr="00CB08E7" w:rsidRDefault="008E6108" w:rsidP="0040799D">
      <w:pPr>
        <w:pStyle w:val="Standard"/>
        <w:shd w:val="clear" w:color="auto" w:fill="FFFFFF"/>
        <w:spacing w:before="0" w:beforeAutospacing="0" w:afterAutospacing="0" w:line="276" w:lineRule="auto"/>
        <w:ind w:left="142" w:firstLine="0"/>
        <w:jc w:val="center"/>
        <w:rPr>
          <w:rFonts w:ascii="Times New Roman" w:hAnsi="Times New Roman" w:cs="Times New Roman"/>
          <w:b/>
          <w:i/>
          <w:sz w:val="24"/>
          <w:szCs w:val="24"/>
          <w:lang w:val="pl-PL"/>
        </w:rPr>
      </w:pPr>
      <w:r w:rsidRPr="00CB08E7">
        <w:rPr>
          <w:rFonts w:ascii="Times New Roman" w:hAnsi="Times New Roman" w:cs="Times New Roman"/>
          <w:b/>
          <w:i/>
          <w:sz w:val="24"/>
          <w:szCs w:val="24"/>
          <w:lang w:val="pl-PL"/>
        </w:rPr>
        <w:t>PODWYKONAWCY</w:t>
      </w:r>
      <w:r w:rsidR="00417F87" w:rsidRPr="00CB08E7">
        <w:rPr>
          <w:rFonts w:ascii="Times New Roman" w:hAnsi="Times New Roman" w:cs="Times New Roman"/>
          <w:b/>
          <w:i/>
          <w:sz w:val="24"/>
          <w:szCs w:val="24"/>
          <w:lang w:val="pl-PL"/>
        </w:rPr>
        <w:t xml:space="preserve"> </w:t>
      </w:r>
    </w:p>
    <w:p w14:paraId="7C710422"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CB08E7">
        <w:rPr>
          <w:i/>
        </w:rPr>
        <w:t xml:space="preserve">Wykonawca oświadcza, że przy pomocy Podwykonawców wykona następujące roboty budowlane: </w:t>
      </w:r>
      <w:r w:rsidR="001C2DB1" w:rsidRPr="00CB08E7">
        <w:rPr>
          <w:i/>
        </w:rPr>
        <w:t>………………………………………………………………………………………………...</w:t>
      </w:r>
    </w:p>
    <w:p w14:paraId="16B89181" w14:textId="77777777" w:rsidR="008E6108" w:rsidRPr="00CB08E7" w:rsidRDefault="008E6108" w:rsidP="0040799D">
      <w:pPr>
        <w:pStyle w:val="Akapitzlist"/>
        <w:shd w:val="clear" w:color="auto" w:fill="FFFFFF"/>
        <w:suppressAutoHyphens/>
        <w:autoSpaceDN w:val="0"/>
        <w:spacing w:line="276" w:lineRule="auto"/>
        <w:ind w:left="142"/>
        <w:jc w:val="both"/>
        <w:textAlignment w:val="baseline"/>
        <w:rPr>
          <w:i/>
          <w:strike/>
        </w:rPr>
      </w:pPr>
      <w:r w:rsidRPr="00CB08E7">
        <w:rPr>
          <w:i/>
        </w:rPr>
        <w:t xml:space="preserve">Pozostałe roboty budowlane wykona osobiście. </w:t>
      </w:r>
    </w:p>
    <w:p w14:paraId="41B2ACCC"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CB08E7">
        <w:rPr>
          <w:i/>
        </w:rPr>
        <w:t>Wykonawca, Podwykonawca lub dalszy Podwykonawca zamówienia na roboty budowlane zamierzający zawrzeć umowę o podwykonawstwo, której przedmiotem są roboty budowlane, jest zobowiązany w trakcie realizacji zamówienia publicznego na roboty budowlane, do przedkładania Zamawiającemu projektu tej umowy, przy czym Podwykonawca lub dalszy Podwykonawca jest obowiązany dołączyć zgodę Wykonawcy na zawarcie umowy o podwykonawstwo o treści zgodnej z projektem umowy.</w:t>
      </w:r>
    </w:p>
    <w:p w14:paraId="7E9BEB04"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CB08E7">
        <w:rPr>
          <w:i/>
        </w:rPr>
        <w:t>Wymagania dotyczące umowy o podwykonawstwo, której przedmiotem są roboty budowlane, których niespełnienie spowoduje zgłoszenie przez Zamawiającego odpowiednio zastrzeżeń lub sprzeciwu:</w:t>
      </w:r>
    </w:p>
    <w:p w14:paraId="3E9401A6" w14:textId="77777777" w:rsidR="008E6108" w:rsidRPr="00CB08E7" w:rsidRDefault="008E6108" w:rsidP="0040799D">
      <w:pPr>
        <w:pStyle w:val="Akapitzlist"/>
        <w:numPr>
          <w:ilvl w:val="0"/>
          <w:numId w:val="25"/>
        </w:numPr>
        <w:shd w:val="clear" w:color="auto" w:fill="FFFFFF"/>
        <w:suppressAutoHyphens/>
        <w:autoSpaceDN w:val="0"/>
        <w:spacing w:line="276" w:lineRule="auto"/>
        <w:ind w:left="567" w:hanging="283"/>
        <w:jc w:val="both"/>
        <w:textAlignment w:val="baseline"/>
        <w:rPr>
          <w:i/>
        </w:rPr>
      </w:pPr>
      <w:r w:rsidRPr="00CB08E7">
        <w:rPr>
          <w:i/>
        </w:rPr>
        <w:t>zapisy umowy o podwykonawstwo nie mogą naruszać postanowień umowy zawartej między Wykonawcą a Zamawiającym,</w:t>
      </w:r>
    </w:p>
    <w:p w14:paraId="4F100742" w14:textId="77777777" w:rsidR="008E6108" w:rsidRPr="00CB08E7" w:rsidRDefault="008E6108" w:rsidP="0040799D">
      <w:pPr>
        <w:pStyle w:val="Akapitzlist"/>
        <w:numPr>
          <w:ilvl w:val="0"/>
          <w:numId w:val="25"/>
        </w:numPr>
        <w:shd w:val="clear" w:color="auto" w:fill="FFFFFF"/>
        <w:suppressAutoHyphens/>
        <w:autoSpaceDN w:val="0"/>
        <w:spacing w:line="276" w:lineRule="auto"/>
        <w:ind w:left="567" w:hanging="283"/>
        <w:jc w:val="both"/>
        <w:textAlignment w:val="baseline"/>
        <w:rPr>
          <w:i/>
        </w:rPr>
      </w:pPr>
      <w:r w:rsidRPr="00CB08E7">
        <w:rPr>
          <w:i/>
        </w:rPr>
        <w:t>przedmiot zamówienia (zakres prac) musi być precyzyjnie określony,</w:t>
      </w:r>
    </w:p>
    <w:p w14:paraId="34F35388" w14:textId="77777777" w:rsidR="008E6108" w:rsidRPr="00CB08E7" w:rsidRDefault="008E6108" w:rsidP="0040799D">
      <w:pPr>
        <w:pStyle w:val="Akapitzlist"/>
        <w:numPr>
          <w:ilvl w:val="0"/>
          <w:numId w:val="25"/>
        </w:numPr>
        <w:shd w:val="clear" w:color="auto" w:fill="FFFFFF"/>
        <w:suppressAutoHyphens/>
        <w:autoSpaceDN w:val="0"/>
        <w:spacing w:line="276" w:lineRule="auto"/>
        <w:ind w:left="567" w:hanging="283"/>
        <w:jc w:val="both"/>
        <w:textAlignment w:val="baseline"/>
        <w:rPr>
          <w:i/>
        </w:rPr>
      </w:pPr>
      <w:r w:rsidRPr="00CB08E7">
        <w:rPr>
          <w:i/>
        </w:rPr>
        <w:t>termin wykonania umowy przez Podwykonawcę musi umożliwiać zakończenie wykonania robót przez Wykonawcę w terminie określonym w niniejszej umowie,</w:t>
      </w:r>
    </w:p>
    <w:p w14:paraId="75D8591A" w14:textId="77777777" w:rsidR="008E6108" w:rsidRPr="00CB08E7" w:rsidRDefault="008E6108" w:rsidP="0040799D">
      <w:pPr>
        <w:pStyle w:val="Akapitzlist"/>
        <w:numPr>
          <w:ilvl w:val="0"/>
          <w:numId w:val="25"/>
        </w:numPr>
        <w:shd w:val="clear" w:color="auto" w:fill="FFFFFF"/>
        <w:suppressAutoHyphens/>
        <w:autoSpaceDN w:val="0"/>
        <w:spacing w:line="276" w:lineRule="auto"/>
        <w:ind w:left="567" w:hanging="283"/>
        <w:jc w:val="both"/>
        <w:textAlignment w:val="baseline"/>
        <w:rPr>
          <w:i/>
        </w:rPr>
      </w:pPr>
      <w:r w:rsidRPr="00CB08E7">
        <w:rPr>
          <w:i/>
        </w:rPr>
        <w:t xml:space="preserve">wynagrodzenie za roboty wykonywane przez Podwykonawcę powinno być określone precyzyjnie i nie może przekroczyć wysokości wynagrodzenia przewidzianego dla Wykonawcy za ten zakres robót, </w:t>
      </w:r>
    </w:p>
    <w:p w14:paraId="07DF2C57" w14:textId="77777777" w:rsidR="008E6108" w:rsidRPr="00CB08E7" w:rsidRDefault="008E6108" w:rsidP="0040799D">
      <w:pPr>
        <w:pStyle w:val="Akapitzlist"/>
        <w:numPr>
          <w:ilvl w:val="0"/>
          <w:numId w:val="25"/>
        </w:numPr>
        <w:shd w:val="clear" w:color="auto" w:fill="FFFFFF"/>
        <w:suppressAutoHyphens/>
        <w:autoSpaceDN w:val="0"/>
        <w:spacing w:line="276" w:lineRule="auto"/>
        <w:ind w:left="567" w:hanging="283"/>
        <w:jc w:val="both"/>
        <w:textAlignment w:val="baseline"/>
        <w:rPr>
          <w:i/>
        </w:rPr>
      </w:pPr>
      <w:r w:rsidRPr="00CB08E7">
        <w:rPr>
          <w:i/>
        </w:rPr>
        <w:t>umowa o podwykonawstwo nie może zawierać postanowień:</w:t>
      </w:r>
    </w:p>
    <w:p w14:paraId="17B4BCAE" w14:textId="77777777" w:rsidR="008E6108" w:rsidRPr="00CB08E7" w:rsidRDefault="008E6108" w:rsidP="0040799D">
      <w:pPr>
        <w:pStyle w:val="Akapitzlist"/>
        <w:numPr>
          <w:ilvl w:val="0"/>
          <w:numId w:val="26"/>
        </w:numPr>
        <w:shd w:val="clear" w:color="auto" w:fill="FFFFFF"/>
        <w:suppressAutoHyphens/>
        <w:autoSpaceDN w:val="0"/>
        <w:spacing w:line="276" w:lineRule="auto"/>
        <w:ind w:left="851" w:hanging="284"/>
        <w:jc w:val="both"/>
        <w:textAlignment w:val="baseline"/>
        <w:rPr>
          <w:i/>
        </w:rPr>
      </w:pPr>
      <w:r w:rsidRPr="00CB08E7">
        <w:rPr>
          <w:i/>
        </w:rPr>
        <w:t xml:space="preserve">uzależniających wypłatę wynagrodzenia dla Podwykonawcy </w:t>
      </w:r>
      <w:r w:rsidRPr="00CB08E7">
        <w:rPr>
          <w:rFonts w:eastAsia="SimSun"/>
          <w:i/>
          <w:kern w:val="3"/>
          <w:lang w:bidi="en-US"/>
        </w:rPr>
        <w:t xml:space="preserve">od zapłaty przez Zamawiającego wynagrodzenia na rzecz Wykonawcy, za zakres robót wykonanych przez Wykonawcę, </w:t>
      </w:r>
    </w:p>
    <w:p w14:paraId="0BB72619" w14:textId="77777777" w:rsidR="008E6108" w:rsidRPr="00CB08E7" w:rsidRDefault="008E6108" w:rsidP="0040799D">
      <w:pPr>
        <w:pStyle w:val="Akapitzlist"/>
        <w:numPr>
          <w:ilvl w:val="0"/>
          <w:numId w:val="26"/>
        </w:numPr>
        <w:shd w:val="clear" w:color="auto" w:fill="FFFFFF"/>
        <w:suppressAutoHyphens/>
        <w:autoSpaceDN w:val="0"/>
        <w:spacing w:line="276" w:lineRule="auto"/>
        <w:ind w:left="851" w:hanging="284"/>
        <w:jc w:val="both"/>
        <w:textAlignment w:val="baseline"/>
        <w:rPr>
          <w:i/>
        </w:rPr>
      </w:pPr>
      <w:r w:rsidRPr="00CB08E7">
        <w:rPr>
          <w:rFonts w:eastAsia="SimSun"/>
          <w:i/>
          <w:kern w:val="3"/>
          <w:lang w:bidi="en-US"/>
        </w:rPr>
        <w:t xml:space="preserve">uzależniających zwrot Podwykonawcy kwot zabezpieczeń przez Wykonawcę, od zwrotu zabezpieczenia wykonania umowy przez Zamawiającego na rzecz Wykonawcy, </w:t>
      </w:r>
    </w:p>
    <w:p w14:paraId="0C3D3A1E" w14:textId="77777777" w:rsidR="008E6108" w:rsidRPr="00CB08E7" w:rsidRDefault="008E6108" w:rsidP="0040799D">
      <w:pPr>
        <w:pStyle w:val="Akapitzlist"/>
        <w:numPr>
          <w:ilvl w:val="0"/>
          <w:numId w:val="26"/>
        </w:numPr>
        <w:shd w:val="clear" w:color="auto" w:fill="FFFFFF"/>
        <w:suppressAutoHyphens/>
        <w:autoSpaceDN w:val="0"/>
        <w:spacing w:line="276" w:lineRule="auto"/>
        <w:ind w:left="851" w:hanging="284"/>
        <w:jc w:val="both"/>
        <w:textAlignment w:val="baseline"/>
        <w:rPr>
          <w:i/>
        </w:rPr>
      </w:pPr>
      <w:r w:rsidRPr="00CB08E7">
        <w:rPr>
          <w:rFonts w:eastAsia="SimSun"/>
          <w:i/>
          <w:kern w:val="3"/>
          <w:lang w:bidi="en-US"/>
        </w:rPr>
        <w:t>dotyczących dokonywania przez Wykonawcę zatrzymań (zmniejszeń) wynagrodzenia Podwykonawcy</w:t>
      </w:r>
      <w:r w:rsidR="009A0A86" w:rsidRPr="00CB08E7">
        <w:rPr>
          <w:rFonts w:eastAsia="SimSun"/>
          <w:i/>
          <w:kern w:val="3"/>
          <w:lang w:bidi="en-US"/>
        </w:rPr>
        <w:t>.</w:t>
      </w:r>
    </w:p>
    <w:p w14:paraId="23EB4ABF" w14:textId="5B88CBD6" w:rsidR="00441523" w:rsidRPr="00CB08E7" w:rsidRDefault="008E6108" w:rsidP="0040799D">
      <w:pPr>
        <w:pStyle w:val="Akapitzlist"/>
        <w:numPr>
          <w:ilvl w:val="0"/>
          <w:numId w:val="25"/>
        </w:numPr>
        <w:shd w:val="clear" w:color="auto" w:fill="FFFFFF"/>
        <w:suppressAutoHyphens/>
        <w:autoSpaceDN w:val="0"/>
        <w:spacing w:line="276" w:lineRule="auto"/>
        <w:ind w:left="567" w:hanging="283"/>
        <w:contextualSpacing/>
        <w:jc w:val="both"/>
        <w:textAlignment w:val="baseline"/>
        <w:rPr>
          <w:rFonts w:eastAsia="SimSun"/>
          <w:i/>
          <w:kern w:val="3"/>
          <w:lang w:bidi="en-US"/>
        </w:rPr>
      </w:pPr>
      <w:r w:rsidRPr="00CB08E7">
        <w:rPr>
          <w:rFonts w:eastAsia="SimSun"/>
          <w:i/>
          <w:kern w:val="3"/>
          <w:lang w:bidi="en-US"/>
        </w:rPr>
        <w:t>zabezpieczenie należytego wykonania umowy przez Podwykonawcę, powinno być</w:t>
      </w:r>
      <w:r w:rsidR="009A0A86" w:rsidRPr="00CB08E7">
        <w:rPr>
          <w:rFonts w:eastAsia="SimSun"/>
          <w:i/>
          <w:kern w:val="3"/>
          <w:lang w:bidi="en-US"/>
        </w:rPr>
        <w:t xml:space="preserve"> </w:t>
      </w:r>
      <w:r w:rsidRPr="00CB08E7">
        <w:rPr>
          <w:rFonts w:eastAsia="SimSun"/>
          <w:i/>
          <w:kern w:val="3"/>
          <w:lang w:bidi="en-US"/>
        </w:rPr>
        <w:t>wnoszone w formie zgodnej z ustawą Prawo Zamówień Publicznych,</w:t>
      </w:r>
    </w:p>
    <w:p w14:paraId="149F3D8F" w14:textId="7A21D50E" w:rsidR="00441523" w:rsidRPr="00CB08E7" w:rsidRDefault="00441523" w:rsidP="0040799D">
      <w:pPr>
        <w:pStyle w:val="Akapitzlist"/>
        <w:numPr>
          <w:ilvl w:val="0"/>
          <w:numId w:val="25"/>
        </w:numPr>
        <w:shd w:val="clear" w:color="auto" w:fill="FFFFFF"/>
        <w:suppressAutoHyphens/>
        <w:autoSpaceDN w:val="0"/>
        <w:spacing w:line="276" w:lineRule="auto"/>
        <w:ind w:left="567" w:hanging="283"/>
        <w:contextualSpacing/>
        <w:jc w:val="both"/>
        <w:textAlignment w:val="baseline"/>
        <w:rPr>
          <w:rFonts w:eastAsia="SimSun"/>
          <w:i/>
          <w:kern w:val="3"/>
          <w:lang w:bidi="en-US"/>
        </w:rPr>
      </w:pPr>
      <w:r w:rsidRPr="00CB08E7">
        <w:rPr>
          <w:rFonts w:eastAsia="SimSun"/>
          <w:i/>
          <w:kern w:val="3"/>
          <w:lang w:bidi="en-US"/>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3C0944F5"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CB08E7">
        <w:rPr>
          <w:rFonts w:eastAsia="SimSun"/>
          <w:i/>
          <w:kern w:val="3"/>
          <w:lang w:bidi="en-US"/>
        </w:rPr>
        <w:t>Zamawiający w terminie do 14 dni od momentu otrzymania projektu umowy zgłasza pisemne zastrzeżenia do projektu umowy o podwykonawstwo, niespełniającej wymagań, której przedmiotem są roboty budowlane.</w:t>
      </w:r>
    </w:p>
    <w:p w14:paraId="4AA732B6"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CB08E7">
        <w:rPr>
          <w:rFonts w:eastAsia="SimSun"/>
          <w:i/>
          <w:kern w:val="3"/>
          <w:lang w:bidi="en-US"/>
        </w:rPr>
        <w:t>Niezgłoszenie przez Zamawiającego pisemnych zastrzeżeń do przedłożonego projektu umowy o podwykonawstwo, której przedmiotem są roboty budowlane, uważa się za akceptację projektu umowy przez Zamawiającego.</w:t>
      </w:r>
    </w:p>
    <w:p w14:paraId="0B514371" w14:textId="762F853B" w:rsidR="008E6108" w:rsidRPr="00CB08E7"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CB08E7">
        <w:rPr>
          <w:rFonts w:eastAsia="SimSun"/>
          <w:i/>
          <w:kern w:val="3"/>
          <w:lang w:bidi="en-US"/>
        </w:rPr>
        <w:t>Wykonawca, Podwykonawca lub dalszy Podwykonawca zamówienia na roboty budowlane przedkłada Zamawiającemu poświadczoną za zgodność z oryginałem kopię zawartej umowy o</w:t>
      </w:r>
      <w:r w:rsidR="000C525D" w:rsidRPr="00CB08E7">
        <w:rPr>
          <w:rFonts w:eastAsia="SimSun"/>
          <w:i/>
          <w:kern w:val="3"/>
          <w:lang w:bidi="en-US"/>
        </w:rPr>
        <w:t> </w:t>
      </w:r>
      <w:r w:rsidRPr="00CB08E7">
        <w:rPr>
          <w:rFonts w:eastAsia="SimSun"/>
          <w:i/>
          <w:kern w:val="3"/>
          <w:lang w:bidi="en-US"/>
        </w:rPr>
        <w:t xml:space="preserve">podwykonawstwo, której przedmiotem są roboty budowlane w terminie 7 dni od dnia jej zawarcia. </w:t>
      </w:r>
    </w:p>
    <w:p w14:paraId="4794F8ED"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CB08E7">
        <w:rPr>
          <w:i/>
        </w:rPr>
        <w:t>Zamawiający w terminie 14 dni od momentu otrzymania, zgłasza pisemny sprzeciw do umowy o podwykonawstwo, której przedmiotem są roboty budowlane, w przypadkach, o</w:t>
      </w:r>
      <w:r w:rsidR="009A0A86" w:rsidRPr="00CB08E7">
        <w:rPr>
          <w:i/>
        </w:rPr>
        <w:t> </w:t>
      </w:r>
      <w:r w:rsidRPr="00CB08E7">
        <w:rPr>
          <w:i/>
        </w:rPr>
        <w:t>których mowa w ust. 3.</w:t>
      </w:r>
    </w:p>
    <w:p w14:paraId="391E82C0"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CB08E7">
        <w:rPr>
          <w:i/>
        </w:rPr>
        <w:t>Niezgłoszenie pisemnego sprzeciwu do przedłożonej umowy o podwykonawstwo, której przedmiotem są roboty budowlane, w terminie określonym w ust. 7 uważa się za akceptację umowy przez Zamawiającego.</w:t>
      </w:r>
    </w:p>
    <w:p w14:paraId="628AD3BE" w14:textId="4B620841" w:rsidR="008E6108" w:rsidRPr="00CB08E7"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CB08E7">
        <w:rPr>
          <w:rFonts w:eastAsia="SimSun"/>
          <w:i/>
          <w:kern w:val="3"/>
          <w:lang w:bidi="en-US"/>
        </w:rPr>
        <w:t>Wykonawca, Podwykonawca lub dalszy Podwykonawca zobowiązany jest do przedkładania Zamawiającemu poświadczonej za zgodność z oryginałem kopii zawartych umów o podwykonawstwo, których przedmiotem są dostawy lub usługi w terminie 7 dni od dnia ich zawarcia, z wyłączeniem umów o podwykonawstwo o wartości mniejszej niż 0,5% wartości umowy w sprawie zamówienia publicznego oraz umów dotyczących dostawy mediów, usług geodezyjnych, dostawy materiałów budowlanych, usług sprzętowo-transportowych. Wyłączenie, o którym mowa w zadaniu pierwszym, nie dotyczy umów o podwykonawstwo o</w:t>
      </w:r>
      <w:r w:rsidR="000C525D" w:rsidRPr="00CB08E7">
        <w:rPr>
          <w:rFonts w:eastAsia="SimSun"/>
          <w:i/>
          <w:kern w:val="3"/>
          <w:lang w:bidi="en-US"/>
        </w:rPr>
        <w:t> </w:t>
      </w:r>
      <w:r w:rsidRPr="00CB08E7">
        <w:rPr>
          <w:rFonts w:eastAsia="SimSun"/>
          <w:i/>
          <w:kern w:val="3"/>
          <w:lang w:bidi="en-US"/>
        </w:rPr>
        <w:t xml:space="preserve">wartości większej niż 50 000.00 zł. </w:t>
      </w:r>
    </w:p>
    <w:p w14:paraId="02EA119E"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CB08E7">
        <w:rPr>
          <w:rFonts w:eastAsia="SimSun"/>
          <w:i/>
          <w:kern w:val="3"/>
          <w:lang w:bidi="en-US"/>
        </w:rPr>
        <w:t xml:space="preserve">W przypadku, o którym mowa w ust. 9, jeżeli termin zapłaty jest dłuższy niż </w:t>
      </w:r>
      <w:r w:rsidR="006738AB" w:rsidRPr="00CB08E7">
        <w:rPr>
          <w:rFonts w:eastAsia="SimSun"/>
          <w:i/>
          <w:kern w:val="3"/>
          <w:lang w:bidi="en-US"/>
        </w:rPr>
        <w:t>14</w:t>
      </w:r>
      <w:r w:rsidRPr="00CB08E7">
        <w:rPr>
          <w:rFonts w:eastAsia="SimSun"/>
          <w:i/>
          <w:kern w:val="3"/>
          <w:lang w:bidi="en-US"/>
        </w:rPr>
        <w:t xml:space="preserve"> dni, Zamawiający informuje o tym Wykonawcę i wzywa go do doprowadzenia do zmiany tej umowy pod rygorem zapłaty kary umownej.</w:t>
      </w:r>
    </w:p>
    <w:p w14:paraId="68B29BF5"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CB08E7">
        <w:rPr>
          <w:rFonts w:eastAsia="SimSun"/>
          <w:i/>
          <w:kern w:val="3"/>
          <w:lang w:bidi="en-US"/>
        </w:rPr>
        <w:t xml:space="preserve">Przepisy ust. 3 - 10 stosuje się odpowiednio do zmian umowy o podwykonawstwo. </w:t>
      </w:r>
    </w:p>
    <w:p w14:paraId="271603BD" w14:textId="79D8C28D" w:rsidR="008E6108" w:rsidRPr="00CB08E7"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CB08E7">
        <w:rPr>
          <w:rFonts w:eastAsia="SimSun"/>
          <w:i/>
          <w:kern w:val="3"/>
          <w:lang w:bidi="en-US"/>
        </w:rPr>
        <w:t>Każdorazowa zmiana, wprowadzenie lub rezygnacja z Podwykonawcy wymaga pisemnej Zgody Zamawiającego.</w:t>
      </w:r>
    </w:p>
    <w:p w14:paraId="129A2C33"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CB08E7">
        <w:rPr>
          <w:rFonts w:eastAsia="SimSun"/>
          <w:i/>
          <w:kern w:val="3"/>
          <w:lang w:bidi="en-US"/>
        </w:rPr>
        <w:t xml:space="preserve">Do zawarcia przez Podwykonawcę umowy z dalszym Podwykonawcą wymagana jest zgoda Zamawiającego i Wykonawcy. </w:t>
      </w:r>
    </w:p>
    <w:p w14:paraId="3F9E5F64"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CB08E7">
        <w:rPr>
          <w:rFonts w:eastAsia="SimSun"/>
          <w:i/>
          <w:kern w:val="3"/>
          <w:lang w:bidi="en-US"/>
        </w:rPr>
        <w:t>Wykonawca ponosi wobec Zamawiającego pełną odpowiedzialność za roboty, które wykonuje przy pomocy Podwykonawców.</w:t>
      </w:r>
    </w:p>
    <w:p w14:paraId="39BE6861" w14:textId="77777777" w:rsidR="008E6108" w:rsidRPr="00CB08E7"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CB08E7">
        <w:rPr>
          <w:rFonts w:eastAsia="SimSun"/>
          <w:i/>
          <w:kern w:val="3"/>
          <w:lang w:bidi="en-US"/>
        </w:rPr>
        <w:t>Wykonawca zobowiązany jest na żądanie Zamawiającego udzielić mu wszelkich informacji dotyczących Podwykonawców.</w:t>
      </w:r>
    </w:p>
    <w:p w14:paraId="58B71E0A" w14:textId="77777777" w:rsidR="006F6F6F" w:rsidRPr="00CB08E7"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CB08E7">
        <w:rPr>
          <w:rFonts w:eastAsia="SimSun"/>
          <w:i/>
          <w:kern w:val="3"/>
          <w:lang w:bidi="en-US"/>
        </w:rPr>
        <w:t>Bez zgody Zamawiającego, Wykonawca nie może umożliwić Podwykonawcy wejścia na teren robót i rozpoczęcia prac.</w:t>
      </w:r>
    </w:p>
    <w:p w14:paraId="04084672" w14:textId="77777777" w:rsidR="006F6F6F" w:rsidRPr="00CB08E7" w:rsidRDefault="006F6F6F" w:rsidP="0040799D">
      <w:pPr>
        <w:pStyle w:val="Akapitzlist"/>
        <w:numPr>
          <w:ilvl w:val="0"/>
          <w:numId w:val="24"/>
        </w:numPr>
        <w:shd w:val="clear" w:color="auto" w:fill="FFFFFF"/>
        <w:suppressAutoHyphens/>
        <w:autoSpaceDN w:val="0"/>
        <w:spacing w:line="276" w:lineRule="auto"/>
        <w:ind w:left="284" w:hanging="426"/>
        <w:jc w:val="both"/>
        <w:textAlignment w:val="baseline"/>
        <w:rPr>
          <w:i/>
          <w:iCs/>
        </w:rPr>
      </w:pPr>
      <w:r w:rsidRPr="00CB08E7">
        <w:rPr>
          <w:i/>
          <w:iCs/>
        </w:rPr>
        <w:t>Jeżeli w realizacji umowy biorą udział podwykonawcy lub dalsi podwykonawcy Wykonawca zobowiązany jest do:</w:t>
      </w:r>
    </w:p>
    <w:p w14:paraId="4C832A9A" w14:textId="77777777" w:rsidR="006F6F6F" w:rsidRPr="00CB08E7" w:rsidRDefault="006F6F6F" w:rsidP="0040799D">
      <w:pPr>
        <w:pStyle w:val="Akapitzlist"/>
        <w:numPr>
          <w:ilvl w:val="0"/>
          <w:numId w:val="31"/>
        </w:numPr>
        <w:suppressAutoHyphens/>
        <w:autoSpaceDN w:val="0"/>
        <w:spacing w:line="276" w:lineRule="auto"/>
        <w:ind w:left="567" w:hanging="283"/>
        <w:jc w:val="both"/>
        <w:textAlignment w:val="baseline"/>
        <w:rPr>
          <w:i/>
          <w:iCs/>
        </w:rPr>
      </w:pPr>
      <w:r w:rsidRPr="00CB08E7">
        <w:rPr>
          <w:i/>
          <w:iCs/>
        </w:rPr>
        <w:t>przedkładania Zamawiającemu wykazu podwykonawców i dalszych podwykonawców realizujących roboty budowlane lub realizujących dostawy i/lub usługi z zaznaczeniem:</w:t>
      </w:r>
    </w:p>
    <w:p w14:paraId="5F062FB5" w14:textId="77777777" w:rsidR="006F6F6F" w:rsidRPr="00CB08E7" w:rsidRDefault="006F6F6F" w:rsidP="0040799D">
      <w:pPr>
        <w:pStyle w:val="Akapitzlist"/>
        <w:numPr>
          <w:ilvl w:val="0"/>
          <w:numId w:val="32"/>
        </w:numPr>
        <w:suppressAutoHyphens/>
        <w:autoSpaceDN w:val="0"/>
        <w:spacing w:line="276" w:lineRule="auto"/>
        <w:ind w:left="851" w:hanging="284"/>
        <w:jc w:val="both"/>
        <w:textAlignment w:val="baseline"/>
        <w:rPr>
          <w:i/>
          <w:iCs/>
        </w:rPr>
      </w:pPr>
      <w:r w:rsidRPr="00CB08E7">
        <w:rPr>
          <w:i/>
          <w:iCs/>
        </w:rPr>
        <w:t xml:space="preserve">zakresu robót budowlanych, dostaw i/lub usług wykonywanych przez te podmioty, </w:t>
      </w:r>
    </w:p>
    <w:p w14:paraId="0B6123D3" w14:textId="77777777" w:rsidR="006F6F6F" w:rsidRPr="00CB08E7" w:rsidRDefault="006F6F6F" w:rsidP="0040799D">
      <w:pPr>
        <w:pStyle w:val="Akapitzlist"/>
        <w:numPr>
          <w:ilvl w:val="0"/>
          <w:numId w:val="32"/>
        </w:numPr>
        <w:suppressAutoHyphens/>
        <w:autoSpaceDN w:val="0"/>
        <w:spacing w:line="276" w:lineRule="auto"/>
        <w:ind w:left="851" w:hanging="284"/>
        <w:jc w:val="both"/>
        <w:textAlignment w:val="baseline"/>
        <w:rPr>
          <w:i/>
          <w:iCs/>
        </w:rPr>
      </w:pPr>
      <w:r w:rsidRPr="00CB08E7">
        <w:rPr>
          <w:i/>
          <w:iCs/>
        </w:rPr>
        <w:t xml:space="preserve">wysokości wynagrodzenia Wykonawcy za roboty budowlane powierzone do wykonania podwykonawcy, których szczegółowy przedmiot wynika z umowy o podwykonawstwo, zaakceptowanej przez Zamawiającego;  </w:t>
      </w:r>
    </w:p>
    <w:p w14:paraId="28A80CCD" w14:textId="77777777" w:rsidR="006F6F6F" w:rsidRPr="00CB08E7" w:rsidRDefault="006F6F6F" w:rsidP="0040799D">
      <w:pPr>
        <w:pStyle w:val="Akapitzlist"/>
        <w:numPr>
          <w:ilvl w:val="0"/>
          <w:numId w:val="31"/>
        </w:numPr>
        <w:suppressAutoHyphens/>
        <w:autoSpaceDN w:val="0"/>
        <w:spacing w:line="276" w:lineRule="auto"/>
        <w:ind w:left="567" w:hanging="283"/>
        <w:jc w:val="both"/>
        <w:textAlignment w:val="baseline"/>
        <w:rPr>
          <w:i/>
          <w:iCs/>
        </w:rPr>
      </w:pPr>
      <w:r w:rsidRPr="00CB08E7">
        <w:rPr>
          <w:i/>
          <w:iCs/>
        </w:rPr>
        <w:t>wskazania Zamawiającemu osoby do kontaktu ze strony podwykonawcy lub dalszego podwykonawcy,</w:t>
      </w:r>
    </w:p>
    <w:p w14:paraId="51FFE253" w14:textId="77777777" w:rsidR="006F6F6F" w:rsidRPr="00CB08E7" w:rsidRDefault="006F6F6F" w:rsidP="0040799D">
      <w:pPr>
        <w:pStyle w:val="Akapitzlist"/>
        <w:numPr>
          <w:ilvl w:val="0"/>
          <w:numId w:val="31"/>
        </w:numPr>
        <w:suppressAutoHyphens/>
        <w:autoSpaceDN w:val="0"/>
        <w:spacing w:line="276" w:lineRule="auto"/>
        <w:ind w:left="567" w:hanging="283"/>
        <w:jc w:val="both"/>
        <w:textAlignment w:val="baseline"/>
        <w:rPr>
          <w:i/>
          <w:iCs/>
        </w:rPr>
      </w:pPr>
      <w:r w:rsidRPr="00CB08E7">
        <w:rPr>
          <w:i/>
          <w:iCs/>
        </w:rPr>
        <w:t>koordynacji robót wykonywanych przez podwykonawców oraz dalszych podwykonawców.</w:t>
      </w:r>
    </w:p>
    <w:p w14:paraId="0B8E9D34" w14:textId="77777777" w:rsidR="00A97DE4" w:rsidRPr="00CB08E7" w:rsidRDefault="00A97DE4" w:rsidP="0040799D">
      <w:pPr>
        <w:shd w:val="clear" w:color="auto" w:fill="FFFFFF"/>
        <w:tabs>
          <w:tab w:val="left" w:pos="425"/>
        </w:tabs>
        <w:suppressAutoHyphens/>
        <w:autoSpaceDN w:val="0"/>
        <w:spacing w:after="0"/>
        <w:ind w:right="-2"/>
        <w:jc w:val="center"/>
        <w:rPr>
          <w:rFonts w:ascii="Times New Roman" w:eastAsia="SimSun" w:hAnsi="Times New Roman" w:cs="Times New Roman"/>
          <w:b/>
          <w:bCs/>
          <w:kern w:val="3"/>
          <w:sz w:val="24"/>
          <w:szCs w:val="24"/>
        </w:rPr>
      </w:pPr>
      <w:bookmarkStart w:id="11" w:name="_Hlk157085291"/>
    </w:p>
    <w:p w14:paraId="44C4841D" w14:textId="6EC1600C" w:rsidR="00487F3E" w:rsidRPr="00CB08E7" w:rsidRDefault="00F86411" w:rsidP="0040799D">
      <w:pPr>
        <w:shd w:val="clear" w:color="auto" w:fill="FFFFFF"/>
        <w:tabs>
          <w:tab w:val="left" w:pos="425"/>
        </w:tabs>
        <w:suppressAutoHyphens/>
        <w:autoSpaceDN w:val="0"/>
        <w:spacing w:after="0"/>
        <w:ind w:right="-2"/>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xml:space="preserve">§ </w:t>
      </w:r>
      <w:r w:rsidR="00171336" w:rsidRPr="00CB08E7">
        <w:rPr>
          <w:rFonts w:ascii="Times New Roman" w:eastAsia="SimSun" w:hAnsi="Times New Roman" w:cs="Times New Roman"/>
          <w:b/>
          <w:bCs/>
          <w:kern w:val="3"/>
          <w:sz w:val="24"/>
          <w:szCs w:val="24"/>
        </w:rPr>
        <w:t>8</w:t>
      </w:r>
    </w:p>
    <w:bookmarkEnd w:id="11"/>
    <w:p w14:paraId="420D1537" w14:textId="77777777" w:rsidR="00D73BA9" w:rsidRPr="00CB08E7" w:rsidRDefault="001E20DE" w:rsidP="0040799D">
      <w:pPr>
        <w:suppressAutoHyphens/>
        <w:autoSpaceDN w:val="0"/>
        <w:spacing w:after="0"/>
        <w:ind w:right="-2"/>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ODPOWIEDZIALNOŚĆ WYKONAWCY</w:t>
      </w:r>
    </w:p>
    <w:p w14:paraId="441FD549" w14:textId="77777777" w:rsidR="001E20DE" w:rsidRPr="00CB08E7" w:rsidRDefault="001E20DE" w:rsidP="0040799D">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Wykonawca ponosi odpowiedzialność za szkody wyrządzone Zamawiającemu i osobom trzecim w związku z prowadzonymi robotami lub z powodu niewykonania lub niewłaściwego wykonania umowy.</w:t>
      </w:r>
    </w:p>
    <w:p w14:paraId="14463D0B" w14:textId="77777777" w:rsidR="001E20DE" w:rsidRPr="00CB08E7" w:rsidRDefault="001E20DE" w:rsidP="0040799D">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 xml:space="preserve">Wykonawca ponosi pełną odpowiedzialność za właściwe wykonanie robót, zapewnienie BHP i warunków bezpieczeństwa oraz metody organizacyjno – technologiczne stosowane na terenie prowadzenia robót. </w:t>
      </w:r>
    </w:p>
    <w:p w14:paraId="22F78109" w14:textId="77777777" w:rsidR="00D1367C" w:rsidRPr="00CB08E7"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Wykonawca zobowiązuje się do bezwzględnego przestrzegania przepisów prawa ochrony środowiska oraz gospodarki odpadami w trakcie realizacji całego Przedmiotu Umowy.</w:t>
      </w:r>
    </w:p>
    <w:p w14:paraId="0C1DFEBB" w14:textId="2CE2C1FF" w:rsidR="00D1367C" w:rsidRPr="00CB08E7"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Z chwilą protokolarnego przejęcia terenu budowy, Wykonawca staje się posiadaczem wszelkich odpadów na nim powstających i ponosi za nie pełną odpowiedzialność prawną i</w:t>
      </w:r>
      <w:r w:rsidR="00B4004E" w:rsidRPr="00CB08E7">
        <w:rPr>
          <w:rFonts w:ascii="Times New Roman" w:eastAsia="SimSun" w:hAnsi="Times New Roman" w:cs="Times New Roman"/>
          <w:kern w:val="3"/>
          <w:sz w:val="24"/>
          <w:szCs w:val="24"/>
        </w:rPr>
        <w:t> </w:t>
      </w:r>
      <w:r w:rsidRPr="00CB08E7">
        <w:rPr>
          <w:rFonts w:ascii="Times New Roman" w:eastAsia="SimSun" w:hAnsi="Times New Roman" w:cs="Times New Roman"/>
          <w:kern w:val="3"/>
          <w:sz w:val="24"/>
          <w:szCs w:val="24"/>
        </w:rPr>
        <w:t>finansową.</w:t>
      </w:r>
    </w:p>
    <w:p w14:paraId="75C1F1D8" w14:textId="42074AC9" w:rsidR="00D1367C" w:rsidRPr="00CB08E7"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Wykonawca ponosi pełną i wyłączną odpowiedzialność za wszelkie szkody w środowisku (w</w:t>
      </w:r>
      <w:r w:rsidR="00B4004E" w:rsidRPr="00CB08E7">
        <w:rPr>
          <w:rFonts w:ascii="Times New Roman" w:eastAsia="SimSun" w:hAnsi="Times New Roman" w:cs="Times New Roman"/>
          <w:kern w:val="3"/>
          <w:sz w:val="24"/>
          <w:szCs w:val="24"/>
        </w:rPr>
        <w:t> </w:t>
      </w:r>
      <w:r w:rsidRPr="00CB08E7">
        <w:rPr>
          <w:rFonts w:ascii="Times New Roman" w:eastAsia="SimSun" w:hAnsi="Times New Roman" w:cs="Times New Roman"/>
          <w:kern w:val="3"/>
          <w:sz w:val="24"/>
          <w:szCs w:val="24"/>
        </w:rPr>
        <w:t>rozumieniu ustawy z dnia 13 kwietnia 2007 r. o zapobieganiu szkodom w środowisku i</w:t>
      </w:r>
      <w:r w:rsidR="00F57A3C" w:rsidRPr="00CB08E7">
        <w:rPr>
          <w:rFonts w:ascii="Times New Roman" w:eastAsia="SimSun" w:hAnsi="Times New Roman" w:cs="Times New Roman"/>
          <w:kern w:val="3"/>
          <w:sz w:val="24"/>
          <w:szCs w:val="24"/>
        </w:rPr>
        <w:t> </w:t>
      </w:r>
      <w:r w:rsidRPr="00CB08E7">
        <w:rPr>
          <w:rFonts w:ascii="Times New Roman" w:eastAsia="SimSun" w:hAnsi="Times New Roman" w:cs="Times New Roman"/>
          <w:kern w:val="3"/>
          <w:sz w:val="24"/>
          <w:szCs w:val="24"/>
        </w:rPr>
        <w:t>ich naprawie) powstałe na terenie budowy lub w związku z prowadzeniem prac.</w:t>
      </w:r>
    </w:p>
    <w:p w14:paraId="2C67E83A" w14:textId="77777777" w:rsidR="00D1367C" w:rsidRPr="00CB08E7"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W przypadku wystąpienia szkody, Wykonawca zobowiązany jest na własny koszt podjąć natychmiastowe działania prewencyjne i naprawcze oraz usunąć skutki awarii lub zanieczyszczeń.</w:t>
      </w:r>
    </w:p>
    <w:p w14:paraId="2944BD2F" w14:textId="77777777" w:rsidR="00D1367C" w:rsidRPr="00CB08E7"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 xml:space="preserve">Wykonawca odpowiada za działania, zaniechania i szkody środowiskowe wyrządzone przez swoich podwykonawców oraz osoby trzecie dopuszczone przez niego na teren budowy jak za własne. </w:t>
      </w:r>
    </w:p>
    <w:p w14:paraId="4D1A6BD2" w14:textId="4188862D" w:rsidR="00D1367C" w:rsidRPr="00CB08E7"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W przypadku nałożenia kar administracyjnych lub roszczeń odszkodowawczych na Zamawiającego (Inwestora) z tytułu naruszeń środowiskowych zawinionych przez Wykonawcę, Wykonawca zobowiązuje się do pełnego zwrotu tych kosztów (regres) w</w:t>
      </w:r>
      <w:r w:rsidR="00F57A3C" w:rsidRPr="00CB08E7">
        <w:rPr>
          <w:rFonts w:ascii="Times New Roman" w:eastAsia="SimSun" w:hAnsi="Times New Roman" w:cs="Times New Roman"/>
          <w:kern w:val="3"/>
          <w:sz w:val="24"/>
          <w:szCs w:val="24"/>
        </w:rPr>
        <w:t> </w:t>
      </w:r>
      <w:r w:rsidRPr="00CB08E7">
        <w:rPr>
          <w:rFonts w:ascii="Times New Roman" w:eastAsia="SimSun" w:hAnsi="Times New Roman" w:cs="Times New Roman"/>
          <w:kern w:val="3"/>
          <w:sz w:val="24"/>
          <w:szCs w:val="24"/>
        </w:rPr>
        <w:t>terminie 7 dni od wezwania.</w:t>
      </w:r>
    </w:p>
    <w:p w14:paraId="65A09B92" w14:textId="39CF2D74" w:rsidR="001E20DE" w:rsidRPr="00CB08E7" w:rsidRDefault="001E20DE" w:rsidP="0040799D">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 xml:space="preserve">Strony zgodnie ustalają, że </w:t>
      </w:r>
      <w:r w:rsidR="005E36CC" w:rsidRPr="00CB08E7">
        <w:rPr>
          <w:rFonts w:ascii="Times New Roman" w:eastAsia="SimSun" w:hAnsi="Times New Roman" w:cs="Times New Roman"/>
          <w:kern w:val="3"/>
          <w:sz w:val="24"/>
          <w:szCs w:val="24"/>
        </w:rPr>
        <w:t>niewywiązywanie</w:t>
      </w:r>
      <w:r w:rsidRPr="00CB08E7">
        <w:rPr>
          <w:rFonts w:ascii="Times New Roman" w:eastAsia="SimSun" w:hAnsi="Times New Roman" w:cs="Times New Roman"/>
          <w:kern w:val="3"/>
          <w:sz w:val="24"/>
          <w:szCs w:val="24"/>
        </w:rPr>
        <w:t xml:space="preserve"> się z przyjętych zobowiązań przewidzianych w niniejszej umowie będzie wywoływało skutki wynikające z niniejszej umowy i obowiązujących przepisów prawnych.</w:t>
      </w:r>
    </w:p>
    <w:p w14:paraId="472F604B" w14:textId="77777777" w:rsidR="00D11497" w:rsidRPr="00CB08E7" w:rsidRDefault="00D11497" w:rsidP="0040799D">
      <w:pPr>
        <w:pStyle w:val="Akapitzlist"/>
        <w:shd w:val="clear" w:color="auto" w:fill="FFFFFF"/>
        <w:tabs>
          <w:tab w:val="left" w:pos="425"/>
        </w:tabs>
        <w:suppressAutoHyphens/>
        <w:autoSpaceDN w:val="0"/>
        <w:spacing w:line="276" w:lineRule="auto"/>
        <w:ind w:left="0" w:right="-2"/>
        <w:jc w:val="center"/>
        <w:rPr>
          <w:rFonts w:eastAsia="SimSun"/>
          <w:b/>
          <w:bCs/>
          <w:kern w:val="3"/>
        </w:rPr>
      </w:pPr>
    </w:p>
    <w:p w14:paraId="56A0E221" w14:textId="3F5BFE16" w:rsidR="008F7821" w:rsidRPr="00CB08E7" w:rsidRDefault="008F7821" w:rsidP="0040799D">
      <w:pPr>
        <w:pStyle w:val="Akapitzlist"/>
        <w:shd w:val="clear" w:color="auto" w:fill="FFFFFF"/>
        <w:tabs>
          <w:tab w:val="left" w:pos="425"/>
        </w:tabs>
        <w:suppressAutoHyphens/>
        <w:autoSpaceDN w:val="0"/>
        <w:spacing w:line="276" w:lineRule="auto"/>
        <w:ind w:left="0" w:right="-2"/>
        <w:jc w:val="center"/>
        <w:rPr>
          <w:rFonts w:eastAsia="SimSun"/>
          <w:b/>
          <w:bCs/>
          <w:kern w:val="3"/>
        </w:rPr>
      </w:pPr>
      <w:r w:rsidRPr="00CB08E7">
        <w:rPr>
          <w:rFonts w:eastAsia="SimSun"/>
          <w:b/>
          <w:bCs/>
          <w:kern w:val="3"/>
        </w:rPr>
        <w:t>§ 9</w:t>
      </w:r>
    </w:p>
    <w:p w14:paraId="3ED643E4" w14:textId="77777777" w:rsidR="00D73BA9" w:rsidRPr="00CB08E7" w:rsidRDefault="001E20DE" w:rsidP="0040799D">
      <w:pPr>
        <w:spacing w:after="0"/>
        <w:ind w:right="-2"/>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ODBIÓR ROBÓT ZANIKAJĄCYCH I ULEGAJĄCYCH ZAKRYCIU</w:t>
      </w:r>
    </w:p>
    <w:p w14:paraId="77D528AE" w14:textId="77777777" w:rsidR="001E20DE" w:rsidRPr="00CB08E7" w:rsidRDefault="001E20DE" w:rsidP="0040799D">
      <w:pPr>
        <w:numPr>
          <w:ilvl w:val="0"/>
          <w:numId w:val="5"/>
        </w:numPr>
        <w:spacing w:after="0"/>
        <w:ind w:left="284" w:right="-2"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Wykonawca jest zobowiązany zgłaszać do odbioru przez inspektora wszystkie roboty, zwłaszcza roboty zanikające i ulegające zakryciu.</w:t>
      </w:r>
    </w:p>
    <w:p w14:paraId="478689CE" w14:textId="7702833D" w:rsidR="000C3C42" w:rsidRPr="00CB08E7" w:rsidRDefault="001E20DE" w:rsidP="0040799D">
      <w:pPr>
        <w:numPr>
          <w:ilvl w:val="0"/>
          <w:numId w:val="5"/>
        </w:numPr>
        <w:spacing w:after="0"/>
        <w:ind w:left="284" w:right="-2" w:hanging="284"/>
        <w:jc w:val="both"/>
        <w:rPr>
          <w:rFonts w:ascii="Times New Roman" w:eastAsia="SimSun" w:hAnsi="Times New Roman" w:cs="Times New Roman"/>
          <w:strike/>
          <w:kern w:val="3"/>
          <w:sz w:val="24"/>
          <w:szCs w:val="24"/>
        </w:rPr>
      </w:pPr>
      <w:r w:rsidRPr="00CB08E7">
        <w:rPr>
          <w:rFonts w:ascii="Times New Roman" w:eastAsia="SimSun" w:hAnsi="Times New Roman" w:cs="Times New Roman"/>
          <w:kern w:val="3"/>
          <w:sz w:val="24"/>
          <w:szCs w:val="24"/>
        </w:rPr>
        <w:t xml:space="preserve">Warunkiem odbioru robót zanikających, ulegających zakryciu będzie zgłoszenie tych robót przez </w:t>
      </w:r>
      <w:r w:rsidR="008F7BA9" w:rsidRPr="00CB08E7">
        <w:rPr>
          <w:rFonts w:ascii="Times New Roman" w:eastAsia="SimSun" w:hAnsi="Times New Roman" w:cs="Times New Roman"/>
          <w:kern w:val="3"/>
          <w:sz w:val="24"/>
          <w:szCs w:val="24"/>
        </w:rPr>
        <w:t>kierownika</w:t>
      </w:r>
      <w:r w:rsidR="00FC2C1F" w:rsidRPr="00CB08E7">
        <w:rPr>
          <w:rFonts w:ascii="Times New Roman" w:eastAsia="SimSun" w:hAnsi="Times New Roman" w:cs="Times New Roman"/>
          <w:kern w:val="3"/>
          <w:sz w:val="24"/>
          <w:szCs w:val="24"/>
        </w:rPr>
        <w:t xml:space="preserve"> </w:t>
      </w:r>
      <w:r w:rsidR="00EE30DF" w:rsidRPr="00CB08E7">
        <w:rPr>
          <w:rFonts w:ascii="Times New Roman" w:eastAsia="SimSun" w:hAnsi="Times New Roman" w:cs="Times New Roman"/>
          <w:kern w:val="3"/>
          <w:sz w:val="24"/>
          <w:szCs w:val="24"/>
        </w:rPr>
        <w:t>budowy</w:t>
      </w:r>
      <w:r w:rsidRPr="00CB08E7">
        <w:rPr>
          <w:rFonts w:ascii="Times New Roman" w:eastAsia="SimSun" w:hAnsi="Times New Roman" w:cs="Times New Roman"/>
          <w:kern w:val="3"/>
          <w:sz w:val="24"/>
          <w:szCs w:val="24"/>
        </w:rPr>
        <w:t>. Zgłoszenie powinno być dokonane z wyprzedzeniem minimum 2</w:t>
      </w:r>
      <w:r w:rsidR="00EE30DF" w:rsidRPr="00CB08E7">
        <w:rPr>
          <w:rFonts w:ascii="Times New Roman" w:eastAsia="SimSun" w:hAnsi="Times New Roman" w:cs="Times New Roman"/>
          <w:kern w:val="3"/>
          <w:sz w:val="24"/>
          <w:szCs w:val="24"/>
        </w:rPr>
        <w:t> </w:t>
      </w:r>
      <w:r w:rsidRPr="00CB08E7">
        <w:rPr>
          <w:rFonts w:ascii="Times New Roman" w:eastAsia="SimSun" w:hAnsi="Times New Roman" w:cs="Times New Roman"/>
          <w:kern w:val="3"/>
          <w:sz w:val="24"/>
          <w:szCs w:val="24"/>
        </w:rPr>
        <w:t xml:space="preserve">dni roboczych od planowanego zakończenia robót przewidzianych do odbioru. Właściwy inspektor przystąpi do odbioru w ciągu 2 dni roboczych licząc od daty zawiadomienia. </w:t>
      </w:r>
    </w:p>
    <w:p w14:paraId="17F6D4E2" w14:textId="77777777" w:rsidR="009858C1" w:rsidRPr="00CB08E7" w:rsidRDefault="009858C1" w:rsidP="0040799D">
      <w:pPr>
        <w:spacing w:after="0"/>
        <w:jc w:val="center"/>
        <w:rPr>
          <w:rFonts w:ascii="Times New Roman" w:eastAsia="SimSun" w:hAnsi="Times New Roman" w:cs="Times New Roman"/>
          <w:bCs/>
          <w:kern w:val="3"/>
          <w:sz w:val="24"/>
          <w:szCs w:val="24"/>
        </w:rPr>
      </w:pPr>
    </w:p>
    <w:p w14:paraId="67230B81" w14:textId="77777777" w:rsidR="008F7821" w:rsidRPr="00CB08E7" w:rsidRDefault="008F7821" w:rsidP="0040799D">
      <w:pPr>
        <w:shd w:val="clear" w:color="auto" w:fill="FFFFFF"/>
        <w:tabs>
          <w:tab w:val="left" w:pos="425"/>
        </w:tabs>
        <w:suppressAutoHyphens/>
        <w:autoSpaceDN w:val="0"/>
        <w:spacing w:after="0"/>
        <w:ind w:right="-2"/>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10</w:t>
      </w:r>
    </w:p>
    <w:p w14:paraId="5D06B8F1" w14:textId="77777777" w:rsidR="008F7821" w:rsidRPr="00CB08E7" w:rsidRDefault="008F7821" w:rsidP="0040799D">
      <w:pPr>
        <w:pStyle w:val="Default"/>
        <w:spacing w:line="276" w:lineRule="auto"/>
        <w:jc w:val="center"/>
        <w:rPr>
          <w:b/>
          <w:bCs/>
          <w:color w:val="auto"/>
        </w:rPr>
      </w:pPr>
      <w:r w:rsidRPr="00CB08E7">
        <w:rPr>
          <w:b/>
          <w:bCs/>
          <w:color w:val="auto"/>
        </w:rPr>
        <w:t>ODBIÓR CZĘŚCIOWY</w:t>
      </w:r>
    </w:p>
    <w:p w14:paraId="65F1D42F" w14:textId="50D804DF" w:rsidR="008F7821" w:rsidRPr="00CB08E7" w:rsidRDefault="008F7821">
      <w:pPr>
        <w:pStyle w:val="Default"/>
        <w:numPr>
          <w:ilvl w:val="0"/>
          <w:numId w:val="44"/>
        </w:numPr>
        <w:spacing w:line="276" w:lineRule="auto"/>
        <w:ind w:left="284" w:hanging="284"/>
        <w:jc w:val="both"/>
        <w:rPr>
          <w:color w:val="auto"/>
        </w:rPr>
      </w:pPr>
      <w:r w:rsidRPr="00CB08E7">
        <w:rPr>
          <w:color w:val="auto"/>
        </w:rPr>
        <w:t xml:space="preserve">Wykonawca jest zobowiązany zgłaszać roboty do odbioru częściowego. Inspektor przystąpi do częściowego odbioru robót niezwłocznie od otrzymania zawiadomienia nie później jednak niż w terminie </w:t>
      </w:r>
      <w:r w:rsidR="00880A28" w:rsidRPr="00CB08E7">
        <w:rPr>
          <w:color w:val="auto"/>
        </w:rPr>
        <w:t>5</w:t>
      </w:r>
      <w:r w:rsidRPr="00CB08E7">
        <w:rPr>
          <w:color w:val="auto"/>
        </w:rPr>
        <w:t xml:space="preserve"> dni roboczych. Z czynności tej sporządzany będzie protokół częściowego odbioru robót. </w:t>
      </w:r>
    </w:p>
    <w:p w14:paraId="0965F8BA" w14:textId="77777777" w:rsidR="008F7821" w:rsidRPr="00CB08E7" w:rsidRDefault="008F7821">
      <w:pPr>
        <w:pStyle w:val="Default"/>
        <w:numPr>
          <w:ilvl w:val="0"/>
          <w:numId w:val="44"/>
        </w:numPr>
        <w:spacing w:line="276" w:lineRule="auto"/>
        <w:ind w:left="284" w:hanging="284"/>
        <w:jc w:val="both"/>
        <w:rPr>
          <w:color w:val="auto"/>
        </w:rPr>
      </w:pPr>
      <w:r w:rsidRPr="00CB08E7">
        <w:rPr>
          <w:color w:val="auto"/>
        </w:rPr>
        <w:t xml:space="preserve">Inspektor może odmówić podpisania protokołu częściowego odbioru robót, jeśli w zgłoszonych robotach wykryje wady lub inne niezgodności z niniejszą umową. </w:t>
      </w:r>
    </w:p>
    <w:p w14:paraId="2803AF65" w14:textId="77777777" w:rsidR="008F7821" w:rsidRPr="00CB08E7" w:rsidRDefault="008F7821">
      <w:pPr>
        <w:pStyle w:val="Default"/>
        <w:numPr>
          <w:ilvl w:val="0"/>
          <w:numId w:val="44"/>
        </w:numPr>
        <w:spacing w:line="276" w:lineRule="auto"/>
        <w:ind w:left="284" w:hanging="284"/>
        <w:jc w:val="both"/>
        <w:rPr>
          <w:color w:val="auto"/>
        </w:rPr>
      </w:pPr>
      <w:r w:rsidRPr="00CB08E7">
        <w:rPr>
          <w:color w:val="auto"/>
        </w:rPr>
        <w:t xml:space="preserve">Podpisanie protokołu częściowego odbioru robót stanowić będzie podstawę dla Wykonawcy do wystawienia faktury częściowej, o której mowa w § 3. Wystawienie faktury częściowej przed podpisaniem protokołu częściowego odbioru robót jest niedopuszczalne i nie rodzi dla Zamawiającego jakichkolwiek skutków prawnych lub finansowych. </w:t>
      </w:r>
    </w:p>
    <w:p w14:paraId="467D47DA" w14:textId="77777777" w:rsidR="008F7821" w:rsidRPr="00CB08E7" w:rsidRDefault="008F7821" w:rsidP="0040799D">
      <w:pPr>
        <w:autoSpaceDE w:val="0"/>
        <w:adjustRightInd w:val="0"/>
        <w:spacing w:after="0"/>
        <w:jc w:val="center"/>
        <w:rPr>
          <w:rFonts w:ascii="Times New Roman" w:eastAsia="SimSun" w:hAnsi="Times New Roman" w:cs="Times New Roman"/>
          <w:b/>
          <w:bCs/>
          <w:kern w:val="3"/>
          <w:sz w:val="24"/>
          <w:szCs w:val="24"/>
        </w:rPr>
      </w:pPr>
    </w:p>
    <w:p w14:paraId="4F3A56ED" w14:textId="77777777" w:rsidR="008F7821" w:rsidRPr="00CB08E7" w:rsidRDefault="008F7821" w:rsidP="0040799D">
      <w:pPr>
        <w:autoSpaceDE w:val="0"/>
        <w:adjustRightInd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11</w:t>
      </w:r>
    </w:p>
    <w:p w14:paraId="6E897505" w14:textId="4062A4F7" w:rsidR="00D73BA9" w:rsidRPr="00CB08E7" w:rsidRDefault="001E20DE" w:rsidP="0040799D">
      <w:pPr>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ODBIÓR PRZEDMIOTU UMOWY</w:t>
      </w:r>
    </w:p>
    <w:p w14:paraId="05484321" w14:textId="442EC07F" w:rsidR="001E20DE" w:rsidRPr="00CB08E7" w:rsidRDefault="001E20DE" w:rsidP="0040799D">
      <w:pPr>
        <w:numPr>
          <w:ilvl w:val="0"/>
          <w:numId w:val="19"/>
        </w:numPr>
        <w:spacing w:after="0"/>
        <w:ind w:left="284"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Wykonawca, z uwzględnieniem czasu na dokonanie czynności określonych poniżej zawiadomi inspektora</w:t>
      </w:r>
      <w:r w:rsidR="005755F5" w:rsidRPr="00CB08E7">
        <w:rPr>
          <w:rFonts w:ascii="Times New Roman" w:eastAsia="SimSun" w:hAnsi="Times New Roman" w:cs="Times New Roman"/>
          <w:kern w:val="3"/>
          <w:sz w:val="24"/>
          <w:szCs w:val="24"/>
        </w:rPr>
        <w:t xml:space="preserve"> - koordynatora</w:t>
      </w:r>
      <w:r w:rsidRPr="00CB08E7">
        <w:rPr>
          <w:rFonts w:ascii="Times New Roman" w:eastAsia="SimSun" w:hAnsi="Times New Roman" w:cs="Times New Roman"/>
          <w:kern w:val="3"/>
          <w:sz w:val="24"/>
          <w:szCs w:val="24"/>
        </w:rPr>
        <w:t xml:space="preserve"> o zakończeniu robót i gotowości</w:t>
      </w:r>
      <w:r w:rsidRPr="00CB08E7">
        <w:rPr>
          <w:rFonts w:ascii="Times New Roman" w:eastAsia="SimSun" w:hAnsi="Times New Roman" w:cs="Times New Roman"/>
          <w:b/>
          <w:bCs/>
          <w:kern w:val="3"/>
          <w:sz w:val="24"/>
          <w:szCs w:val="24"/>
        </w:rPr>
        <w:t xml:space="preserve"> </w:t>
      </w:r>
      <w:r w:rsidRPr="00CB08E7">
        <w:rPr>
          <w:rFonts w:ascii="Times New Roman" w:eastAsia="SimSun" w:hAnsi="Times New Roman" w:cs="Times New Roman"/>
          <w:kern w:val="3"/>
          <w:sz w:val="24"/>
          <w:szCs w:val="24"/>
        </w:rPr>
        <w:t>do odbioru przedmiotu umowy</w:t>
      </w:r>
      <w:r w:rsidR="00DF6AE7" w:rsidRPr="00CB08E7">
        <w:rPr>
          <w:rFonts w:ascii="Times New Roman" w:eastAsia="SimSun" w:hAnsi="Times New Roman" w:cs="Times New Roman"/>
          <w:kern w:val="3"/>
          <w:sz w:val="24"/>
          <w:szCs w:val="24"/>
        </w:rPr>
        <w:t>.</w:t>
      </w:r>
      <w:r w:rsidR="00863157"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Razem z</w:t>
      </w:r>
      <w:r w:rsidR="00F84D9A" w:rsidRPr="00CB08E7">
        <w:rPr>
          <w:rFonts w:ascii="Times New Roman" w:eastAsia="SimSun" w:hAnsi="Times New Roman" w:cs="Times New Roman"/>
          <w:kern w:val="3"/>
          <w:sz w:val="24"/>
          <w:szCs w:val="24"/>
        </w:rPr>
        <w:t> </w:t>
      </w:r>
      <w:r w:rsidRPr="00CB08E7">
        <w:rPr>
          <w:rFonts w:ascii="Times New Roman" w:eastAsia="SimSun" w:hAnsi="Times New Roman" w:cs="Times New Roman"/>
          <w:kern w:val="3"/>
          <w:sz w:val="24"/>
          <w:szCs w:val="24"/>
        </w:rPr>
        <w:t>zawiadomieniem Wykonawca przekaże:</w:t>
      </w:r>
    </w:p>
    <w:p w14:paraId="4043F14D" w14:textId="4CFBBE2D" w:rsidR="001E20DE" w:rsidRPr="00CB08E7" w:rsidRDefault="001E20DE" w:rsidP="0040799D">
      <w:pPr>
        <w:numPr>
          <w:ilvl w:val="0"/>
          <w:numId w:val="6"/>
        </w:numPr>
        <w:spacing w:after="0"/>
        <w:ind w:left="567" w:hanging="283"/>
        <w:jc w:val="both"/>
        <w:rPr>
          <w:rFonts w:ascii="Times New Roman" w:eastAsia="SimSun" w:hAnsi="Times New Roman" w:cs="Times New Roman"/>
          <w:b/>
          <w:bCs/>
          <w:i/>
          <w:iCs/>
          <w:kern w:val="3"/>
          <w:sz w:val="24"/>
          <w:szCs w:val="24"/>
        </w:rPr>
      </w:pPr>
      <w:r w:rsidRPr="00CB08E7">
        <w:rPr>
          <w:rFonts w:ascii="Times New Roman" w:eastAsia="SimSun" w:hAnsi="Times New Roman" w:cs="Times New Roman"/>
          <w:kern w:val="3"/>
          <w:sz w:val="24"/>
          <w:szCs w:val="24"/>
        </w:rPr>
        <w:t xml:space="preserve">oświadczenie kierownika </w:t>
      </w:r>
      <w:r w:rsidR="00F84D9A" w:rsidRPr="00CB08E7">
        <w:rPr>
          <w:rFonts w:ascii="Times New Roman" w:eastAsia="SimSun" w:hAnsi="Times New Roman" w:cs="Times New Roman"/>
          <w:kern w:val="3"/>
          <w:sz w:val="24"/>
          <w:szCs w:val="24"/>
        </w:rPr>
        <w:t>budowy</w:t>
      </w:r>
      <w:r w:rsidR="00570B59" w:rsidRPr="00CB08E7">
        <w:rPr>
          <w:rFonts w:ascii="Times New Roman" w:eastAsia="SimSun" w:hAnsi="Times New Roman" w:cs="Times New Roman"/>
          <w:kern w:val="3"/>
          <w:sz w:val="24"/>
          <w:szCs w:val="24"/>
        </w:rPr>
        <w:t xml:space="preserve"> </w:t>
      </w:r>
      <w:r w:rsidR="001E587C" w:rsidRPr="00CB08E7">
        <w:rPr>
          <w:rFonts w:ascii="Times New Roman" w:eastAsia="SimSun" w:hAnsi="Times New Roman" w:cs="Times New Roman"/>
          <w:kern w:val="3"/>
          <w:sz w:val="24"/>
          <w:szCs w:val="24"/>
        </w:rPr>
        <w:t xml:space="preserve">zgodne z art. 57, ust. 1 </w:t>
      </w:r>
      <w:r w:rsidRPr="00CB08E7">
        <w:rPr>
          <w:rFonts w:ascii="Times New Roman" w:eastAsia="SimSun" w:hAnsi="Times New Roman" w:cs="Times New Roman"/>
          <w:kern w:val="3"/>
          <w:sz w:val="24"/>
          <w:szCs w:val="24"/>
        </w:rPr>
        <w:t>pkt. 2 ustawy Prawo Budowlane,</w:t>
      </w:r>
    </w:p>
    <w:p w14:paraId="098CE62D" w14:textId="77777777" w:rsidR="001E20DE" w:rsidRPr="00CB08E7" w:rsidRDefault="001E20DE" w:rsidP="0040799D">
      <w:pPr>
        <w:numPr>
          <w:ilvl w:val="0"/>
          <w:numId w:val="6"/>
        </w:numPr>
        <w:spacing w:after="0"/>
        <w:ind w:left="567" w:hanging="283"/>
        <w:jc w:val="both"/>
        <w:rPr>
          <w:rFonts w:ascii="Times New Roman" w:eastAsia="SimSun" w:hAnsi="Times New Roman" w:cs="Times New Roman"/>
          <w:b/>
          <w:bCs/>
          <w:i/>
          <w:iCs/>
          <w:kern w:val="3"/>
          <w:sz w:val="24"/>
          <w:szCs w:val="24"/>
        </w:rPr>
      </w:pPr>
      <w:r w:rsidRPr="00CB08E7">
        <w:rPr>
          <w:rFonts w:ascii="Times New Roman" w:eastAsia="SimSun" w:hAnsi="Times New Roman" w:cs="Times New Roman"/>
          <w:kern w:val="3"/>
          <w:sz w:val="24"/>
          <w:szCs w:val="24"/>
        </w:rPr>
        <w:t>dokumentację powykonawczą zgodnie z art. 3 pkt. 14 ustawy Prawo Budowlane,</w:t>
      </w:r>
    </w:p>
    <w:p w14:paraId="6D7B975A" w14:textId="77777777" w:rsidR="00F11B03" w:rsidRPr="00CB08E7" w:rsidRDefault="00F11B03" w:rsidP="00FE17FB">
      <w:pPr>
        <w:numPr>
          <w:ilvl w:val="0"/>
          <w:numId w:val="6"/>
        </w:numPr>
        <w:spacing w:after="0"/>
        <w:ind w:left="567" w:hanging="283"/>
        <w:jc w:val="both"/>
        <w:rPr>
          <w:rFonts w:ascii="Times New Roman" w:eastAsia="SimSun" w:hAnsi="Times New Roman" w:cs="Times New Roman"/>
          <w:b/>
          <w:bCs/>
          <w:i/>
          <w:iCs/>
          <w:kern w:val="3"/>
          <w:sz w:val="24"/>
          <w:szCs w:val="24"/>
        </w:rPr>
      </w:pPr>
      <w:r w:rsidRPr="00CB08E7">
        <w:rPr>
          <w:rFonts w:ascii="Times New Roman" w:eastAsia="Segoe UI" w:hAnsi="Times New Roman" w:cs="Times New Roman"/>
          <w:kern w:val="3"/>
          <w:sz w:val="24"/>
          <w:szCs w:val="24"/>
        </w:rPr>
        <w:t>obmiar wykonanych robót,</w:t>
      </w:r>
    </w:p>
    <w:p w14:paraId="68F084C0" w14:textId="77777777" w:rsidR="00F11B03" w:rsidRPr="00CB08E7" w:rsidRDefault="00F11B03" w:rsidP="00FE17FB">
      <w:pPr>
        <w:numPr>
          <w:ilvl w:val="0"/>
          <w:numId w:val="6"/>
        </w:numPr>
        <w:spacing w:after="0"/>
        <w:ind w:left="567" w:hanging="283"/>
        <w:jc w:val="both"/>
        <w:rPr>
          <w:rFonts w:ascii="Times New Roman" w:eastAsia="SimSun" w:hAnsi="Times New Roman" w:cs="Times New Roman"/>
          <w:b/>
          <w:bCs/>
          <w:i/>
          <w:iCs/>
          <w:kern w:val="3"/>
          <w:sz w:val="24"/>
          <w:szCs w:val="24"/>
        </w:rPr>
      </w:pPr>
      <w:r w:rsidRPr="00CB08E7">
        <w:rPr>
          <w:rFonts w:ascii="Times New Roman" w:eastAsia="SimSun" w:hAnsi="Times New Roman" w:cs="Times New Roman"/>
          <w:kern w:val="3"/>
          <w:sz w:val="24"/>
          <w:szCs w:val="24"/>
        </w:rPr>
        <w:t>oryginał dziennika budowy wraz z wpisem o gotowości obiektu do odbioru przedmiotu umowy,</w:t>
      </w:r>
    </w:p>
    <w:p w14:paraId="7D66FF98" w14:textId="7D77513F" w:rsidR="001E20DE" w:rsidRPr="00CB08E7" w:rsidRDefault="0047242C" w:rsidP="0040799D">
      <w:pPr>
        <w:numPr>
          <w:ilvl w:val="0"/>
          <w:numId w:val="6"/>
        </w:numPr>
        <w:spacing w:after="0"/>
        <w:ind w:left="567" w:hanging="283"/>
        <w:jc w:val="both"/>
        <w:rPr>
          <w:rFonts w:ascii="Times New Roman" w:eastAsia="SimSun" w:hAnsi="Times New Roman" w:cs="Times New Roman"/>
          <w:b/>
          <w:bCs/>
          <w:i/>
          <w:iCs/>
          <w:kern w:val="3"/>
          <w:sz w:val="24"/>
          <w:szCs w:val="24"/>
        </w:rPr>
      </w:pPr>
      <w:r w:rsidRPr="00CB08E7">
        <w:rPr>
          <w:rFonts w:ascii="Times New Roman" w:eastAsia="SimSun" w:hAnsi="Times New Roman" w:cs="Times New Roman"/>
          <w:kern w:val="3"/>
          <w:sz w:val="24"/>
          <w:szCs w:val="24"/>
        </w:rPr>
        <w:t xml:space="preserve">certyfikaty, </w:t>
      </w:r>
      <w:r w:rsidR="001E20DE" w:rsidRPr="00CB08E7">
        <w:rPr>
          <w:rFonts w:ascii="Times New Roman" w:eastAsia="SimSun" w:hAnsi="Times New Roman" w:cs="Times New Roman"/>
          <w:kern w:val="3"/>
          <w:sz w:val="24"/>
          <w:szCs w:val="24"/>
        </w:rPr>
        <w:t>deklaracj</w:t>
      </w:r>
      <w:r w:rsidRPr="00CB08E7">
        <w:rPr>
          <w:rFonts w:ascii="Times New Roman" w:eastAsia="SimSun" w:hAnsi="Times New Roman" w:cs="Times New Roman"/>
          <w:kern w:val="3"/>
          <w:sz w:val="24"/>
          <w:szCs w:val="24"/>
        </w:rPr>
        <w:t>e</w:t>
      </w:r>
      <w:r w:rsidR="001E20DE" w:rsidRPr="00CB08E7">
        <w:rPr>
          <w:rFonts w:ascii="Times New Roman" w:eastAsia="SimSun" w:hAnsi="Times New Roman" w:cs="Times New Roman"/>
          <w:kern w:val="3"/>
          <w:sz w:val="24"/>
          <w:szCs w:val="24"/>
        </w:rPr>
        <w:t xml:space="preserve"> własności użytkowych, krajowe deklaracje zgodności z Normą lub Aprobatą Techniczną dla wbudowanych materiałów,</w:t>
      </w:r>
      <w:r w:rsidR="00F11B03" w:rsidRPr="00CB08E7">
        <w:rPr>
          <w:rFonts w:ascii="Times New Roman" w:eastAsia="SimSun" w:hAnsi="Times New Roman" w:cs="Times New Roman"/>
          <w:kern w:val="3"/>
          <w:sz w:val="24"/>
          <w:szCs w:val="24"/>
          <w:lang w:eastAsia="pl-PL" w:bidi="en-US"/>
        </w:rPr>
        <w:t xml:space="preserve"> oraz </w:t>
      </w:r>
      <w:r w:rsidR="00F11B03" w:rsidRPr="00CB08E7">
        <w:rPr>
          <w:rFonts w:ascii="Times New Roman" w:hAnsi="Times New Roman" w:cs="Times New Roman"/>
          <w:sz w:val="24"/>
          <w:szCs w:val="24"/>
          <w:lang w:eastAsia="pl-PL"/>
        </w:rPr>
        <w:t>wszelkie dokumenty, z których wynikają uprawnienia z tytułu gwarancji udzielonych przez dostawców wyrobów, urządzeń, stosowanych (montowanych) przy wykonywaniu robót</w:t>
      </w:r>
      <w:r w:rsidR="00FE17FB" w:rsidRPr="00CB08E7">
        <w:rPr>
          <w:rFonts w:ascii="Times New Roman" w:hAnsi="Times New Roman" w:cs="Times New Roman"/>
          <w:sz w:val="24"/>
          <w:szCs w:val="24"/>
          <w:lang w:eastAsia="pl-PL"/>
        </w:rPr>
        <w:t>,</w:t>
      </w:r>
    </w:p>
    <w:p w14:paraId="05729E3C" w14:textId="77777777" w:rsidR="009C6A26" w:rsidRPr="00CB08E7" w:rsidRDefault="001E20DE" w:rsidP="0040799D">
      <w:pPr>
        <w:numPr>
          <w:ilvl w:val="0"/>
          <w:numId w:val="6"/>
        </w:numPr>
        <w:spacing w:after="0"/>
        <w:ind w:left="567" w:hanging="283"/>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wymagane prawem protokoły prób i sprawdzeń</w:t>
      </w:r>
      <w:r w:rsidR="009C6A26" w:rsidRPr="00CB08E7">
        <w:rPr>
          <w:rFonts w:ascii="Times New Roman" w:eastAsia="SimSun" w:hAnsi="Times New Roman" w:cs="Times New Roman"/>
          <w:kern w:val="3"/>
          <w:sz w:val="24"/>
          <w:szCs w:val="24"/>
        </w:rPr>
        <w:t>,</w:t>
      </w:r>
    </w:p>
    <w:p w14:paraId="736873B6" w14:textId="711D2465" w:rsidR="001E20DE" w:rsidRPr="00CB08E7" w:rsidRDefault="00BC01B8" w:rsidP="0040799D">
      <w:pPr>
        <w:numPr>
          <w:ilvl w:val="0"/>
          <w:numId w:val="6"/>
        </w:numPr>
        <w:spacing w:after="0"/>
        <w:ind w:left="567" w:hanging="283"/>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 xml:space="preserve">geodezyjną </w:t>
      </w:r>
      <w:r w:rsidR="009C6A26" w:rsidRPr="00CB08E7">
        <w:rPr>
          <w:rFonts w:ascii="Times New Roman" w:eastAsia="SimSun" w:hAnsi="Times New Roman" w:cs="Times New Roman"/>
          <w:kern w:val="3"/>
          <w:sz w:val="24"/>
          <w:szCs w:val="24"/>
        </w:rPr>
        <w:t>inwentaryzację powykonawczą</w:t>
      </w:r>
      <w:r w:rsidR="00C21E5B" w:rsidRPr="00CB08E7">
        <w:rPr>
          <w:rFonts w:ascii="Times New Roman" w:eastAsia="SimSun" w:hAnsi="Times New Roman" w:cs="Times New Roman"/>
          <w:kern w:val="3"/>
          <w:sz w:val="24"/>
          <w:szCs w:val="24"/>
        </w:rPr>
        <w:t>.</w:t>
      </w:r>
    </w:p>
    <w:p w14:paraId="092BF2F3" w14:textId="3B6EA7F7" w:rsidR="001E20DE" w:rsidRPr="00CB08E7" w:rsidRDefault="00F84D9A" w:rsidP="0040799D">
      <w:pPr>
        <w:numPr>
          <w:ilvl w:val="0"/>
          <w:numId w:val="19"/>
        </w:numPr>
        <w:spacing w:after="0"/>
        <w:ind w:left="284"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Inspektor w ciągu 5 dni roboczych od daty zawiadomienia dokona sprawdzenia czy roboty zostały zakończone, czy dokumentacja określona w ust. 1 została przedłożona i czy jest kompletna. Zakończenie robót budowlanych i dostarczenie wymienionych w ust. 1 dokumentów jest podstawą do zawiadomienia przez inspektora Zamawiającego o możliwości odbioru przedmiotu umowy.</w:t>
      </w:r>
    </w:p>
    <w:p w14:paraId="7614020E" w14:textId="43DE9D29" w:rsidR="001E20DE" w:rsidRPr="00CB08E7" w:rsidRDefault="001E20DE" w:rsidP="0040799D">
      <w:pPr>
        <w:numPr>
          <w:ilvl w:val="0"/>
          <w:numId w:val="19"/>
        </w:numPr>
        <w:spacing w:after="0"/>
        <w:ind w:left="284"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 xml:space="preserve">Zamawiający powoła komisję odbioru i wyznaczy termin odbioru przedmiotu umowy, który odbędzie się w ciągu </w:t>
      </w:r>
      <w:r w:rsidR="00570B59" w:rsidRPr="00CB08E7">
        <w:rPr>
          <w:rFonts w:ascii="Times New Roman" w:eastAsia="SimSun" w:hAnsi="Times New Roman" w:cs="Times New Roman"/>
          <w:kern w:val="3"/>
          <w:sz w:val="24"/>
          <w:szCs w:val="24"/>
        </w:rPr>
        <w:t>3</w:t>
      </w:r>
      <w:r w:rsidRPr="00CB08E7">
        <w:rPr>
          <w:rFonts w:ascii="Times New Roman" w:eastAsia="SimSun" w:hAnsi="Times New Roman" w:cs="Times New Roman"/>
          <w:kern w:val="3"/>
          <w:sz w:val="24"/>
          <w:szCs w:val="24"/>
        </w:rPr>
        <w:t xml:space="preserve"> dni</w:t>
      </w:r>
      <w:r w:rsidR="00570B59" w:rsidRPr="00CB08E7">
        <w:rPr>
          <w:rFonts w:ascii="Times New Roman" w:eastAsia="SimSun" w:hAnsi="Times New Roman" w:cs="Times New Roman"/>
          <w:kern w:val="3"/>
          <w:sz w:val="24"/>
          <w:szCs w:val="24"/>
        </w:rPr>
        <w:t xml:space="preserve"> roboczych</w:t>
      </w:r>
      <w:r w:rsidRPr="00CB08E7">
        <w:rPr>
          <w:rFonts w:ascii="Times New Roman" w:eastAsia="SimSun" w:hAnsi="Times New Roman" w:cs="Times New Roman"/>
          <w:kern w:val="3"/>
          <w:sz w:val="24"/>
          <w:szCs w:val="24"/>
        </w:rPr>
        <w:t>, licząc od daty zawiadomienia przez inspektora. Z</w:t>
      </w:r>
      <w:r w:rsidR="00F84D9A" w:rsidRPr="00CB08E7">
        <w:rPr>
          <w:rFonts w:ascii="Times New Roman" w:eastAsia="SimSun" w:hAnsi="Times New Roman" w:cs="Times New Roman"/>
          <w:kern w:val="3"/>
          <w:sz w:val="24"/>
          <w:szCs w:val="24"/>
        </w:rPr>
        <w:t> </w:t>
      </w:r>
      <w:r w:rsidRPr="00CB08E7">
        <w:rPr>
          <w:rFonts w:ascii="Times New Roman" w:eastAsia="SimSun" w:hAnsi="Times New Roman" w:cs="Times New Roman"/>
          <w:kern w:val="3"/>
          <w:sz w:val="24"/>
          <w:szCs w:val="24"/>
        </w:rPr>
        <w:t>odbioru zostanie spisany protokół odbioru przedmiotu umowy.</w:t>
      </w:r>
    </w:p>
    <w:p w14:paraId="789FD29C" w14:textId="47217D4F" w:rsidR="001E20DE" w:rsidRPr="00CB08E7" w:rsidRDefault="001E20DE" w:rsidP="0040799D">
      <w:pPr>
        <w:numPr>
          <w:ilvl w:val="0"/>
          <w:numId w:val="19"/>
        </w:numPr>
        <w:spacing w:after="0"/>
        <w:ind w:left="284"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3"/>
          <w:sz w:val="24"/>
          <w:szCs w:val="24"/>
        </w:rPr>
        <w:t xml:space="preserve">Jeżeli w toku czynności odbiorowych zostaną stwierdzone wady to </w:t>
      </w:r>
      <w:r w:rsidR="00570B59" w:rsidRPr="00CB08E7">
        <w:rPr>
          <w:rFonts w:ascii="Times New Roman" w:eastAsia="SimSun" w:hAnsi="Times New Roman" w:cs="Times New Roman"/>
          <w:kern w:val="3"/>
          <w:sz w:val="24"/>
          <w:szCs w:val="24"/>
        </w:rPr>
        <w:t>k</w:t>
      </w:r>
      <w:r w:rsidRPr="00CB08E7">
        <w:rPr>
          <w:rFonts w:ascii="Times New Roman" w:eastAsia="SimSun" w:hAnsi="Times New Roman" w:cs="Times New Roman"/>
          <w:kern w:val="3"/>
          <w:sz w:val="24"/>
          <w:szCs w:val="24"/>
        </w:rPr>
        <w:t xml:space="preserve">omisja odbioru może odmówić </w:t>
      </w:r>
      <w:r w:rsidR="00FE17FB" w:rsidRPr="00CB08E7">
        <w:rPr>
          <w:rFonts w:ascii="Times New Roman" w:eastAsia="SimSun" w:hAnsi="Times New Roman" w:cs="Times New Roman"/>
          <w:kern w:val="3"/>
          <w:sz w:val="24"/>
          <w:szCs w:val="24"/>
        </w:rPr>
        <w:t>odbioru,</w:t>
      </w:r>
      <w:r w:rsidRPr="00CB08E7">
        <w:rPr>
          <w:rFonts w:ascii="Times New Roman" w:eastAsia="SimSun" w:hAnsi="Times New Roman" w:cs="Times New Roman"/>
          <w:kern w:val="3"/>
          <w:sz w:val="24"/>
          <w:szCs w:val="24"/>
        </w:rPr>
        <w:t xml:space="preserve"> jeżeli przedmiot umowy będzie wykonany niezgodnie z projektem i zasadami wiedzy technicznej, obowiązującymi przepisami lub wady będą na tyle istotne, że obiekt nie będzie się nadawał do użytkowania.</w:t>
      </w:r>
    </w:p>
    <w:p w14:paraId="56DA3AB9" w14:textId="77777777" w:rsidR="00496460" w:rsidRPr="00CB08E7" w:rsidRDefault="00496460" w:rsidP="0040799D">
      <w:pPr>
        <w:numPr>
          <w:ilvl w:val="0"/>
          <w:numId w:val="19"/>
        </w:numPr>
        <w:spacing w:after="0"/>
        <w:ind w:left="284" w:hanging="284"/>
        <w:jc w:val="both"/>
        <w:rPr>
          <w:rFonts w:ascii="Times New Roman" w:eastAsia="SimSun" w:hAnsi="Times New Roman" w:cs="Times New Roman"/>
          <w:b/>
          <w:bCs/>
          <w:kern w:val="3"/>
          <w:sz w:val="24"/>
          <w:szCs w:val="24"/>
        </w:rPr>
      </w:pPr>
      <w:r w:rsidRPr="00CB08E7">
        <w:rPr>
          <w:rFonts w:ascii="Times New Roman" w:eastAsia="SimSun" w:hAnsi="Times New Roman" w:cs="Times New Roman"/>
          <w:kern w:val="24"/>
          <w:sz w:val="24"/>
          <w:szCs w:val="24"/>
        </w:rPr>
        <w:t>Wykonawca zobowiązany jest przekazać Zamawiającemu wraz z fakturą następujące dokumenty potwierdzające brak zobowiązań Wykonawcy wobec Podwykonawców oraz dalszych Podwykonawców:</w:t>
      </w:r>
    </w:p>
    <w:p w14:paraId="0D0BAC64" w14:textId="574D3C1F" w:rsidR="00496460" w:rsidRPr="00CB08E7" w:rsidRDefault="00496460" w:rsidP="0040799D">
      <w:pPr>
        <w:numPr>
          <w:ilvl w:val="0"/>
          <w:numId w:val="20"/>
        </w:numPr>
        <w:suppressAutoHyphens/>
        <w:autoSpaceDN w:val="0"/>
        <w:spacing w:after="0"/>
        <w:ind w:left="567" w:hanging="283"/>
        <w:jc w:val="both"/>
        <w:rPr>
          <w:rFonts w:ascii="Times New Roman" w:eastAsia="SimSun" w:hAnsi="Times New Roman" w:cs="Times New Roman"/>
          <w:i/>
          <w:kern w:val="2"/>
          <w:sz w:val="24"/>
          <w:szCs w:val="24"/>
        </w:rPr>
      </w:pPr>
      <w:r w:rsidRPr="00CB08E7">
        <w:rPr>
          <w:rFonts w:ascii="Times New Roman" w:eastAsia="SimSun" w:hAnsi="Times New Roman" w:cs="Times New Roman"/>
          <w:i/>
          <w:kern w:val="24"/>
          <w:sz w:val="24"/>
          <w:szCs w:val="24"/>
        </w:rPr>
        <w:t xml:space="preserve">dowody zapłaty o których mowa w § 3 ust. </w:t>
      </w:r>
      <w:r w:rsidR="00154514" w:rsidRPr="00CB08E7">
        <w:rPr>
          <w:rFonts w:ascii="Times New Roman" w:eastAsia="SimSun" w:hAnsi="Times New Roman" w:cs="Times New Roman"/>
          <w:i/>
          <w:kern w:val="24"/>
          <w:sz w:val="24"/>
          <w:szCs w:val="24"/>
        </w:rPr>
        <w:t>20</w:t>
      </w:r>
      <w:r w:rsidRPr="00CB08E7">
        <w:rPr>
          <w:rFonts w:ascii="Times New Roman" w:eastAsia="SimSun" w:hAnsi="Times New Roman" w:cs="Times New Roman"/>
          <w:i/>
          <w:kern w:val="24"/>
          <w:sz w:val="24"/>
          <w:szCs w:val="24"/>
        </w:rPr>
        <w:t xml:space="preserve"> umowy,</w:t>
      </w:r>
    </w:p>
    <w:p w14:paraId="13E1425C" w14:textId="6B879767" w:rsidR="00496460" w:rsidRPr="00CB08E7" w:rsidRDefault="00496460" w:rsidP="0040799D">
      <w:pPr>
        <w:numPr>
          <w:ilvl w:val="0"/>
          <w:numId w:val="20"/>
        </w:numPr>
        <w:suppressAutoHyphens/>
        <w:autoSpaceDN w:val="0"/>
        <w:spacing w:after="0"/>
        <w:ind w:left="567" w:hanging="283"/>
        <w:jc w:val="both"/>
        <w:rPr>
          <w:rFonts w:ascii="Times New Roman" w:eastAsia="SimSun" w:hAnsi="Times New Roman" w:cs="Times New Roman"/>
          <w:i/>
          <w:kern w:val="2"/>
          <w:sz w:val="24"/>
          <w:szCs w:val="24"/>
        </w:rPr>
      </w:pPr>
      <w:r w:rsidRPr="00CB08E7">
        <w:rPr>
          <w:rFonts w:ascii="Times New Roman" w:eastAsia="SimSun" w:hAnsi="Times New Roman" w:cs="Times New Roman"/>
          <w:i/>
          <w:kern w:val="2"/>
          <w:sz w:val="24"/>
          <w:szCs w:val="24"/>
        </w:rPr>
        <w:t>zestawienie zbiorcze faktur Podwykonawców zgodne z załącznikiem</w:t>
      </w:r>
      <w:r w:rsidR="00A97DE4" w:rsidRPr="00CB08E7">
        <w:rPr>
          <w:rFonts w:ascii="Times New Roman" w:eastAsia="SimSun" w:hAnsi="Times New Roman" w:cs="Times New Roman"/>
          <w:i/>
          <w:kern w:val="2"/>
          <w:sz w:val="24"/>
          <w:szCs w:val="24"/>
        </w:rPr>
        <w:t xml:space="preserve"> nr 1 </w:t>
      </w:r>
      <w:r w:rsidRPr="00CB08E7">
        <w:rPr>
          <w:rFonts w:ascii="Times New Roman" w:eastAsia="SimSun" w:hAnsi="Times New Roman" w:cs="Times New Roman"/>
          <w:i/>
          <w:kern w:val="2"/>
          <w:sz w:val="24"/>
          <w:szCs w:val="24"/>
        </w:rPr>
        <w:t>do umowy*.</w:t>
      </w:r>
    </w:p>
    <w:p w14:paraId="43BB8895" w14:textId="77777777" w:rsidR="00496460" w:rsidRPr="00CB08E7" w:rsidRDefault="00496460" w:rsidP="0040799D">
      <w:pPr>
        <w:pStyle w:val="Akapitzlist"/>
        <w:numPr>
          <w:ilvl w:val="0"/>
          <w:numId w:val="19"/>
        </w:numPr>
        <w:spacing w:line="276" w:lineRule="auto"/>
        <w:ind w:left="284" w:hanging="284"/>
        <w:jc w:val="both"/>
        <w:rPr>
          <w:rFonts w:eastAsia="SimSun"/>
          <w:kern w:val="3"/>
        </w:rPr>
      </w:pPr>
      <w:r w:rsidRPr="00CB08E7">
        <w:rPr>
          <w:rFonts w:eastAsia="SimSun"/>
          <w:kern w:val="3"/>
        </w:rPr>
        <w:t>Podpisanie protokołu odbioru nie zwalnia Wykonawcy od odpowiedzialności za wady z tytułu rękojmi, które ujawnią się po odbiorze.</w:t>
      </w:r>
    </w:p>
    <w:p w14:paraId="033BC4F4" w14:textId="77777777" w:rsidR="00D11497" w:rsidRPr="00CB08E7" w:rsidRDefault="00D11497" w:rsidP="0040799D">
      <w:pPr>
        <w:autoSpaceDE w:val="0"/>
        <w:adjustRightInd w:val="0"/>
        <w:spacing w:after="0"/>
        <w:jc w:val="center"/>
        <w:rPr>
          <w:rFonts w:ascii="Times New Roman" w:eastAsia="SimSun" w:hAnsi="Times New Roman" w:cs="Times New Roman"/>
          <w:b/>
          <w:bCs/>
          <w:kern w:val="3"/>
          <w:sz w:val="24"/>
          <w:szCs w:val="24"/>
        </w:rPr>
      </w:pPr>
    </w:p>
    <w:p w14:paraId="043A6D02" w14:textId="7F8DEFF7" w:rsidR="00F11B03" w:rsidRPr="00CB08E7" w:rsidRDefault="00F11B03" w:rsidP="0040799D">
      <w:pPr>
        <w:autoSpaceDE w:val="0"/>
        <w:adjustRightInd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12</w:t>
      </w:r>
    </w:p>
    <w:p w14:paraId="50424622" w14:textId="5127DF45" w:rsidR="004C3D37" w:rsidRPr="00CB08E7" w:rsidRDefault="004C3D37"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xml:space="preserve">RĘKOJMIA </w:t>
      </w:r>
      <w:r w:rsidR="00F11B03" w:rsidRPr="00CB08E7">
        <w:rPr>
          <w:rFonts w:ascii="Times New Roman" w:eastAsia="SimSun" w:hAnsi="Times New Roman" w:cs="Times New Roman"/>
          <w:b/>
          <w:bCs/>
          <w:kern w:val="3"/>
          <w:sz w:val="24"/>
          <w:szCs w:val="24"/>
        </w:rPr>
        <w:t>I GWARANCJA</w:t>
      </w:r>
    </w:p>
    <w:p w14:paraId="48CB6BFC" w14:textId="77777777" w:rsidR="004C3D37" w:rsidRPr="00CB08E7" w:rsidRDefault="004C3D37" w:rsidP="0040799D">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Okres rękojmi na przedmiot umowy ustala się na </w:t>
      </w:r>
      <w:r w:rsidR="001A5166" w:rsidRPr="00CB08E7">
        <w:rPr>
          <w:rFonts w:ascii="Times New Roman" w:eastAsia="SimSun" w:hAnsi="Times New Roman" w:cs="Times New Roman"/>
          <w:bCs/>
          <w:kern w:val="3"/>
          <w:sz w:val="24"/>
          <w:szCs w:val="24"/>
        </w:rPr>
        <w:t>60</w:t>
      </w:r>
      <w:r w:rsidR="009B6227" w:rsidRPr="00CB08E7">
        <w:rPr>
          <w:rFonts w:ascii="Times New Roman" w:eastAsia="SimSun" w:hAnsi="Times New Roman" w:cs="Times New Roman"/>
          <w:bCs/>
          <w:kern w:val="3"/>
          <w:sz w:val="24"/>
          <w:szCs w:val="24"/>
        </w:rPr>
        <w:t xml:space="preserve"> miesięcy</w:t>
      </w:r>
      <w:r w:rsidR="0067469B" w:rsidRPr="00CB08E7">
        <w:rPr>
          <w:rFonts w:ascii="Times New Roman" w:eastAsia="SimSun" w:hAnsi="Times New Roman" w:cs="Times New Roman"/>
          <w:b/>
          <w:bCs/>
          <w:kern w:val="3"/>
          <w:sz w:val="24"/>
          <w:szCs w:val="24"/>
        </w:rPr>
        <w:t xml:space="preserve"> </w:t>
      </w:r>
      <w:r w:rsidRPr="00CB08E7">
        <w:rPr>
          <w:rFonts w:ascii="Times New Roman" w:eastAsia="SimSun" w:hAnsi="Times New Roman" w:cs="Times New Roman"/>
          <w:kern w:val="3"/>
          <w:sz w:val="24"/>
          <w:szCs w:val="24"/>
        </w:rPr>
        <w:t>od daty odbioru przedmiotu umowy.</w:t>
      </w:r>
    </w:p>
    <w:p w14:paraId="3EFA8F6B" w14:textId="77777777" w:rsidR="004C3D37" w:rsidRPr="00CB08E7" w:rsidRDefault="004C3D37" w:rsidP="0040799D">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 przypadku wystąpienia wad w okresie trwania rękojmi Wykonawca zobowiązuje się do ich usunięcia w terminie wyznaczonym przez Zamawiającego w formie pisemnej.</w:t>
      </w:r>
    </w:p>
    <w:p w14:paraId="5ABDA023" w14:textId="1E5292DD" w:rsidR="00EB7D31" w:rsidRPr="00CB08E7" w:rsidRDefault="00EB7D31" w:rsidP="00515FAF">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hAnsi="Times New Roman" w:cs="Times New Roman"/>
          <w:sz w:val="24"/>
          <w:szCs w:val="24"/>
        </w:rPr>
        <w:t>Wykonawca gwarantuje</w:t>
      </w:r>
      <w:r w:rsidR="00515FAF" w:rsidRPr="00CB08E7">
        <w:rPr>
          <w:rFonts w:ascii="Times New Roman" w:eastAsia="Calibri" w:hAnsi="Times New Roman" w:cs="Times New Roman"/>
          <w:sz w:val="24"/>
          <w:szCs w:val="24"/>
          <w:lang w:eastAsia="x-none"/>
        </w:rPr>
        <w:t xml:space="preserve"> dobrą jakość oraz to, że </w:t>
      </w:r>
      <w:r w:rsidRPr="00CB08E7">
        <w:rPr>
          <w:rFonts w:ascii="Times New Roman" w:hAnsi="Times New Roman" w:cs="Times New Roman"/>
          <w:sz w:val="24"/>
          <w:szCs w:val="24"/>
        </w:rPr>
        <w:t xml:space="preserve">elementy małej architektury </w:t>
      </w:r>
      <w:r w:rsidR="00515FAF" w:rsidRPr="00CB08E7">
        <w:rPr>
          <w:rFonts w:ascii="Times New Roman" w:hAnsi="Times New Roman" w:cs="Times New Roman"/>
          <w:sz w:val="24"/>
          <w:szCs w:val="24"/>
        </w:rPr>
        <w:t xml:space="preserve">i urządzenia </w:t>
      </w:r>
      <w:r w:rsidRPr="00CB08E7">
        <w:rPr>
          <w:rFonts w:ascii="Times New Roman" w:hAnsi="Times New Roman" w:cs="Times New Roman"/>
          <w:sz w:val="24"/>
          <w:szCs w:val="24"/>
        </w:rPr>
        <w:t xml:space="preserve">będą zamontowane </w:t>
      </w:r>
      <w:r w:rsidR="00515FAF" w:rsidRPr="00CB08E7">
        <w:rPr>
          <w:rFonts w:ascii="Times New Roman" w:hAnsi="Times New Roman" w:cs="Times New Roman"/>
          <w:sz w:val="24"/>
          <w:szCs w:val="24"/>
        </w:rPr>
        <w:t xml:space="preserve">zgodnie </w:t>
      </w:r>
      <w:r w:rsidRPr="00CB08E7">
        <w:rPr>
          <w:rFonts w:ascii="Times New Roman" w:hAnsi="Times New Roman" w:cs="Times New Roman"/>
          <w:sz w:val="24"/>
          <w:szCs w:val="24"/>
        </w:rPr>
        <w:t xml:space="preserve">ze sztuką budowlaną i udziela gwarancji na montaż na okres </w:t>
      </w:r>
      <w:r w:rsidR="00515FAF" w:rsidRPr="00CB08E7">
        <w:rPr>
          <w:rFonts w:ascii="Times New Roman" w:hAnsi="Times New Roman" w:cs="Times New Roman"/>
          <w:sz w:val="24"/>
          <w:szCs w:val="24"/>
        </w:rPr>
        <w:t>60</w:t>
      </w:r>
      <w:r w:rsidRPr="00CB08E7">
        <w:rPr>
          <w:rFonts w:ascii="Times New Roman" w:hAnsi="Times New Roman" w:cs="Times New Roman"/>
          <w:sz w:val="24"/>
          <w:szCs w:val="24"/>
        </w:rPr>
        <w:t xml:space="preserve"> miesięcy od daty odbioru przedmiotu umowy.</w:t>
      </w:r>
    </w:p>
    <w:p w14:paraId="37B53675" w14:textId="77777777" w:rsidR="00EB7D31" w:rsidRPr="00CB08E7" w:rsidRDefault="00EB7D31" w:rsidP="00515FAF">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hAnsi="Times New Roman" w:cs="Times New Roman"/>
          <w:sz w:val="24"/>
          <w:szCs w:val="24"/>
        </w:rPr>
        <w:t>W przypadku wystąpienia wad w okresie trwania gwarancji Wykonawca zobowiązuje się do ich usunięcia w terminie wyznaczonym przez Zamawiającego w formie pisemnej.</w:t>
      </w:r>
    </w:p>
    <w:p w14:paraId="3DF6F4E1" w14:textId="63819C99" w:rsidR="00EB7D31" w:rsidRPr="00CB08E7" w:rsidRDefault="00EB7D31" w:rsidP="00515FAF">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hAnsi="Times New Roman" w:cs="Times New Roman"/>
          <w:sz w:val="24"/>
          <w:szCs w:val="24"/>
          <w:lang w:eastAsia="x-none"/>
        </w:rPr>
        <w:t xml:space="preserve">Wykonawca gwarantuje dobrą jakość wykonanego trawnika bez chwastów i tzw. „łysin” </w:t>
      </w:r>
      <w:r w:rsidR="00515FAF" w:rsidRPr="00CB08E7">
        <w:rPr>
          <w:rFonts w:ascii="Times New Roman" w:hAnsi="Times New Roman" w:cs="Times New Roman"/>
          <w:sz w:val="24"/>
          <w:szCs w:val="24"/>
          <w:lang w:eastAsia="x-none"/>
        </w:rPr>
        <w:t>oraz</w:t>
      </w:r>
      <w:r w:rsidRPr="00CB08E7">
        <w:rPr>
          <w:rFonts w:ascii="Times New Roman" w:hAnsi="Times New Roman" w:cs="Times New Roman"/>
          <w:sz w:val="24"/>
          <w:szCs w:val="24"/>
          <w:lang w:eastAsia="x-none"/>
        </w:rPr>
        <w:t xml:space="preserve"> że w okresie do dnia 30.06.202</w:t>
      </w:r>
      <w:r w:rsidR="000078C1">
        <w:rPr>
          <w:rFonts w:ascii="Times New Roman" w:hAnsi="Times New Roman" w:cs="Times New Roman"/>
          <w:sz w:val="24"/>
          <w:szCs w:val="24"/>
          <w:lang w:eastAsia="x-none"/>
        </w:rPr>
        <w:t>8</w:t>
      </w:r>
      <w:r w:rsidRPr="00CB08E7">
        <w:rPr>
          <w:rFonts w:ascii="Times New Roman" w:hAnsi="Times New Roman" w:cs="Times New Roman"/>
          <w:sz w:val="24"/>
          <w:szCs w:val="24"/>
          <w:lang w:eastAsia="x-none"/>
        </w:rPr>
        <w:t xml:space="preserve"> r. założony trawnik podejmie wegetację po okresie spoczynku zimowego.</w:t>
      </w:r>
    </w:p>
    <w:p w14:paraId="461D356D" w14:textId="77777777" w:rsidR="00EB7D31" w:rsidRPr="00CB08E7" w:rsidRDefault="00EB7D31" w:rsidP="00515FAF">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hAnsi="Times New Roman"/>
          <w:sz w:val="24"/>
          <w:szCs w:val="24"/>
        </w:rPr>
        <w:t>W przypadku obumarcia części lub całości założonego trawnika, złego stanu zdrowotnego lub nie podjęcia czynności życiowych w okresie gwarancji Wykonawca zobowiązany jest do ponownego założenia trawnika w terminie do 14 dni od pisemnego powiadomienia o konieczności takiego założenia przez Zamawiającego.</w:t>
      </w:r>
    </w:p>
    <w:p w14:paraId="3E21B50C" w14:textId="63313A7A" w:rsidR="001C2713" w:rsidRPr="00CB08E7" w:rsidRDefault="001C2713" w:rsidP="000078C1">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Wykonawca </w:t>
      </w:r>
      <w:bookmarkStart w:id="12" w:name="_Hlk158285603"/>
      <w:r w:rsidRPr="00CB08E7">
        <w:rPr>
          <w:rFonts w:ascii="Times New Roman" w:eastAsia="SimSun" w:hAnsi="Times New Roman" w:cs="Times New Roman"/>
          <w:kern w:val="3"/>
          <w:sz w:val="24"/>
          <w:szCs w:val="24"/>
        </w:rPr>
        <w:t xml:space="preserve">gwarantuje dobrą jakość </w:t>
      </w:r>
      <w:r w:rsidRPr="00CB08E7">
        <w:rPr>
          <w:rFonts w:ascii="Times New Roman" w:eastAsia="SimSun" w:hAnsi="Times New Roman" w:cs="Times New Roman"/>
          <w:kern w:val="3"/>
          <w:sz w:val="24"/>
          <w:szCs w:val="24"/>
          <w:lang w:bidi="en-US"/>
        </w:rPr>
        <w:t xml:space="preserve">materiału roślinnego bez objawów chorobowych i patogenów o parametrach określonych w opisie przedmiotu zamówienia </w:t>
      </w:r>
      <w:r w:rsidRPr="00CB08E7">
        <w:rPr>
          <w:rFonts w:ascii="Times New Roman" w:eastAsia="SimSun" w:hAnsi="Times New Roman" w:cs="Times New Roman"/>
          <w:kern w:val="3"/>
          <w:sz w:val="24"/>
          <w:szCs w:val="24"/>
          <w:lang w:eastAsia="x-none" w:bidi="en-US"/>
        </w:rPr>
        <w:t>i gwarantuje, że w okresie do dnia 30 czerwca 2028</w:t>
      </w:r>
      <w:r w:rsidR="000078C1">
        <w:rPr>
          <w:rFonts w:ascii="Times New Roman" w:eastAsia="SimSun" w:hAnsi="Times New Roman" w:cs="Times New Roman"/>
          <w:kern w:val="3"/>
          <w:sz w:val="24"/>
          <w:szCs w:val="24"/>
          <w:lang w:eastAsia="x-none" w:bidi="en-US"/>
        </w:rPr>
        <w:t xml:space="preserve"> </w:t>
      </w:r>
      <w:r w:rsidRPr="00CB08E7">
        <w:rPr>
          <w:rFonts w:ascii="Times New Roman" w:eastAsia="SimSun" w:hAnsi="Times New Roman" w:cs="Times New Roman"/>
          <w:kern w:val="3"/>
          <w:sz w:val="24"/>
          <w:szCs w:val="24"/>
          <w:lang w:eastAsia="x-none" w:bidi="en-US"/>
        </w:rPr>
        <w:t>r. materiał roślinny objęty niniejszą umową podejmie wegetację po okresie spoczynku zimowego</w:t>
      </w:r>
      <w:bookmarkEnd w:id="12"/>
      <w:r w:rsidRPr="00CB08E7">
        <w:rPr>
          <w:rFonts w:ascii="Times New Roman" w:eastAsia="SimSun" w:hAnsi="Times New Roman" w:cs="Times New Roman"/>
          <w:kern w:val="3"/>
          <w:sz w:val="24"/>
          <w:szCs w:val="24"/>
          <w:lang w:eastAsia="x-none" w:bidi="en-US"/>
        </w:rPr>
        <w:t>.</w:t>
      </w:r>
    </w:p>
    <w:p w14:paraId="2E2B5DD5" w14:textId="77777777" w:rsidR="001C2713" w:rsidRPr="00CB08E7" w:rsidRDefault="001C2713" w:rsidP="000078C1">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lang w:bidi="en-US"/>
        </w:rPr>
        <w:t xml:space="preserve">W przypadku obumarcia części lub całej rośliny, złego stanu zdrowotnego i nie podjęcia czynności życiowych w okresie gwarancji lub ujawnienia się wad w pozostałych materiałach Wykonawca zobowiązany jest na własny koszt do wymiany materiału i rośliny (tego samego gatunku i o parametrach zgodnych z parametrami materiału sadzeniowego, który nie zachował swojej żywotności) w terminie do 30 dni od pisemnego powiadomienia przez Zamawiającego. </w:t>
      </w:r>
    </w:p>
    <w:p w14:paraId="3A287BCA" w14:textId="49916195" w:rsidR="001C2713" w:rsidRPr="00CB08E7" w:rsidRDefault="001C2713" w:rsidP="000078C1">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lang w:bidi="en-US"/>
        </w:rPr>
        <w:t>W razie zaistnienia okoliczności określonych w ust. 8 Zamawiającemu przysługuje prawo do zgłoszenia wad, w terminie najpóźniej do 3 tygodni po upływie terminu określonego w ust. 7.</w:t>
      </w:r>
    </w:p>
    <w:p w14:paraId="1380DF6A" w14:textId="77777777" w:rsidR="001C2713" w:rsidRPr="00CB08E7" w:rsidRDefault="00EB7D31" w:rsidP="005C57F0">
      <w:pPr>
        <w:numPr>
          <w:ilvl w:val="0"/>
          <w:numId w:val="7"/>
        </w:numPr>
        <w:tabs>
          <w:tab w:val="left" w:pos="426"/>
        </w:tabs>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kern w:val="2"/>
          <w:sz w:val="24"/>
          <w:szCs w:val="24"/>
          <w:lang w:bidi="en-US"/>
        </w:rPr>
        <w:t>W przypadku bezskutecznego upływu terminu określonego w ust. 2</w:t>
      </w:r>
      <w:r w:rsidR="001C2713" w:rsidRPr="00CB08E7">
        <w:rPr>
          <w:rFonts w:ascii="Times New Roman" w:eastAsia="SimSun" w:hAnsi="Times New Roman"/>
          <w:kern w:val="2"/>
          <w:sz w:val="24"/>
          <w:szCs w:val="24"/>
          <w:lang w:bidi="en-US"/>
        </w:rPr>
        <w:t>,</w:t>
      </w:r>
      <w:r w:rsidRPr="00CB08E7">
        <w:rPr>
          <w:rFonts w:ascii="Times New Roman" w:eastAsia="SimSun" w:hAnsi="Times New Roman"/>
          <w:kern w:val="2"/>
          <w:sz w:val="24"/>
          <w:szCs w:val="24"/>
          <w:lang w:bidi="en-US"/>
        </w:rPr>
        <w:t>4</w:t>
      </w:r>
      <w:r w:rsidR="001C2713" w:rsidRPr="00CB08E7">
        <w:rPr>
          <w:rFonts w:ascii="Times New Roman" w:eastAsia="SimSun" w:hAnsi="Times New Roman"/>
          <w:kern w:val="2"/>
          <w:sz w:val="24"/>
          <w:szCs w:val="24"/>
          <w:lang w:bidi="en-US"/>
        </w:rPr>
        <w:t xml:space="preserve"> i 8</w:t>
      </w:r>
      <w:r w:rsidRPr="00CB08E7">
        <w:rPr>
          <w:rFonts w:ascii="Times New Roman" w:eastAsia="SimSun" w:hAnsi="Times New Roman"/>
          <w:kern w:val="2"/>
          <w:sz w:val="24"/>
          <w:szCs w:val="24"/>
          <w:lang w:bidi="en-US"/>
        </w:rPr>
        <w:t xml:space="preserve"> Zamawiającemu przysługuje prawo do zlecenia usunięcia wad osobie trzeciej na koszt i ryzyko Wykonawcy.</w:t>
      </w:r>
      <w:r w:rsidR="00515FAF" w:rsidRPr="00CB08E7">
        <w:rPr>
          <w:rFonts w:ascii="Times New Roman" w:eastAsia="SimSun" w:hAnsi="Times New Roman" w:cs="Times New Roman"/>
          <w:kern w:val="3"/>
          <w:sz w:val="24"/>
          <w:szCs w:val="24"/>
        </w:rPr>
        <w:t xml:space="preserve"> </w:t>
      </w:r>
      <w:r w:rsidRPr="00CB08E7">
        <w:rPr>
          <w:rFonts w:ascii="Times New Roman" w:hAnsi="Times New Roman"/>
          <w:sz w:val="24"/>
          <w:szCs w:val="24"/>
        </w:rPr>
        <w:t>Obciążenie Wykonawcy, nastąpi poprzez wystawienie noty obciążającej Wykonawcę.</w:t>
      </w:r>
      <w:r w:rsidRPr="00CB08E7">
        <w:rPr>
          <w:rFonts w:ascii="Times New Roman" w:eastAsia="SimSun" w:hAnsi="Times New Roman"/>
          <w:kern w:val="2"/>
          <w:sz w:val="24"/>
          <w:szCs w:val="24"/>
        </w:rPr>
        <w:t xml:space="preserve"> </w:t>
      </w:r>
      <w:r w:rsidRPr="00CB08E7">
        <w:rPr>
          <w:rFonts w:ascii="Times New Roman" w:hAnsi="Times New Roman"/>
          <w:sz w:val="24"/>
          <w:szCs w:val="24"/>
        </w:rPr>
        <w:t>Termin zapłaty należności wynosi do 7 dni od dnia doręczenia noty obciążeniowej. W razie bezskutecznego upływu tego terminu naliczone zostaną odsetki ustawowe za opóźnienie.</w:t>
      </w:r>
    </w:p>
    <w:p w14:paraId="18FE4717" w14:textId="307F021D" w:rsidR="00EB7D31" w:rsidRPr="00CB08E7" w:rsidRDefault="00EB7D31" w:rsidP="005C57F0">
      <w:pPr>
        <w:numPr>
          <w:ilvl w:val="0"/>
          <w:numId w:val="7"/>
        </w:numPr>
        <w:tabs>
          <w:tab w:val="left" w:pos="426"/>
        </w:tabs>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hAnsi="Times New Roman" w:cs="Times New Roman"/>
          <w:sz w:val="24"/>
          <w:szCs w:val="24"/>
        </w:rPr>
        <w:t>Usunięcie wad potwierdza Zamawiający w protokole.</w:t>
      </w:r>
    </w:p>
    <w:p w14:paraId="4549DEED" w14:textId="77777777" w:rsidR="0089031F" w:rsidRPr="00CB08E7" w:rsidRDefault="0089031F" w:rsidP="0089031F">
      <w:pPr>
        <w:numPr>
          <w:ilvl w:val="0"/>
          <w:numId w:val="7"/>
        </w:numPr>
        <w:tabs>
          <w:tab w:val="left" w:pos="426"/>
        </w:tabs>
        <w:suppressAutoHyphens/>
        <w:autoSpaceDN w:val="0"/>
        <w:spacing w:after="0"/>
        <w:ind w:left="284" w:hanging="284"/>
        <w:jc w:val="both"/>
        <w:rPr>
          <w:rFonts w:ascii="Times New Roman" w:hAnsi="Times New Roman" w:cs="Times New Roman"/>
          <w:sz w:val="24"/>
          <w:szCs w:val="24"/>
        </w:rPr>
      </w:pPr>
      <w:r w:rsidRPr="00CB08E7">
        <w:rPr>
          <w:rFonts w:ascii="Times New Roman" w:hAnsi="Times New Roman" w:cs="Times New Roman"/>
          <w:sz w:val="24"/>
          <w:szCs w:val="24"/>
        </w:rPr>
        <w:t>Wykonawca zobowiązuje się przekazać Zamawiającemu wszelkie dokumenty, z których wynikają uprawnienia z tytułu gwarancji udzielonych przez dostawców wyrobów i urządzeń stosowanych (montowanych) przy wykonywaniu robót.</w:t>
      </w:r>
    </w:p>
    <w:p w14:paraId="7C9DBF59" w14:textId="5912B878" w:rsidR="00515FAF" w:rsidRPr="00CB08E7" w:rsidRDefault="00515FAF" w:rsidP="00515FAF">
      <w:pPr>
        <w:numPr>
          <w:ilvl w:val="0"/>
          <w:numId w:val="7"/>
        </w:numPr>
        <w:tabs>
          <w:tab w:val="left" w:pos="426"/>
        </w:tabs>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Przed upływem ustalonego w umowie okresu rękojmi i gwarancji nastąpi przegląd ostateczny, mający na celu stwierdzenie istnienia wad powstałych w okresie rękojmi i gwarancji i spisany będzie z tej czynności protokół. </w:t>
      </w:r>
    </w:p>
    <w:p w14:paraId="3CA63330" w14:textId="77777777" w:rsidR="0089031F" w:rsidRPr="00CB08E7" w:rsidRDefault="0089031F" w:rsidP="00F57A3C">
      <w:pPr>
        <w:suppressAutoHyphens/>
        <w:autoSpaceDN w:val="0"/>
        <w:spacing w:after="0"/>
        <w:ind w:left="284"/>
        <w:jc w:val="both"/>
        <w:rPr>
          <w:rFonts w:ascii="Times New Roman" w:eastAsia="SimSun" w:hAnsi="Times New Roman" w:cs="Times New Roman"/>
          <w:kern w:val="3"/>
          <w:sz w:val="24"/>
          <w:szCs w:val="24"/>
        </w:rPr>
      </w:pPr>
    </w:p>
    <w:p w14:paraId="5270405E" w14:textId="77777777" w:rsidR="00F11B03" w:rsidRPr="00CB08E7" w:rsidRDefault="00F11B03" w:rsidP="0040799D">
      <w:pPr>
        <w:tabs>
          <w:tab w:val="left" w:pos="360"/>
        </w:tabs>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13</w:t>
      </w:r>
    </w:p>
    <w:p w14:paraId="69E37982" w14:textId="77777777" w:rsidR="00D73BA9" w:rsidRPr="00CB08E7" w:rsidRDefault="001E20DE"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ZABEZPIECZENIE NALEŻYTEGO WYKONANIA UMOWY</w:t>
      </w:r>
    </w:p>
    <w:p w14:paraId="2268C5A7" w14:textId="3CBDE49B" w:rsidR="001E20DE" w:rsidRPr="00CB08E7" w:rsidRDefault="001E20DE" w:rsidP="0040799D">
      <w:pPr>
        <w:numPr>
          <w:ilvl w:val="0"/>
          <w:numId w:val="8"/>
        </w:numPr>
        <w:suppressAutoHyphens/>
        <w:autoSpaceDN w:val="0"/>
        <w:spacing w:after="0"/>
        <w:ind w:left="284" w:right="57"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Tytułem zabezpieczenia </w:t>
      </w:r>
      <w:r w:rsidR="000E2695" w:rsidRPr="00CB08E7">
        <w:rPr>
          <w:rFonts w:ascii="Times New Roman" w:eastAsia="SimSun" w:hAnsi="Times New Roman" w:cs="Times New Roman"/>
          <w:kern w:val="3"/>
          <w:sz w:val="24"/>
          <w:szCs w:val="24"/>
        </w:rPr>
        <w:t xml:space="preserve">należytego wykonania umowy Wykonawca wniósł przed zawarciem umowy kwotę zabezpieczenia w wysokości </w:t>
      </w:r>
      <w:r w:rsidR="000E2695" w:rsidRPr="00CB08E7">
        <w:rPr>
          <w:rFonts w:ascii="Times New Roman" w:eastAsia="SimSun" w:hAnsi="Times New Roman" w:cs="Times New Roman"/>
          <w:b/>
          <w:bCs/>
          <w:kern w:val="3"/>
          <w:sz w:val="24"/>
          <w:szCs w:val="24"/>
        </w:rPr>
        <w:t xml:space="preserve">– … </w:t>
      </w:r>
      <w:r w:rsidR="000E2695" w:rsidRPr="00CB08E7">
        <w:rPr>
          <w:rFonts w:ascii="Times New Roman" w:eastAsia="SimSun" w:hAnsi="Times New Roman" w:cs="Times New Roman"/>
          <w:kern w:val="3"/>
          <w:sz w:val="24"/>
          <w:szCs w:val="24"/>
        </w:rPr>
        <w:t xml:space="preserve">tj. 5 % wynagrodzenia brutto z oferty, </w:t>
      </w:r>
      <w:r w:rsidR="002458CC" w:rsidRPr="00CB08E7">
        <w:rPr>
          <w:rFonts w:ascii="Times New Roman" w:eastAsia="SimSun" w:hAnsi="Times New Roman" w:cs="Times New Roman"/>
          <w:kern w:val="3"/>
          <w:sz w:val="24"/>
          <w:szCs w:val="24"/>
        </w:rPr>
        <w:t>w</w:t>
      </w:r>
      <w:r w:rsidR="004F50A9" w:rsidRPr="00CB08E7">
        <w:rPr>
          <w:rFonts w:ascii="Times New Roman" w:eastAsia="SimSun" w:hAnsi="Times New Roman" w:cs="Times New Roman"/>
          <w:kern w:val="3"/>
          <w:sz w:val="24"/>
          <w:szCs w:val="24"/>
        </w:rPr>
        <w:t> </w:t>
      </w:r>
      <w:r w:rsidR="002458CC" w:rsidRPr="00CB08E7">
        <w:rPr>
          <w:rFonts w:ascii="Times New Roman" w:eastAsia="SimSun" w:hAnsi="Times New Roman" w:cs="Times New Roman"/>
          <w:kern w:val="3"/>
          <w:sz w:val="24"/>
          <w:szCs w:val="24"/>
        </w:rPr>
        <w:t>formie zgodnej z art. 450</w:t>
      </w:r>
      <w:r w:rsidRPr="00CB08E7">
        <w:rPr>
          <w:rFonts w:ascii="Times New Roman" w:eastAsia="SimSun" w:hAnsi="Times New Roman" w:cs="Times New Roman"/>
          <w:kern w:val="3"/>
          <w:sz w:val="24"/>
          <w:szCs w:val="24"/>
        </w:rPr>
        <w:t xml:space="preserve"> i nast. ustawy Prawo Zamówień Publicznych.</w:t>
      </w:r>
      <w:r w:rsidR="00BE123A" w:rsidRPr="00CB08E7">
        <w:rPr>
          <w:rFonts w:ascii="Times New Roman" w:eastAsia="SimSun" w:hAnsi="Times New Roman" w:cs="Times New Roman"/>
          <w:kern w:val="3"/>
          <w:sz w:val="24"/>
          <w:szCs w:val="24"/>
        </w:rPr>
        <w:t xml:space="preserve"> </w:t>
      </w:r>
      <w:r w:rsidR="00A6345D" w:rsidRPr="00CB08E7">
        <w:rPr>
          <w:rFonts w:ascii="Times New Roman" w:eastAsia="SimSun" w:hAnsi="Times New Roman" w:cs="Times New Roman"/>
          <w:kern w:val="3"/>
          <w:sz w:val="24"/>
          <w:szCs w:val="24"/>
        </w:rPr>
        <w:t xml:space="preserve"> </w:t>
      </w:r>
    </w:p>
    <w:p w14:paraId="28736406" w14:textId="02454EBE" w:rsidR="001E20DE" w:rsidRPr="00CB08E7" w:rsidRDefault="001E20DE" w:rsidP="007E1C98">
      <w:pPr>
        <w:numPr>
          <w:ilvl w:val="0"/>
          <w:numId w:val="8"/>
        </w:numPr>
        <w:suppressAutoHyphens/>
        <w:autoSpaceDN w:val="0"/>
        <w:spacing w:after="0"/>
        <w:ind w:left="284" w:right="57"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Zwrot 70 % kwoty zabezpieczenia należytego wykonania umowy nastąpi w terminie 30 dni</w:t>
      </w:r>
      <w:r w:rsidR="00F06234"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od dnia wykonania przedmiotu umowy i uznania go przez Zamawiającego za należycie wykonany.</w:t>
      </w:r>
    </w:p>
    <w:p w14:paraId="6DD0F12D" w14:textId="77777777" w:rsidR="001E20DE" w:rsidRPr="00CB08E7" w:rsidRDefault="001E20DE" w:rsidP="0040799D">
      <w:pPr>
        <w:numPr>
          <w:ilvl w:val="0"/>
          <w:numId w:val="8"/>
        </w:numPr>
        <w:suppressAutoHyphens/>
        <w:autoSpaceDN w:val="0"/>
        <w:spacing w:after="0"/>
        <w:ind w:left="284" w:right="57"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Zwrot pozostałej części zabezpieczenia (30 %) nastąpi w terminie 15 dni po upływie okresu rękojmi. </w:t>
      </w:r>
    </w:p>
    <w:p w14:paraId="03C131A1" w14:textId="6630A141" w:rsidR="00502DA4" w:rsidRPr="00CB08E7" w:rsidRDefault="00502DA4" w:rsidP="0040799D">
      <w:pPr>
        <w:numPr>
          <w:ilvl w:val="0"/>
          <w:numId w:val="8"/>
        </w:numPr>
        <w:suppressAutoHyphens/>
        <w:autoSpaceDN w:val="0"/>
        <w:spacing w:after="0"/>
        <w:ind w:left="284" w:right="57"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 przypadku wniesienia zabezpieczenia należytego wykonania umowy w formie innej niż pieniężna, to w razie wydłużenia się terminu realizacji przedmiotu umowy, niezależnie od przyczyny takiego wydłużenia, Wykonawca zobowiązany jest do przedłużenia terminu obowiązywania zabezpieczenia należytego wykonania umowy. W przypadku nieprzedłużenia lub niewniesienia nowego zabezpieczenia najpóźniej na 30 dni przed upływem terminu ważności dotychczasowego zabezpieczenia wniesionego w innej formie niż w pieniądzu, zamawiający zmienia formę na zabezpieczenie w pieni</w:t>
      </w:r>
      <w:r w:rsidR="00496460" w:rsidRPr="00CB08E7">
        <w:rPr>
          <w:rFonts w:ascii="Times New Roman" w:eastAsia="SimSun" w:hAnsi="Times New Roman" w:cs="Times New Roman"/>
          <w:kern w:val="3"/>
          <w:sz w:val="24"/>
          <w:szCs w:val="24"/>
        </w:rPr>
        <w:t>ą</w:t>
      </w:r>
      <w:r w:rsidRPr="00CB08E7">
        <w:rPr>
          <w:rFonts w:ascii="Times New Roman" w:eastAsia="SimSun" w:hAnsi="Times New Roman" w:cs="Times New Roman"/>
          <w:kern w:val="3"/>
          <w:sz w:val="24"/>
          <w:szCs w:val="24"/>
        </w:rPr>
        <w:t>dz</w:t>
      </w:r>
      <w:r w:rsidR="00496460" w:rsidRPr="00CB08E7">
        <w:rPr>
          <w:rFonts w:ascii="Times New Roman" w:eastAsia="SimSun" w:hAnsi="Times New Roman" w:cs="Times New Roman"/>
          <w:kern w:val="3"/>
          <w:sz w:val="24"/>
          <w:szCs w:val="24"/>
        </w:rPr>
        <w:t>u</w:t>
      </w:r>
      <w:r w:rsidRPr="00CB08E7">
        <w:rPr>
          <w:rFonts w:ascii="Times New Roman" w:eastAsia="SimSun" w:hAnsi="Times New Roman" w:cs="Times New Roman"/>
          <w:kern w:val="3"/>
          <w:sz w:val="24"/>
          <w:szCs w:val="24"/>
        </w:rPr>
        <w:t xml:space="preserve">, przez wypłatę kwoty z dotychczasowego zabezpieczenia. </w:t>
      </w:r>
    </w:p>
    <w:p w14:paraId="25999EB8" w14:textId="77777777" w:rsidR="003A7BA0" w:rsidRPr="00CB08E7" w:rsidRDefault="003A7BA0" w:rsidP="0040799D">
      <w:pPr>
        <w:numPr>
          <w:ilvl w:val="0"/>
          <w:numId w:val="8"/>
        </w:numPr>
        <w:suppressAutoHyphens/>
        <w:autoSpaceDN w:val="0"/>
        <w:spacing w:after="0"/>
        <w:ind w:left="284" w:right="57"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w:t>
      </w:r>
      <w:r w:rsidR="00265CC9"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przypadku</w:t>
      </w:r>
      <w:r w:rsidR="00265CC9" w:rsidRPr="00CB08E7">
        <w:rPr>
          <w:rFonts w:ascii="Times New Roman" w:eastAsia="SimSun" w:hAnsi="Times New Roman" w:cs="Times New Roman"/>
          <w:kern w:val="3"/>
          <w:sz w:val="24"/>
          <w:szCs w:val="24"/>
        </w:rPr>
        <w:t xml:space="preserve"> wniesienia zabezpieczenia usuwania wad i usterek w okresie rękojmi w formie innej niż pieniężna Wykonawca zobowiązany jest do przedłożenia zabezpieczenia usuwania wad i usterek na okres rękojmi od daty rzeczywistego odbioru przedmiotu umowy w terminie do 7 dni od daty</w:t>
      </w:r>
      <w:r w:rsidR="00433679" w:rsidRPr="00CB08E7">
        <w:rPr>
          <w:rFonts w:ascii="Times New Roman" w:eastAsia="SimSun" w:hAnsi="Times New Roman" w:cs="Times New Roman"/>
          <w:kern w:val="3"/>
          <w:sz w:val="24"/>
          <w:szCs w:val="24"/>
        </w:rPr>
        <w:t xml:space="preserve"> odbioru przedmiotu umowy.</w:t>
      </w:r>
      <w:r w:rsidR="00265CC9"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 xml:space="preserve"> </w:t>
      </w:r>
    </w:p>
    <w:p w14:paraId="008E8CDD" w14:textId="77777777" w:rsidR="00F11B03" w:rsidRPr="00CB08E7" w:rsidRDefault="00F11B03" w:rsidP="0040799D">
      <w:pPr>
        <w:suppressAutoHyphens/>
        <w:autoSpaceDN w:val="0"/>
        <w:spacing w:after="0"/>
        <w:jc w:val="center"/>
        <w:rPr>
          <w:rFonts w:ascii="Times New Roman" w:eastAsia="SimSun" w:hAnsi="Times New Roman" w:cs="Times New Roman"/>
          <w:b/>
          <w:bCs/>
          <w:kern w:val="3"/>
          <w:sz w:val="24"/>
          <w:szCs w:val="24"/>
        </w:rPr>
      </w:pPr>
    </w:p>
    <w:p w14:paraId="3476E498" w14:textId="77777777" w:rsidR="00F11B03" w:rsidRPr="00CB08E7" w:rsidRDefault="00F11B03"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14</w:t>
      </w:r>
    </w:p>
    <w:p w14:paraId="1E0ADC48" w14:textId="77777777" w:rsidR="00D73BA9" w:rsidRPr="00CB08E7" w:rsidRDefault="001E20DE"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KARY UMOWNE I ODSZKODOWANIA</w:t>
      </w:r>
    </w:p>
    <w:p w14:paraId="3283CB9B" w14:textId="77777777" w:rsidR="001E20DE" w:rsidRPr="00CB08E7" w:rsidRDefault="001E20DE" w:rsidP="0040799D">
      <w:pPr>
        <w:numPr>
          <w:ilvl w:val="0"/>
          <w:numId w:val="9"/>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Wykonawca zapłaci Zamawiającemu kary umowne za:</w:t>
      </w:r>
    </w:p>
    <w:p w14:paraId="0526C0DE" w14:textId="1231B7E6" w:rsidR="001E20DE" w:rsidRPr="00CB08E7" w:rsidRDefault="00327DC8" w:rsidP="0040799D">
      <w:pPr>
        <w:numPr>
          <w:ilvl w:val="0"/>
          <w:numId w:val="10"/>
        </w:numPr>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z</w:t>
      </w:r>
      <w:r w:rsidR="001E20DE" w:rsidRPr="00CB08E7">
        <w:rPr>
          <w:rFonts w:ascii="Times New Roman" w:eastAsia="SimSun" w:hAnsi="Times New Roman" w:cs="Times New Roman"/>
          <w:kern w:val="3"/>
          <w:sz w:val="24"/>
          <w:szCs w:val="24"/>
        </w:rPr>
        <w:t>wło</w:t>
      </w:r>
      <w:r w:rsidR="006E7413" w:rsidRPr="00CB08E7">
        <w:rPr>
          <w:rFonts w:ascii="Times New Roman" w:eastAsia="SimSun" w:hAnsi="Times New Roman" w:cs="Times New Roman"/>
          <w:kern w:val="3"/>
          <w:sz w:val="24"/>
          <w:szCs w:val="24"/>
        </w:rPr>
        <w:t>kę</w:t>
      </w:r>
      <w:r w:rsidR="001D6351" w:rsidRPr="00CB08E7">
        <w:rPr>
          <w:rFonts w:ascii="Times New Roman" w:eastAsia="SimSun" w:hAnsi="Times New Roman" w:cs="Times New Roman"/>
          <w:kern w:val="3"/>
          <w:sz w:val="24"/>
          <w:szCs w:val="24"/>
        </w:rPr>
        <w:t xml:space="preserve"> w wykonaniu</w:t>
      </w:r>
      <w:r w:rsidR="006E7413" w:rsidRPr="00CB08E7">
        <w:rPr>
          <w:rFonts w:ascii="Times New Roman" w:eastAsia="SimSun" w:hAnsi="Times New Roman" w:cs="Times New Roman"/>
          <w:kern w:val="3"/>
          <w:sz w:val="24"/>
          <w:szCs w:val="24"/>
        </w:rPr>
        <w:t xml:space="preserve"> </w:t>
      </w:r>
      <w:r w:rsidR="002458CC" w:rsidRPr="00CB08E7">
        <w:rPr>
          <w:rFonts w:ascii="Times New Roman" w:eastAsia="SimSun" w:hAnsi="Times New Roman" w:cs="Times New Roman"/>
          <w:kern w:val="3"/>
          <w:sz w:val="24"/>
          <w:szCs w:val="24"/>
        </w:rPr>
        <w:t>przedmiotu umowy</w:t>
      </w:r>
      <w:r w:rsidR="00790D13" w:rsidRPr="00CB08E7">
        <w:rPr>
          <w:rFonts w:ascii="Times New Roman" w:eastAsia="SimSun" w:hAnsi="Times New Roman" w:cs="Times New Roman"/>
          <w:kern w:val="3"/>
          <w:sz w:val="24"/>
          <w:szCs w:val="24"/>
        </w:rPr>
        <w:t xml:space="preserve"> </w:t>
      </w:r>
      <w:r w:rsidR="001E20DE" w:rsidRPr="00CB08E7">
        <w:rPr>
          <w:rFonts w:ascii="Times New Roman" w:eastAsia="SimSun" w:hAnsi="Times New Roman" w:cs="Times New Roman"/>
          <w:kern w:val="3"/>
          <w:sz w:val="24"/>
          <w:szCs w:val="24"/>
        </w:rPr>
        <w:t>- w wysokości 0,</w:t>
      </w:r>
      <w:r w:rsidR="00CD404D" w:rsidRPr="00CB08E7">
        <w:rPr>
          <w:rFonts w:ascii="Times New Roman" w:eastAsia="SimSun" w:hAnsi="Times New Roman" w:cs="Times New Roman"/>
          <w:kern w:val="3"/>
          <w:sz w:val="24"/>
          <w:szCs w:val="24"/>
        </w:rPr>
        <w:t>0</w:t>
      </w:r>
      <w:r w:rsidR="00A86B97" w:rsidRPr="00CB08E7">
        <w:rPr>
          <w:rFonts w:ascii="Times New Roman" w:eastAsia="SimSun" w:hAnsi="Times New Roman" w:cs="Times New Roman"/>
          <w:kern w:val="3"/>
          <w:sz w:val="24"/>
          <w:szCs w:val="24"/>
        </w:rPr>
        <w:t>2</w:t>
      </w:r>
      <w:r w:rsidR="001E20DE" w:rsidRPr="00CB08E7">
        <w:rPr>
          <w:rFonts w:ascii="Times New Roman" w:eastAsia="SimSun" w:hAnsi="Times New Roman" w:cs="Times New Roman"/>
          <w:kern w:val="3"/>
          <w:sz w:val="24"/>
          <w:szCs w:val="24"/>
        </w:rPr>
        <w:t xml:space="preserve"> % wynagrodzenia, za każdy dzień zwłoki,</w:t>
      </w:r>
    </w:p>
    <w:p w14:paraId="3AC1CA08" w14:textId="5C155212" w:rsidR="001E20DE" w:rsidRPr="00CB08E7" w:rsidRDefault="001E20DE" w:rsidP="0040799D">
      <w:pPr>
        <w:numPr>
          <w:ilvl w:val="0"/>
          <w:numId w:val="10"/>
        </w:numPr>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zwłokę w usunięciu wad stwierdzonych w okresie rękojmi w wysokości 0,</w:t>
      </w:r>
      <w:r w:rsidR="00CD404D" w:rsidRPr="00CB08E7">
        <w:rPr>
          <w:rFonts w:ascii="Times New Roman" w:eastAsia="SimSun" w:hAnsi="Times New Roman" w:cs="Times New Roman"/>
          <w:kern w:val="3"/>
          <w:sz w:val="24"/>
          <w:szCs w:val="24"/>
        </w:rPr>
        <w:t>0</w:t>
      </w:r>
      <w:r w:rsidR="00A86B97" w:rsidRPr="00CB08E7">
        <w:rPr>
          <w:rFonts w:ascii="Times New Roman" w:eastAsia="SimSun" w:hAnsi="Times New Roman" w:cs="Times New Roman"/>
          <w:kern w:val="3"/>
          <w:sz w:val="24"/>
          <w:szCs w:val="24"/>
        </w:rPr>
        <w:t>2</w:t>
      </w:r>
      <w:r w:rsidR="008B2519" w:rsidRPr="00CB08E7">
        <w:rPr>
          <w:rFonts w:ascii="Times New Roman" w:eastAsia="SimSun" w:hAnsi="Times New Roman" w:cs="Times New Roman"/>
          <w:kern w:val="3"/>
          <w:sz w:val="24"/>
          <w:szCs w:val="24"/>
        </w:rPr>
        <w:t> </w:t>
      </w:r>
      <w:r w:rsidRPr="00CB08E7">
        <w:rPr>
          <w:rFonts w:ascii="Times New Roman" w:eastAsia="SimSun" w:hAnsi="Times New Roman" w:cs="Times New Roman"/>
          <w:kern w:val="3"/>
          <w:sz w:val="24"/>
          <w:szCs w:val="24"/>
        </w:rPr>
        <w:t>% wynagrodzenia</w:t>
      </w:r>
      <w:r w:rsidR="00C6181E" w:rsidRPr="00CB08E7">
        <w:rPr>
          <w:rFonts w:ascii="Times New Roman" w:eastAsia="SimSun" w:hAnsi="Times New Roman" w:cs="Times New Roman"/>
          <w:kern w:val="3"/>
          <w:sz w:val="24"/>
          <w:szCs w:val="24"/>
        </w:rPr>
        <w:t xml:space="preserve"> </w:t>
      </w:r>
      <w:r w:rsidR="00396F12" w:rsidRPr="00CB08E7">
        <w:rPr>
          <w:rFonts w:ascii="Times New Roman" w:eastAsia="SimSun" w:hAnsi="Times New Roman" w:cs="Times New Roman"/>
          <w:kern w:val="3"/>
          <w:sz w:val="24"/>
          <w:szCs w:val="24"/>
        </w:rPr>
        <w:t xml:space="preserve">brutto </w:t>
      </w:r>
      <w:r w:rsidRPr="00CB08E7">
        <w:rPr>
          <w:rFonts w:ascii="Times New Roman" w:eastAsia="SimSun" w:hAnsi="Times New Roman" w:cs="Times New Roman"/>
          <w:kern w:val="3"/>
          <w:sz w:val="24"/>
          <w:szCs w:val="24"/>
        </w:rPr>
        <w:t xml:space="preserve">za każdy dzień zwłoki licząc od upływu terminu wyznaczonego na usunięcie wad do dnia </w:t>
      </w:r>
      <w:r w:rsidRPr="00CB08E7">
        <w:rPr>
          <w:rFonts w:ascii="Times New Roman" w:hAnsi="Times New Roman" w:cs="Times New Roman"/>
          <w:sz w:val="24"/>
          <w:szCs w:val="24"/>
        </w:rPr>
        <w:t>usunięcia wad przez Wykonawcę lub podmiot trzeci,</w:t>
      </w:r>
    </w:p>
    <w:p w14:paraId="37707664" w14:textId="77777777" w:rsidR="001E20DE" w:rsidRPr="00CB08E7" w:rsidRDefault="001E20DE"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odstąpienie od umowy przez Zamawiającego z przyczyn zależnych od Wykonawcy w wysokości 10 % wynagrodzenia</w:t>
      </w:r>
      <w:r w:rsidR="00396F12" w:rsidRPr="00CB08E7">
        <w:rPr>
          <w:rFonts w:ascii="Times New Roman" w:eastAsia="SimSun" w:hAnsi="Times New Roman" w:cs="Times New Roman"/>
          <w:kern w:val="3"/>
          <w:sz w:val="24"/>
          <w:szCs w:val="24"/>
        </w:rPr>
        <w:t xml:space="preserve"> brutto</w:t>
      </w:r>
      <w:r w:rsidRPr="00CB08E7">
        <w:rPr>
          <w:rFonts w:ascii="Times New Roman" w:eastAsia="SimSun" w:hAnsi="Times New Roman" w:cs="Times New Roman"/>
          <w:kern w:val="3"/>
          <w:sz w:val="24"/>
          <w:szCs w:val="24"/>
        </w:rPr>
        <w:t>,</w:t>
      </w:r>
      <w:r w:rsidR="007C4C1B" w:rsidRPr="00CB08E7">
        <w:rPr>
          <w:rFonts w:ascii="Times New Roman" w:eastAsia="SimSun" w:hAnsi="Times New Roman" w:cs="Times New Roman"/>
          <w:kern w:val="3"/>
          <w:sz w:val="24"/>
          <w:szCs w:val="24"/>
        </w:rPr>
        <w:t xml:space="preserve"> za niewykonaną część umowy,</w:t>
      </w:r>
    </w:p>
    <w:p w14:paraId="707A99DD" w14:textId="58836B24" w:rsidR="001E20DE" w:rsidRPr="00CB08E7" w:rsidRDefault="001E20DE"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wykonanie przez inną osobę niż zaakceptowana przez Zamawiającego czynności zastrzeżonych dla kierownika budowy – w wysokości </w:t>
      </w:r>
      <w:r w:rsidR="00A86B97" w:rsidRPr="00CB08E7">
        <w:rPr>
          <w:rFonts w:ascii="Times New Roman" w:eastAsia="SimSun" w:hAnsi="Times New Roman" w:cs="Times New Roman"/>
          <w:kern w:val="3"/>
          <w:sz w:val="24"/>
          <w:szCs w:val="24"/>
        </w:rPr>
        <w:t>1</w:t>
      </w:r>
      <w:r w:rsidRPr="00CB08E7">
        <w:rPr>
          <w:rFonts w:ascii="Times New Roman" w:eastAsia="SimSun" w:hAnsi="Times New Roman" w:cs="Times New Roman"/>
          <w:kern w:val="3"/>
          <w:sz w:val="24"/>
          <w:szCs w:val="24"/>
        </w:rPr>
        <w:t xml:space="preserve"> % wynagrodzenia</w:t>
      </w:r>
      <w:r w:rsidR="00CE5923" w:rsidRPr="00CB08E7">
        <w:rPr>
          <w:rFonts w:ascii="Times New Roman" w:eastAsia="SimSun" w:hAnsi="Times New Roman" w:cs="Times New Roman"/>
          <w:kern w:val="3"/>
          <w:sz w:val="24"/>
          <w:szCs w:val="24"/>
        </w:rPr>
        <w:t xml:space="preserve"> brutto, </w:t>
      </w:r>
    </w:p>
    <w:p w14:paraId="2A6DB4B0" w14:textId="7F5DDB9C" w:rsidR="001E20DE" w:rsidRPr="00CB08E7" w:rsidRDefault="00CE5923"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bookmarkStart w:id="13" w:name="_Hlk155266156"/>
      <w:r w:rsidRPr="00CB08E7">
        <w:rPr>
          <w:rFonts w:ascii="Times New Roman" w:eastAsia="SimSun" w:hAnsi="Times New Roman" w:cs="Times New Roman"/>
          <w:kern w:val="3"/>
          <w:sz w:val="24"/>
          <w:szCs w:val="24"/>
        </w:rPr>
        <w:t>przerw</w:t>
      </w:r>
      <w:r w:rsidR="00FA6B0A" w:rsidRPr="00CB08E7">
        <w:rPr>
          <w:rFonts w:ascii="Times New Roman" w:eastAsia="SimSun" w:hAnsi="Times New Roman" w:cs="Times New Roman"/>
          <w:kern w:val="3"/>
          <w:sz w:val="24"/>
          <w:szCs w:val="24"/>
        </w:rPr>
        <w:t>ę</w:t>
      </w:r>
      <w:r w:rsidRPr="00CB08E7">
        <w:rPr>
          <w:rFonts w:ascii="Times New Roman" w:eastAsia="SimSun" w:hAnsi="Times New Roman" w:cs="Times New Roman"/>
          <w:kern w:val="3"/>
          <w:sz w:val="24"/>
          <w:szCs w:val="24"/>
        </w:rPr>
        <w:t xml:space="preserve"> w </w:t>
      </w:r>
      <w:r w:rsidR="001E20DE" w:rsidRPr="00CB08E7">
        <w:rPr>
          <w:rFonts w:ascii="Times New Roman" w:eastAsia="SimSun" w:hAnsi="Times New Roman" w:cs="Times New Roman"/>
          <w:kern w:val="3"/>
          <w:sz w:val="24"/>
          <w:szCs w:val="24"/>
        </w:rPr>
        <w:t xml:space="preserve">realizacji robót </w:t>
      </w:r>
      <w:r w:rsidR="005755F5" w:rsidRPr="00CB08E7">
        <w:rPr>
          <w:rFonts w:ascii="Times New Roman" w:eastAsia="SimSun" w:hAnsi="Times New Roman" w:cs="Times New Roman"/>
          <w:kern w:val="3"/>
          <w:sz w:val="24"/>
          <w:szCs w:val="24"/>
        </w:rPr>
        <w:t xml:space="preserve">budowlanych </w:t>
      </w:r>
      <w:r w:rsidR="001E20DE" w:rsidRPr="00CB08E7">
        <w:rPr>
          <w:rFonts w:ascii="Times New Roman" w:eastAsia="SimSun" w:hAnsi="Times New Roman" w:cs="Times New Roman"/>
          <w:kern w:val="3"/>
          <w:sz w:val="24"/>
          <w:szCs w:val="24"/>
        </w:rPr>
        <w:t>z przyczyn zależnych od Wykonawcy dłużej niż 14 dni – w wysokości 0,</w:t>
      </w:r>
      <w:r w:rsidR="00CD404D" w:rsidRPr="00CB08E7">
        <w:rPr>
          <w:rFonts w:ascii="Times New Roman" w:eastAsia="SimSun" w:hAnsi="Times New Roman" w:cs="Times New Roman"/>
          <w:kern w:val="3"/>
          <w:sz w:val="24"/>
          <w:szCs w:val="24"/>
        </w:rPr>
        <w:t>0</w:t>
      </w:r>
      <w:r w:rsidR="00A86B97" w:rsidRPr="00CB08E7">
        <w:rPr>
          <w:rFonts w:ascii="Times New Roman" w:eastAsia="SimSun" w:hAnsi="Times New Roman" w:cs="Times New Roman"/>
          <w:kern w:val="3"/>
          <w:sz w:val="24"/>
          <w:szCs w:val="24"/>
        </w:rPr>
        <w:t>1</w:t>
      </w:r>
      <w:r w:rsidR="001E20DE" w:rsidRPr="00CB08E7">
        <w:rPr>
          <w:rFonts w:ascii="Times New Roman" w:eastAsia="SimSun" w:hAnsi="Times New Roman" w:cs="Times New Roman"/>
          <w:kern w:val="3"/>
          <w:sz w:val="24"/>
          <w:szCs w:val="24"/>
        </w:rPr>
        <w:t xml:space="preserve"> % wynagrodzenia</w:t>
      </w:r>
      <w:r w:rsidRPr="00CB08E7">
        <w:rPr>
          <w:rFonts w:ascii="Times New Roman" w:eastAsia="SimSun" w:hAnsi="Times New Roman" w:cs="Times New Roman"/>
          <w:kern w:val="3"/>
          <w:sz w:val="24"/>
          <w:szCs w:val="24"/>
        </w:rPr>
        <w:t xml:space="preserve"> brutto, </w:t>
      </w:r>
      <w:r w:rsidR="001E20DE" w:rsidRPr="00CB08E7">
        <w:rPr>
          <w:rFonts w:ascii="Times New Roman" w:eastAsia="SimSun" w:hAnsi="Times New Roman" w:cs="Times New Roman"/>
          <w:kern w:val="3"/>
          <w:sz w:val="24"/>
          <w:szCs w:val="24"/>
        </w:rPr>
        <w:t>za każdy dzień przerwy, chyba że przerwa jest uzasadniona technologicznie,</w:t>
      </w:r>
    </w:p>
    <w:bookmarkEnd w:id="13"/>
    <w:p w14:paraId="4DB99216" w14:textId="0DA93A43" w:rsidR="001E20DE" w:rsidRPr="00CB08E7" w:rsidRDefault="001E20DE"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gdy roboty bud</w:t>
      </w:r>
      <w:r w:rsidR="008715F7" w:rsidRPr="00CB08E7">
        <w:rPr>
          <w:rFonts w:ascii="Times New Roman" w:eastAsia="SimSun" w:hAnsi="Times New Roman" w:cs="Times New Roman"/>
          <w:kern w:val="3"/>
          <w:sz w:val="24"/>
          <w:szCs w:val="24"/>
        </w:rPr>
        <w:t xml:space="preserve">owlane, wbrew postanowieniom § </w:t>
      </w:r>
      <w:r w:rsidR="00641CC7" w:rsidRPr="00CB08E7">
        <w:rPr>
          <w:rFonts w:ascii="Times New Roman" w:eastAsia="SimSun" w:hAnsi="Times New Roman" w:cs="Times New Roman"/>
          <w:kern w:val="3"/>
          <w:sz w:val="24"/>
          <w:szCs w:val="24"/>
        </w:rPr>
        <w:t>7</w:t>
      </w:r>
      <w:r w:rsidRPr="00CB08E7">
        <w:rPr>
          <w:rFonts w:ascii="Times New Roman" w:eastAsia="SimSun" w:hAnsi="Times New Roman" w:cs="Times New Roman"/>
          <w:kern w:val="3"/>
          <w:sz w:val="24"/>
          <w:szCs w:val="24"/>
        </w:rPr>
        <w:t xml:space="preserve"> umowy będzie wykonywa</w:t>
      </w:r>
      <w:r w:rsidR="00A24049" w:rsidRPr="00CB08E7">
        <w:rPr>
          <w:rFonts w:ascii="Times New Roman" w:eastAsia="SimSun" w:hAnsi="Times New Roman" w:cs="Times New Roman"/>
          <w:kern w:val="3"/>
          <w:sz w:val="24"/>
          <w:szCs w:val="24"/>
        </w:rPr>
        <w:t xml:space="preserve">ł Podwykonawca - </w:t>
      </w:r>
      <w:r w:rsidR="00CD404D" w:rsidRPr="00CB08E7">
        <w:rPr>
          <w:rFonts w:ascii="Times New Roman" w:eastAsia="SimSun" w:hAnsi="Times New Roman" w:cs="Times New Roman"/>
          <w:kern w:val="3"/>
          <w:sz w:val="24"/>
          <w:szCs w:val="24"/>
        </w:rPr>
        <w:t xml:space="preserve">w wysokości </w:t>
      </w:r>
      <w:r w:rsidR="00A86B97" w:rsidRPr="00CB08E7">
        <w:rPr>
          <w:rFonts w:ascii="Times New Roman" w:eastAsia="SimSun" w:hAnsi="Times New Roman" w:cs="Times New Roman"/>
          <w:kern w:val="3"/>
          <w:sz w:val="24"/>
          <w:szCs w:val="24"/>
        </w:rPr>
        <w:t>1</w:t>
      </w:r>
      <w:r w:rsidR="00CD404D" w:rsidRPr="00CB08E7">
        <w:rPr>
          <w:rFonts w:ascii="Times New Roman" w:eastAsia="SimSun" w:hAnsi="Times New Roman" w:cs="Times New Roman"/>
          <w:kern w:val="3"/>
          <w:sz w:val="24"/>
          <w:szCs w:val="24"/>
        </w:rPr>
        <w:t xml:space="preserve"> % wynagrodzenia</w:t>
      </w:r>
      <w:r w:rsidR="00CE5923" w:rsidRPr="00CB08E7">
        <w:rPr>
          <w:rFonts w:ascii="Times New Roman" w:eastAsia="SimSun" w:hAnsi="Times New Roman" w:cs="Times New Roman"/>
          <w:kern w:val="3"/>
          <w:sz w:val="24"/>
          <w:szCs w:val="24"/>
        </w:rPr>
        <w:t xml:space="preserve"> brutto,</w:t>
      </w:r>
      <w:r w:rsidR="00CD404D"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za każdy przypadek,</w:t>
      </w:r>
    </w:p>
    <w:p w14:paraId="63264123" w14:textId="77777777" w:rsidR="001E20DE" w:rsidRPr="00CB08E7" w:rsidRDefault="001E20DE"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brak zapłaty lub nieterminową zapłatę wynagrodzenia należnego Podwykonawcom lub dalszym Podwyk</w:t>
      </w:r>
      <w:r w:rsidR="00A24049" w:rsidRPr="00CB08E7">
        <w:rPr>
          <w:rFonts w:ascii="Times New Roman" w:eastAsia="SimSun" w:hAnsi="Times New Roman" w:cs="Times New Roman"/>
          <w:kern w:val="3"/>
          <w:sz w:val="24"/>
          <w:szCs w:val="24"/>
        </w:rPr>
        <w:t xml:space="preserve">onawcom - w wysokości </w:t>
      </w:r>
      <w:r w:rsidR="006738AB" w:rsidRPr="00CB08E7">
        <w:rPr>
          <w:rFonts w:ascii="Times New Roman" w:eastAsia="SimSun" w:hAnsi="Times New Roman" w:cs="Times New Roman"/>
          <w:kern w:val="3"/>
          <w:sz w:val="24"/>
          <w:szCs w:val="24"/>
        </w:rPr>
        <w:t>1</w:t>
      </w:r>
      <w:r w:rsidRPr="00CB08E7">
        <w:rPr>
          <w:rFonts w:ascii="Times New Roman" w:eastAsia="SimSun" w:hAnsi="Times New Roman" w:cs="Times New Roman"/>
          <w:kern w:val="3"/>
          <w:sz w:val="24"/>
          <w:szCs w:val="24"/>
        </w:rPr>
        <w:t>% wynagrodzenia należnego Podwykonawcy za każdy przypadek braku zapłaty lub nieterminowej zapłaty</w:t>
      </w:r>
      <w:r w:rsidR="00713FA2" w:rsidRPr="00CB08E7">
        <w:rPr>
          <w:rFonts w:ascii="Times New Roman" w:eastAsia="SimSun" w:hAnsi="Times New Roman" w:cs="Times New Roman"/>
          <w:kern w:val="3"/>
          <w:sz w:val="24"/>
          <w:szCs w:val="24"/>
        </w:rPr>
        <w:t>,</w:t>
      </w:r>
    </w:p>
    <w:p w14:paraId="4D9DD22D" w14:textId="2D339E73" w:rsidR="006B4D63" w:rsidRPr="00CB08E7" w:rsidRDefault="001E20DE"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nieprzedłożenie przez Wykonawcę do zaakceptowania projektu umowy o podwykonawstwo, której przedmiotem są roboty budowlane, lub projekt</w:t>
      </w:r>
      <w:r w:rsidR="00A24049" w:rsidRPr="00CB08E7">
        <w:rPr>
          <w:rFonts w:ascii="Times New Roman" w:eastAsia="SimSun" w:hAnsi="Times New Roman" w:cs="Times New Roman"/>
          <w:kern w:val="3"/>
          <w:sz w:val="24"/>
          <w:szCs w:val="24"/>
        </w:rPr>
        <w:t xml:space="preserve">u jej zmiany, w wysokości </w:t>
      </w:r>
      <w:r w:rsidR="00CD404D" w:rsidRPr="00CB08E7">
        <w:rPr>
          <w:rFonts w:ascii="Times New Roman" w:eastAsia="SimSun" w:hAnsi="Times New Roman" w:cs="Times New Roman"/>
          <w:kern w:val="3"/>
          <w:sz w:val="24"/>
          <w:szCs w:val="24"/>
        </w:rPr>
        <w:t>2</w:t>
      </w:r>
      <w:r w:rsidR="006738AB" w:rsidRPr="00CB08E7">
        <w:rPr>
          <w:rFonts w:ascii="Times New Roman" w:eastAsia="SimSun" w:hAnsi="Times New Roman" w:cs="Times New Roman"/>
          <w:kern w:val="3"/>
          <w:sz w:val="24"/>
          <w:szCs w:val="24"/>
        </w:rPr>
        <w:t>000 zł</w:t>
      </w:r>
      <w:r w:rsidRPr="00CB08E7">
        <w:rPr>
          <w:rFonts w:ascii="Times New Roman" w:eastAsia="SimSun" w:hAnsi="Times New Roman" w:cs="Times New Roman"/>
          <w:kern w:val="3"/>
          <w:sz w:val="24"/>
          <w:szCs w:val="24"/>
        </w:rPr>
        <w:t>, za każdy przypadek nieprzedłożenia,</w:t>
      </w:r>
    </w:p>
    <w:p w14:paraId="3A94E8DB" w14:textId="635763F2" w:rsidR="001E20DE" w:rsidRPr="00CB08E7" w:rsidRDefault="00A24049" w:rsidP="0040799D">
      <w:pPr>
        <w:numPr>
          <w:ilvl w:val="0"/>
          <w:numId w:val="10"/>
        </w:numPr>
        <w:tabs>
          <w:tab w:val="left" w:pos="709"/>
        </w:tabs>
        <w:suppressAutoHyphens/>
        <w:autoSpaceDN w:val="0"/>
        <w:spacing w:after="0"/>
        <w:ind w:left="567" w:hanging="425"/>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nieprzedłożenie </w:t>
      </w:r>
      <w:r w:rsidR="001E20DE" w:rsidRPr="00CB08E7">
        <w:rPr>
          <w:rFonts w:ascii="Times New Roman" w:eastAsia="SimSun" w:hAnsi="Times New Roman" w:cs="Times New Roman"/>
          <w:kern w:val="3"/>
          <w:sz w:val="24"/>
          <w:szCs w:val="24"/>
        </w:rPr>
        <w:t xml:space="preserve">przez Wykonawcę, podwykonawcę lub dalszego podwykonawcę poświadczonej za zgodność z oryginałem kopii umowy o podwykonawstwo lub jej zmiany - w wysokości </w:t>
      </w:r>
      <w:r w:rsidR="00CD404D" w:rsidRPr="00CB08E7">
        <w:rPr>
          <w:rFonts w:ascii="Times New Roman" w:eastAsia="SimSun" w:hAnsi="Times New Roman" w:cs="Times New Roman"/>
          <w:kern w:val="3"/>
          <w:sz w:val="24"/>
          <w:szCs w:val="24"/>
        </w:rPr>
        <w:t>2</w:t>
      </w:r>
      <w:r w:rsidR="006738AB" w:rsidRPr="00CB08E7">
        <w:rPr>
          <w:rFonts w:ascii="Times New Roman" w:eastAsia="SimSun" w:hAnsi="Times New Roman" w:cs="Times New Roman"/>
          <w:kern w:val="3"/>
          <w:sz w:val="24"/>
          <w:szCs w:val="24"/>
        </w:rPr>
        <w:t>000 zł</w:t>
      </w:r>
      <w:r w:rsidR="001E20DE" w:rsidRPr="00CB08E7">
        <w:rPr>
          <w:rFonts w:ascii="Times New Roman" w:eastAsia="SimSun" w:hAnsi="Times New Roman" w:cs="Times New Roman"/>
          <w:kern w:val="3"/>
          <w:sz w:val="24"/>
          <w:szCs w:val="24"/>
        </w:rPr>
        <w:t>, za każdy przypadek nieprzedłożenia</w:t>
      </w:r>
      <w:r w:rsidR="00713FA2" w:rsidRPr="00CB08E7">
        <w:rPr>
          <w:rFonts w:ascii="Times New Roman" w:eastAsia="SimSun" w:hAnsi="Times New Roman" w:cs="Times New Roman"/>
          <w:kern w:val="3"/>
          <w:sz w:val="24"/>
          <w:szCs w:val="24"/>
        </w:rPr>
        <w:t>,</w:t>
      </w:r>
    </w:p>
    <w:p w14:paraId="7DB5F199" w14:textId="06AEED25" w:rsidR="001E20DE" w:rsidRPr="00CB08E7" w:rsidRDefault="001E20DE" w:rsidP="0040799D">
      <w:pPr>
        <w:numPr>
          <w:ilvl w:val="0"/>
          <w:numId w:val="10"/>
        </w:numPr>
        <w:tabs>
          <w:tab w:val="left" w:pos="709"/>
        </w:tabs>
        <w:suppressAutoHyphens/>
        <w:autoSpaceDN w:val="0"/>
        <w:spacing w:after="0"/>
        <w:ind w:left="567" w:hanging="425"/>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brak zmiany umowy o podwykonawstwo w zakresie terminu </w:t>
      </w:r>
      <w:r w:rsidR="004F50A9" w:rsidRPr="00CB08E7">
        <w:rPr>
          <w:rFonts w:ascii="Times New Roman" w:eastAsia="SimSun" w:hAnsi="Times New Roman" w:cs="Times New Roman"/>
          <w:kern w:val="3"/>
          <w:sz w:val="24"/>
          <w:szCs w:val="24"/>
        </w:rPr>
        <w:t>zapłaty,</w:t>
      </w:r>
      <w:r w:rsidRPr="00CB08E7">
        <w:rPr>
          <w:rFonts w:ascii="Times New Roman" w:eastAsia="SimSun" w:hAnsi="Times New Roman" w:cs="Times New Roman"/>
          <w:kern w:val="3"/>
          <w:sz w:val="24"/>
          <w:szCs w:val="24"/>
        </w:rPr>
        <w:t xml:space="preserve"> o której mowa w § </w:t>
      </w:r>
      <w:r w:rsidR="00641CC7" w:rsidRPr="00CB08E7">
        <w:rPr>
          <w:rFonts w:ascii="Times New Roman" w:eastAsia="SimSun" w:hAnsi="Times New Roman" w:cs="Times New Roman"/>
          <w:kern w:val="3"/>
          <w:sz w:val="24"/>
          <w:szCs w:val="24"/>
        </w:rPr>
        <w:t>7</w:t>
      </w:r>
      <w:r w:rsidRPr="00CB08E7">
        <w:rPr>
          <w:rFonts w:ascii="Times New Roman" w:eastAsia="SimSun" w:hAnsi="Times New Roman" w:cs="Times New Roman"/>
          <w:kern w:val="3"/>
          <w:sz w:val="24"/>
          <w:szCs w:val="24"/>
        </w:rPr>
        <w:t xml:space="preserve"> ust. 10 - w wysokości </w:t>
      </w:r>
      <w:r w:rsidR="00CD404D" w:rsidRPr="00CB08E7">
        <w:rPr>
          <w:rFonts w:ascii="Times New Roman" w:eastAsia="SimSun" w:hAnsi="Times New Roman" w:cs="Times New Roman"/>
          <w:kern w:val="3"/>
          <w:sz w:val="24"/>
          <w:szCs w:val="24"/>
        </w:rPr>
        <w:t>5</w:t>
      </w:r>
      <w:r w:rsidR="006738AB" w:rsidRPr="00CB08E7">
        <w:rPr>
          <w:rFonts w:ascii="Times New Roman" w:eastAsia="SimSun" w:hAnsi="Times New Roman" w:cs="Times New Roman"/>
          <w:kern w:val="3"/>
          <w:sz w:val="24"/>
          <w:szCs w:val="24"/>
        </w:rPr>
        <w:t>000 zł</w:t>
      </w:r>
      <w:r w:rsidRPr="00CB08E7">
        <w:rPr>
          <w:rFonts w:ascii="Times New Roman" w:eastAsia="SimSun" w:hAnsi="Times New Roman" w:cs="Times New Roman"/>
          <w:kern w:val="3"/>
          <w:sz w:val="24"/>
          <w:szCs w:val="24"/>
        </w:rPr>
        <w:t>, za każdy przypadek braku zmiany,</w:t>
      </w:r>
    </w:p>
    <w:p w14:paraId="480264D5" w14:textId="4A8FD7CE" w:rsidR="001857B2" w:rsidRPr="00CB08E7" w:rsidRDefault="001857B2" w:rsidP="0040799D">
      <w:pPr>
        <w:numPr>
          <w:ilvl w:val="0"/>
          <w:numId w:val="10"/>
        </w:numPr>
        <w:tabs>
          <w:tab w:val="left" w:pos="426"/>
          <w:tab w:val="left" w:pos="709"/>
        </w:tabs>
        <w:suppressAutoHyphens/>
        <w:autoSpaceDN w:val="0"/>
        <w:spacing w:after="0"/>
        <w:ind w:left="567" w:hanging="425"/>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nieprzedłożenie przez Wykonawcę wykazu osób, o którym mo</w:t>
      </w:r>
      <w:r w:rsidR="00D21558" w:rsidRPr="00CB08E7">
        <w:rPr>
          <w:rFonts w:ascii="Times New Roman" w:eastAsia="SimSun" w:hAnsi="Times New Roman" w:cs="Times New Roman"/>
          <w:kern w:val="3"/>
          <w:sz w:val="24"/>
          <w:szCs w:val="24"/>
        </w:rPr>
        <w:t xml:space="preserve">wa w § </w:t>
      </w:r>
      <w:r w:rsidR="00641CC7" w:rsidRPr="00CB08E7">
        <w:rPr>
          <w:rFonts w:ascii="Times New Roman" w:eastAsia="SimSun" w:hAnsi="Times New Roman" w:cs="Times New Roman"/>
          <w:kern w:val="3"/>
          <w:sz w:val="24"/>
          <w:szCs w:val="24"/>
        </w:rPr>
        <w:t>6</w:t>
      </w:r>
      <w:r w:rsidR="00BA3401" w:rsidRPr="00CB08E7">
        <w:rPr>
          <w:rFonts w:ascii="Times New Roman" w:eastAsia="SimSun" w:hAnsi="Times New Roman" w:cs="Times New Roman"/>
          <w:kern w:val="3"/>
          <w:sz w:val="24"/>
          <w:szCs w:val="24"/>
        </w:rPr>
        <w:t xml:space="preserve"> ust. </w:t>
      </w:r>
      <w:r w:rsidR="00CC7A32" w:rsidRPr="00CB08E7">
        <w:rPr>
          <w:rFonts w:ascii="Times New Roman" w:eastAsia="SimSun" w:hAnsi="Times New Roman" w:cs="Times New Roman"/>
          <w:kern w:val="3"/>
          <w:sz w:val="24"/>
          <w:szCs w:val="24"/>
        </w:rPr>
        <w:t>8</w:t>
      </w:r>
      <w:r w:rsidR="00BA3401" w:rsidRPr="00CB08E7">
        <w:rPr>
          <w:rFonts w:ascii="Times New Roman" w:eastAsia="SimSun" w:hAnsi="Times New Roman" w:cs="Times New Roman"/>
          <w:kern w:val="3"/>
          <w:sz w:val="24"/>
          <w:szCs w:val="24"/>
        </w:rPr>
        <w:t xml:space="preserve"> – w wysokości </w:t>
      </w:r>
      <w:r w:rsidR="00CD404D" w:rsidRPr="00CB08E7">
        <w:rPr>
          <w:rFonts w:ascii="Times New Roman" w:eastAsia="SimSun" w:hAnsi="Times New Roman" w:cs="Times New Roman"/>
          <w:kern w:val="3"/>
          <w:sz w:val="24"/>
          <w:szCs w:val="24"/>
        </w:rPr>
        <w:t>10</w:t>
      </w:r>
      <w:r w:rsidR="00BA3401" w:rsidRPr="00CB08E7">
        <w:rPr>
          <w:rFonts w:ascii="Times New Roman" w:eastAsia="SimSun" w:hAnsi="Times New Roman" w:cs="Times New Roman"/>
          <w:kern w:val="3"/>
          <w:sz w:val="24"/>
          <w:szCs w:val="24"/>
        </w:rPr>
        <w:t>00 zł za każdy przypadek</w:t>
      </w:r>
      <w:r w:rsidR="003A7BA0" w:rsidRPr="00CB08E7">
        <w:rPr>
          <w:rFonts w:ascii="Times New Roman" w:eastAsia="SimSun" w:hAnsi="Times New Roman" w:cs="Times New Roman"/>
          <w:kern w:val="3"/>
          <w:sz w:val="24"/>
          <w:szCs w:val="24"/>
        </w:rPr>
        <w:t>,</w:t>
      </w:r>
      <w:r w:rsidR="00BA3401"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 xml:space="preserve"> </w:t>
      </w:r>
    </w:p>
    <w:p w14:paraId="1EE308BC" w14:textId="1ED7F071" w:rsidR="001E20DE" w:rsidRPr="00CB08E7" w:rsidRDefault="001E20DE" w:rsidP="0040799D">
      <w:pPr>
        <w:numPr>
          <w:ilvl w:val="0"/>
          <w:numId w:val="10"/>
        </w:numPr>
        <w:tabs>
          <w:tab w:val="left" w:pos="426"/>
          <w:tab w:val="left" w:pos="709"/>
        </w:tabs>
        <w:suppressAutoHyphens/>
        <w:autoSpaceDN w:val="0"/>
        <w:spacing w:after="0"/>
        <w:ind w:left="567" w:hanging="425"/>
        <w:jc w:val="both"/>
        <w:rPr>
          <w:rFonts w:ascii="Times New Roman" w:eastAsia="SimSun" w:hAnsi="Times New Roman" w:cs="Times New Roman"/>
          <w:kern w:val="3"/>
          <w:sz w:val="24"/>
          <w:szCs w:val="24"/>
        </w:rPr>
      </w:pPr>
      <w:r w:rsidRPr="00CB08E7">
        <w:rPr>
          <w:rFonts w:ascii="Times New Roman" w:eastAsia="SimSun" w:hAnsi="Times New Roman" w:cs="Times New Roman"/>
          <w:kern w:val="24"/>
          <w:sz w:val="24"/>
          <w:szCs w:val="24"/>
          <w:u w:color="FFFFFF"/>
        </w:rPr>
        <w:t xml:space="preserve">nieprzedłożenie przez Wykonawcę lub podwykonawcę dokumentów, potwierdzających zatrudnienie osób na podstawie </w:t>
      </w:r>
      <w:r w:rsidRPr="00CB08E7">
        <w:rPr>
          <w:rFonts w:ascii="Times New Roman" w:eastAsia="SimSun" w:hAnsi="Times New Roman" w:cs="Times New Roman"/>
          <w:kern w:val="3"/>
          <w:sz w:val="24"/>
          <w:szCs w:val="24"/>
        </w:rPr>
        <w:t>umowy o pracę,</w:t>
      </w:r>
      <w:r w:rsidRPr="00CB08E7">
        <w:rPr>
          <w:rFonts w:ascii="Times New Roman" w:eastAsia="SimSun" w:hAnsi="Times New Roman" w:cs="Times New Roman"/>
          <w:kern w:val="24"/>
          <w:sz w:val="24"/>
          <w:szCs w:val="24"/>
          <w:u w:color="FFFFFF"/>
        </w:rPr>
        <w:t xml:space="preserve"> określonych w </w:t>
      </w:r>
      <w:r w:rsidRPr="00CB08E7">
        <w:rPr>
          <w:rFonts w:ascii="Times New Roman" w:eastAsia="SimSun" w:hAnsi="Times New Roman" w:cs="Times New Roman"/>
          <w:kern w:val="3"/>
          <w:sz w:val="24"/>
          <w:szCs w:val="24"/>
        </w:rPr>
        <w:t xml:space="preserve">§ </w:t>
      </w:r>
      <w:r w:rsidR="00641CC7" w:rsidRPr="00CB08E7">
        <w:rPr>
          <w:rFonts w:ascii="Times New Roman" w:eastAsia="SimSun" w:hAnsi="Times New Roman" w:cs="Times New Roman"/>
          <w:kern w:val="3"/>
          <w:sz w:val="24"/>
          <w:szCs w:val="24"/>
        </w:rPr>
        <w:t>6</w:t>
      </w:r>
      <w:r w:rsidRPr="00CB08E7">
        <w:rPr>
          <w:rFonts w:ascii="Times New Roman" w:eastAsia="SimSun" w:hAnsi="Times New Roman" w:cs="Times New Roman"/>
          <w:kern w:val="3"/>
          <w:sz w:val="24"/>
          <w:szCs w:val="24"/>
        </w:rPr>
        <w:t xml:space="preserve"> </w:t>
      </w:r>
      <w:r w:rsidR="001857B2" w:rsidRPr="00CB08E7">
        <w:rPr>
          <w:rFonts w:ascii="Times New Roman" w:eastAsia="SimSun" w:hAnsi="Times New Roman" w:cs="Times New Roman"/>
          <w:kern w:val="3"/>
          <w:sz w:val="24"/>
          <w:szCs w:val="24"/>
        </w:rPr>
        <w:t xml:space="preserve">ust. </w:t>
      </w:r>
      <w:r w:rsidR="00CC7A32" w:rsidRPr="00CB08E7">
        <w:rPr>
          <w:rFonts w:ascii="Times New Roman" w:eastAsia="SimSun" w:hAnsi="Times New Roman" w:cs="Times New Roman"/>
          <w:kern w:val="3"/>
          <w:sz w:val="24"/>
          <w:szCs w:val="24"/>
        </w:rPr>
        <w:t>9</w:t>
      </w:r>
      <w:r w:rsidRPr="00CB08E7">
        <w:rPr>
          <w:rFonts w:ascii="Times New Roman" w:eastAsia="SimSun" w:hAnsi="Times New Roman" w:cs="Times New Roman"/>
          <w:kern w:val="3"/>
          <w:sz w:val="24"/>
          <w:szCs w:val="24"/>
        </w:rPr>
        <w:t xml:space="preserve"> – w wysoko</w:t>
      </w:r>
      <w:r w:rsidR="00BA3401" w:rsidRPr="00CB08E7">
        <w:rPr>
          <w:rFonts w:ascii="Times New Roman" w:eastAsia="SimSun" w:hAnsi="Times New Roman" w:cs="Times New Roman"/>
          <w:kern w:val="3"/>
          <w:sz w:val="24"/>
          <w:szCs w:val="24"/>
        </w:rPr>
        <w:t>ści 1000 zł za każdy przypadek</w:t>
      </w:r>
      <w:r w:rsidR="003A7BA0" w:rsidRPr="00CB08E7">
        <w:rPr>
          <w:rFonts w:ascii="Times New Roman" w:eastAsia="SimSun" w:hAnsi="Times New Roman" w:cs="Times New Roman"/>
          <w:kern w:val="3"/>
          <w:sz w:val="24"/>
          <w:szCs w:val="24"/>
        </w:rPr>
        <w:t>,</w:t>
      </w:r>
    </w:p>
    <w:p w14:paraId="06D2E779" w14:textId="116C9708" w:rsidR="00FB3D06" w:rsidRPr="00CB08E7" w:rsidRDefault="001E20DE" w:rsidP="0040799D">
      <w:pPr>
        <w:numPr>
          <w:ilvl w:val="0"/>
          <w:numId w:val="10"/>
        </w:numPr>
        <w:tabs>
          <w:tab w:val="left" w:pos="426"/>
          <w:tab w:val="left" w:pos="709"/>
        </w:tabs>
        <w:suppressAutoHyphens/>
        <w:autoSpaceDN w:val="0"/>
        <w:spacing w:after="0"/>
        <w:ind w:left="567" w:hanging="425"/>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wykonyw</w:t>
      </w:r>
      <w:r w:rsidR="00D21558" w:rsidRPr="00CB08E7">
        <w:rPr>
          <w:rFonts w:ascii="Times New Roman" w:eastAsia="SimSun" w:hAnsi="Times New Roman" w:cs="Times New Roman"/>
          <w:kern w:val="3"/>
          <w:sz w:val="24"/>
          <w:szCs w:val="24"/>
        </w:rPr>
        <w:t xml:space="preserve">anie czynności określonych w § </w:t>
      </w:r>
      <w:r w:rsidR="00641CC7" w:rsidRPr="00CB08E7">
        <w:rPr>
          <w:rFonts w:ascii="Times New Roman" w:eastAsia="SimSun" w:hAnsi="Times New Roman" w:cs="Times New Roman"/>
          <w:kern w:val="3"/>
          <w:sz w:val="24"/>
          <w:szCs w:val="24"/>
        </w:rPr>
        <w:t>6</w:t>
      </w:r>
      <w:r w:rsidRPr="00CB08E7">
        <w:rPr>
          <w:rFonts w:ascii="Times New Roman" w:eastAsia="SimSun" w:hAnsi="Times New Roman" w:cs="Times New Roman"/>
          <w:kern w:val="3"/>
          <w:sz w:val="24"/>
          <w:szCs w:val="24"/>
        </w:rPr>
        <w:t xml:space="preserve"> ust. </w:t>
      </w:r>
      <w:r w:rsidR="00CC7A32" w:rsidRPr="00CB08E7">
        <w:rPr>
          <w:rFonts w:ascii="Times New Roman" w:eastAsia="SimSun" w:hAnsi="Times New Roman" w:cs="Times New Roman"/>
          <w:kern w:val="3"/>
          <w:sz w:val="24"/>
          <w:szCs w:val="24"/>
        </w:rPr>
        <w:t>7</w:t>
      </w:r>
      <w:r w:rsidRPr="00CB08E7">
        <w:rPr>
          <w:rFonts w:ascii="Times New Roman" w:eastAsia="SimSun" w:hAnsi="Times New Roman" w:cs="Times New Roman"/>
          <w:kern w:val="3"/>
          <w:sz w:val="24"/>
          <w:szCs w:val="24"/>
        </w:rPr>
        <w:t xml:space="preserve"> przez osobę niezatrudnioną na podstawie umowy o pracę – w wysokości </w:t>
      </w:r>
      <w:r w:rsidR="00CD404D" w:rsidRPr="00CB08E7">
        <w:rPr>
          <w:rFonts w:ascii="Times New Roman" w:eastAsia="SimSun" w:hAnsi="Times New Roman" w:cs="Times New Roman"/>
          <w:kern w:val="3"/>
          <w:sz w:val="24"/>
          <w:szCs w:val="24"/>
        </w:rPr>
        <w:t>2</w:t>
      </w:r>
      <w:r w:rsidRPr="00CB08E7">
        <w:rPr>
          <w:rFonts w:ascii="Times New Roman" w:eastAsia="SimSun" w:hAnsi="Times New Roman" w:cs="Times New Roman"/>
          <w:kern w:val="3"/>
          <w:sz w:val="24"/>
          <w:szCs w:val="24"/>
        </w:rPr>
        <w:t>000 zł za każdy przypadek</w:t>
      </w:r>
      <w:r w:rsidR="00FA6B0A" w:rsidRPr="00CB08E7">
        <w:rPr>
          <w:rFonts w:ascii="Times New Roman" w:eastAsia="SimSun" w:hAnsi="Times New Roman" w:cs="Times New Roman"/>
          <w:kern w:val="3"/>
          <w:sz w:val="24"/>
          <w:szCs w:val="24"/>
        </w:rPr>
        <w:t>.</w:t>
      </w:r>
    </w:p>
    <w:p w14:paraId="3E03FDFC" w14:textId="0DD3BCFA" w:rsidR="007E1C98" w:rsidRPr="00CB08E7" w:rsidRDefault="007E1C98" w:rsidP="007E1C98">
      <w:pPr>
        <w:numPr>
          <w:ilvl w:val="0"/>
          <w:numId w:val="10"/>
        </w:numPr>
        <w:tabs>
          <w:tab w:val="left" w:pos="426"/>
          <w:tab w:val="left" w:pos="709"/>
        </w:tabs>
        <w:suppressAutoHyphens/>
        <w:autoSpaceDN w:val="0"/>
        <w:spacing w:after="0"/>
        <w:ind w:left="567" w:hanging="425"/>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każde jednostkowe naruszenie przepisów ochrony środowiska lub procedur BHP na terenie budowy w wysokości </w:t>
      </w:r>
      <w:r w:rsidR="00515FAF" w:rsidRPr="00CB08E7">
        <w:rPr>
          <w:rFonts w:ascii="Times New Roman" w:eastAsia="SimSun" w:hAnsi="Times New Roman" w:cs="Times New Roman"/>
          <w:kern w:val="3"/>
          <w:sz w:val="24"/>
          <w:szCs w:val="24"/>
        </w:rPr>
        <w:t xml:space="preserve">2000 zł. </w:t>
      </w:r>
    </w:p>
    <w:p w14:paraId="604DEE81" w14:textId="77777777" w:rsidR="001E20DE" w:rsidRPr="00CB08E7" w:rsidRDefault="001E20DE" w:rsidP="0040799D">
      <w:pPr>
        <w:numPr>
          <w:ilvl w:val="0"/>
          <w:numId w:val="9"/>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Suma kar umownych należnych od Wykonawcy nie może przekroczyć </w:t>
      </w:r>
      <w:r w:rsidR="00797F99" w:rsidRPr="00CB08E7">
        <w:rPr>
          <w:rFonts w:ascii="Times New Roman" w:eastAsia="SimSun" w:hAnsi="Times New Roman" w:cs="Times New Roman"/>
          <w:kern w:val="3"/>
          <w:sz w:val="24"/>
          <w:szCs w:val="24"/>
        </w:rPr>
        <w:t>20</w:t>
      </w:r>
      <w:r w:rsidRPr="00CB08E7">
        <w:rPr>
          <w:rFonts w:ascii="Times New Roman" w:eastAsia="SimSun" w:hAnsi="Times New Roman" w:cs="Times New Roman"/>
          <w:kern w:val="3"/>
          <w:sz w:val="24"/>
          <w:szCs w:val="24"/>
        </w:rPr>
        <w:t xml:space="preserve"> % wynagrodzenia. </w:t>
      </w:r>
    </w:p>
    <w:p w14:paraId="28C3BC9B" w14:textId="7F0F1E87" w:rsidR="001E20DE" w:rsidRPr="00CB08E7" w:rsidRDefault="001E20DE" w:rsidP="0040799D">
      <w:pPr>
        <w:numPr>
          <w:ilvl w:val="0"/>
          <w:numId w:val="9"/>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Termin zapłaty należności tytułem kar umownych wynosi do 7 dni</w:t>
      </w:r>
      <w:r w:rsidR="00DE1E53"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od dnia doręczenia noty obciążeniowej. W razie bezskutecznego upływu terminu naliczone zostaną odsetki ustawowe za opóźnienie.</w:t>
      </w:r>
    </w:p>
    <w:p w14:paraId="782755CE" w14:textId="77777777" w:rsidR="001E20DE" w:rsidRPr="00CB08E7" w:rsidRDefault="001E20DE" w:rsidP="0040799D">
      <w:pPr>
        <w:numPr>
          <w:ilvl w:val="0"/>
          <w:numId w:val="9"/>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 przypadku powstania szkody, Strony mają prawo dochodzenia odszkodowania przewyższającego wysokość kar umownych do wysokości rzeczywiście poniesionej szkody.</w:t>
      </w:r>
    </w:p>
    <w:p w14:paraId="1813B554" w14:textId="77777777" w:rsidR="008316CC" w:rsidRPr="00CB08E7" w:rsidRDefault="001E20DE" w:rsidP="0040799D">
      <w:pPr>
        <w:numPr>
          <w:ilvl w:val="0"/>
          <w:numId w:val="9"/>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Zamawiający może dokonać potrącenia wymagalnych kar umownych z odsetkami ustawowymi za opóźnienie z wynagrodzenia Wykonawcy, składając właściwe oświadczenie.</w:t>
      </w:r>
    </w:p>
    <w:p w14:paraId="472003CC" w14:textId="77777777" w:rsidR="008316CC" w:rsidRPr="00CB08E7" w:rsidRDefault="008316CC" w:rsidP="0040799D">
      <w:pPr>
        <w:suppressAutoHyphens/>
        <w:autoSpaceDN w:val="0"/>
        <w:spacing w:after="0"/>
        <w:jc w:val="center"/>
        <w:rPr>
          <w:rFonts w:ascii="Times New Roman" w:eastAsia="SimSun" w:hAnsi="Times New Roman" w:cs="Times New Roman"/>
          <w:kern w:val="3"/>
          <w:sz w:val="24"/>
          <w:szCs w:val="24"/>
        </w:rPr>
      </w:pPr>
    </w:p>
    <w:p w14:paraId="3C7E9806" w14:textId="77777777" w:rsidR="00F11B03" w:rsidRPr="00CB08E7" w:rsidRDefault="00F11B03"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15</w:t>
      </w:r>
    </w:p>
    <w:p w14:paraId="2534FECD" w14:textId="77777777" w:rsidR="00D73BA9" w:rsidRPr="00CB08E7" w:rsidRDefault="001E20DE"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UMOWNE ODSTĄPIENIE OD UMOWY</w:t>
      </w:r>
    </w:p>
    <w:p w14:paraId="4858B6A4" w14:textId="77777777" w:rsidR="001E20DE" w:rsidRPr="00CB08E7"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Zamawiającemu przysłu</w:t>
      </w:r>
      <w:r w:rsidR="00A94945" w:rsidRPr="00CB08E7">
        <w:rPr>
          <w:rFonts w:ascii="Times New Roman" w:eastAsia="SimSun" w:hAnsi="Times New Roman" w:cs="Times New Roman"/>
          <w:kern w:val="3"/>
          <w:sz w:val="24"/>
          <w:szCs w:val="24"/>
        </w:rPr>
        <w:t xml:space="preserve">guje prawo odstąpienia od umowy lub jej części </w:t>
      </w:r>
      <w:r w:rsidRPr="00CB08E7">
        <w:rPr>
          <w:rFonts w:ascii="Times New Roman" w:eastAsia="SimSun" w:hAnsi="Times New Roman" w:cs="Times New Roman"/>
          <w:kern w:val="3"/>
          <w:sz w:val="24"/>
          <w:szCs w:val="24"/>
        </w:rPr>
        <w:t>w ciągu 30 dni od zaistnienia niżej wymienionych okoliczności:</w:t>
      </w:r>
    </w:p>
    <w:p w14:paraId="1D134C18" w14:textId="5F34AFEE" w:rsidR="001E20DE" w:rsidRPr="00CB08E7" w:rsidRDefault="001E20DE" w:rsidP="0040799D">
      <w:pPr>
        <w:numPr>
          <w:ilvl w:val="0"/>
          <w:numId w:val="12"/>
        </w:numPr>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Wykonawca nie realizuje z przyczyn leżących po jego stronie </w:t>
      </w:r>
      <w:r w:rsidR="00310907" w:rsidRPr="00CB08E7">
        <w:rPr>
          <w:rFonts w:ascii="Times New Roman" w:eastAsia="SimSun" w:hAnsi="Times New Roman" w:cs="Times New Roman"/>
          <w:kern w:val="3"/>
          <w:sz w:val="24"/>
          <w:szCs w:val="24"/>
        </w:rPr>
        <w:t>robót budowlanych</w:t>
      </w:r>
      <w:r w:rsidR="00DE1E53" w:rsidRPr="00CB08E7">
        <w:rPr>
          <w:rFonts w:ascii="Times New Roman" w:eastAsia="SimSun" w:hAnsi="Times New Roman" w:cs="Times New Roman"/>
          <w:kern w:val="3"/>
          <w:sz w:val="24"/>
          <w:szCs w:val="24"/>
        </w:rPr>
        <w:t xml:space="preserve"> i przerwa ta trwa dłużej niż 1</w:t>
      </w:r>
      <w:r w:rsidR="00183CA4" w:rsidRPr="00CB08E7">
        <w:rPr>
          <w:rFonts w:ascii="Times New Roman" w:eastAsia="SimSun" w:hAnsi="Times New Roman" w:cs="Times New Roman"/>
          <w:kern w:val="3"/>
          <w:sz w:val="24"/>
          <w:szCs w:val="24"/>
        </w:rPr>
        <w:t>4</w:t>
      </w:r>
      <w:r w:rsidRPr="00CB08E7">
        <w:rPr>
          <w:rFonts w:ascii="Times New Roman" w:eastAsia="SimSun" w:hAnsi="Times New Roman" w:cs="Times New Roman"/>
          <w:kern w:val="3"/>
          <w:sz w:val="24"/>
          <w:szCs w:val="24"/>
        </w:rPr>
        <w:t xml:space="preserve"> dni, chyba że przerwa jest uzasadniona technologicznie,</w:t>
      </w:r>
    </w:p>
    <w:p w14:paraId="085B0785" w14:textId="77777777" w:rsidR="001E20DE" w:rsidRPr="00CB08E7" w:rsidRDefault="001E20DE" w:rsidP="0040799D">
      <w:pPr>
        <w:numPr>
          <w:ilvl w:val="0"/>
          <w:numId w:val="12"/>
        </w:numPr>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suma kar umownych przekroczyła kwotę </w:t>
      </w:r>
      <w:r w:rsidR="00797F99" w:rsidRPr="00CB08E7">
        <w:rPr>
          <w:rFonts w:ascii="Times New Roman" w:eastAsia="SimSun" w:hAnsi="Times New Roman" w:cs="Times New Roman"/>
          <w:kern w:val="3"/>
          <w:sz w:val="24"/>
          <w:szCs w:val="24"/>
        </w:rPr>
        <w:t>20</w:t>
      </w:r>
      <w:r w:rsidRPr="00CB08E7">
        <w:rPr>
          <w:rFonts w:ascii="Times New Roman" w:eastAsia="SimSun" w:hAnsi="Times New Roman" w:cs="Times New Roman"/>
          <w:kern w:val="3"/>
          <w:sz w:val="24"/>
          <w:szCs w:val="24"/>
        </w:rPr>
        <w:t xml:space="preserve"> % wynagrodzenia,</w:t>
      </w:r>
    </w:p>
    <w:p w14:paraId="273C21C8" w14:textId="6DE43484" w:rsidR="001E20DE" w:rsidRPr="00CB08E7" w:rsidRDefault="004009B0" w:rsidP="0040799D">
      <w:pPr>
        <w:numPr>
          <w:ilvl w:val="0"/>
          <w:numId w:val="12"/>
        </w:numPr>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nieprzedłużenia </w:t>
      </w:r>
      <w:r w:rsidR="001E20DE" w:rsidRPr="00CB08E7">
        <w:rPr>
          <w:rFonts w:ascii="Times New Roman" w:eastAsia="SimSun" w:hAnsi="Times New Roman" w:cs="Times New Roman"/>
          <w:kern w:val="3"/>
          <w:sz w:val="24"/>
          <w:szCs w:val="24"/>
        </w:rPr>
        <w:t>należytego zabezpieczenia umowy w myśl § 1</w:t>
      </w:r>
      <w:r w:rsidR="001B2D91" w:rsidRPr="00CB08E7">
        <w:rPr>
          <w:rFonts w:ascii="Times New Roman" w:eastAsia="SimSun" w:hAnsi="Times New Roman" w:cs="Times New Roman"/>
          <w:kern w:val="3"/>
          <w:sz w:val="24"/>
          <w:szCs w:val="24"/>
        </w:rPr>
        <w:t>3</w:t>
      </w:r>
      <w:r w:rsidR="001E20DE" w:rsidRPr="00CB08E7">
        <w:rPr>
          <w:rFonts w:ascii="Times New Roman" w:eastAsia="SimSun" w:hAnsi="Times New Roman" w:cs="Times New Roman"/>
          <w:kern w:val="3"/>
          <w:sz w:val="24"/>
          <w:szCs w:val="24"/>
        </w:rPr>
        <w:t xml:space="preserve"> ust. 4,</w:t>
      </w:r>
    </w:p>
    <w:p w14:paraId="48E8AC6E" w14:textId="77777777" w:rsidR="001E20DE" w:rsidRPr="00CB08E7" w:rsidRDefault="001E20DE" w:rsidP="0040799D">
      <w:pPr>
        <w:numPr>
          <w:ilvl w:val="0"/>
          <w:numId w:val="12"/>
        </w:numPr>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uzyskania informacji, iż Wykonawca pomimo obowiązku osobistego wykonania robót budowlanych wykonuje roboty przy pomocy Podwykonawcy,</w:t>
      </w:r>
    </w:p>
    <w:p w14:paraId="212BC956" w14:textId="77777777" w:rsidR="001E20DE" w:rsidRPr="00CB08E7" w:rsidRDefault="001E20DE" w:rsidP="0040799D">
      <w:pPr>
        <w:numPr>
          <w:ilvl w:val="0"/>
          <w:numId w:val="12"/>
        </w:numPr>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 razie bezskutecznego upływu terminu na przedłożenie zamawiającemu dokumentów potwierdzających zatrudnienie osób na umowę o pracę.</w:t>
      </w:r>
    </w:p>
    <w:p w14:paraId="27D7A5C3" w14:textId="77777777" w:rsidR="001E20DE" w:rsidRPr="00CB08E7"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 wypadku odstąpienia od umowy strony obowiązują następujące zasady:</w:t>
      </w:r>
    </w:p>
    <w:p w14:paraId="16FEE230" w14:textId="77777777" w:rsidR="0057578C" w:rsidRPr="00CB08E7" w:rsidRDefault="001E20DE" w:rsidP="0040799D">
      <w:pPr>
        <w:numPr>
          <w:ilvl w:val="0"/>
          <w:numId w:val="13"/>
        </w:numPr>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 w terminie 14 dni od daty odstąpienia od umowy Wykonawca przy udziale Zamawiającego sporządzi inwentaryzację robót wg stanu na dzień odstąpienia,</w:t>
      </w:r>
    </w:p>
    <w:p w14:paraId="4B3815B1" w14:textId="77777777" w:rsidR="001E20DE" w:rsidRPr="00CB08E7" w:rsidRDefault="001E20DE" w:rsidP="0040799D">
      <w:pPr>
        <w:numPr>
          <w:ilvl w:val="0"/>
          <w:numId w:val="13"/>
        </w:numPr>
        <w:tabs>
          <w:tab w:val="left" w:pos="284"/>
        </w:tabs>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 razie, gdy Wykonawca nie sporządzi inwentaryzacji, o której mowa w pkt 1, Zamawiający może powierzyć sporządzenie inwentaryzacji innej osobie i żądać zwrotu od Wykonawcy kosztów poniesionych z tego tytułu,</w:t>
      </w:r>
    </w:p>
    <w:p w14:paraId="41A5015D" w14:textId="77777777" w:rsidR="001E20DE" w:rsidRPr="00CB08E7" w:rsidRDefault="001E20DE" w:rsidP="0040799D">
      <w:pPr>
        <w:numPr>
          <w:ilvl w:val="0"/>
          <w:numId w:val="13"/>
        </w:numPr>
        <w:tabs>
          <w:tab w:val="left" w:pos="284"/>
        </w:tabs>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Wykonawca zabezpieczy przerwane roboty w zakresie obustronnie uzgodnionym,</w:t>
      </w:r>
    </w:p>
    <w:p w14:paraId="7232335C" w14:textId="77777777" w:rsidR="001E20DE" w:rsidRPr="00CB08E7" w:rsidRDefault="001E20DE" w:rsidP="0040799D">
      <w:pPr>
        <w:numPr>
          <w:ilvl w:val="0"/>
          <w:numId w:val="13"/>
        </w:numPr>
        <w:tabs>
          <w:tab w:val="left" w:pos="284"/>
        </w:tabs>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koszty zabezpieczenia przerwanych robót ponosi Wykonawca, jeżeli odstąpienie od umowy następuje z przyczyn leżących po jego stronie,</w:t>
      </w:r>
    </w:p>
    <w:p w14:paraId="0AE943D1" w14:textId="77777777" w:rsidR="001E20DE" w:rsidRPr="00CB08E7" w:rsidRDefault="001E20DE" w:rsidP="0040799D">
      <w:pPr>
        <w:numPr>
          <w:ilvl w:val="0"/>
          <w:numId w:val="13"/>
        </w:numPr>
        <w:tabs>
          <w:tab w:val="left" w:pos="284"/>
        </w:tabs>
        <w:suppressAutoHyphens/>
        <w:autoSpaceDN w:val="0"/>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 razie, gdy Wykonawca nie zabezpieczy przerwanych robót, w sytuacji określonej w pkt. 3 Zamawiający może powierzyć wykonanie zabezpieczenia innej osobie i żądać zwrotu od Wykonawcy kosztów poniesionych z tego tytułu.</w:t>
      </w:r>
    </w:p>
    <w:p w14:paraId="31DB51EA" w14:textId="6735FA01" w:rsidR="001E20DE" w:rsidRPr="00CB08E7"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W przypadku, o którym mowa w ust. 1 Wykonawcy przysługuje wynagrodzenie za roboty budowlane wykonane do dnia odstąpienia, </w:t>
      </w:r>
      <w:r w:rsidR="00713FA2" w:rsidRPr="00CB08E7">
        <w:rPr>
          <w:rFonts w:ascii="Times New Roman" w:eastAsia="SimSun" w:hAnsi="Times New Roman" w:cs="Times New Roman"/>
          <w:kern w:val="3"/>
          <w:sz w:val="24"/>
          <w:szCs w:val="24"/>
        </w:rPr>
        <w:t>wyliczone na podstawie inwentaryzacji.</w:t>
      </w:r>
    </w:p>
    <w:p w14:paraId="45E23F32" w14:textId="77777777" w:rsidR="001E20DE" w:rsidRPr="00CB08E7" w:rsidRDefault="00084BED"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hAnsi="Times New Roman" w:cs="Times New Roman"/>
          <w:kern w:val="3"/>
          <w:sz w:val="24"/>
          <w:szCs w:val="24"/>
        </w:rPr>
        <w:t>Postanowienia ust. 3</w:t>
      </w:r>
      <w:r w:rsidR="001E20DE" w:rsidRPr="00CB08E7">
        <w:rPr>
          <w:rFonts w:ascii="Times New Roman" w:hAnsi="Times New Roman" w:cs="Times New Roman"/>
          <w:kern w:val="3"/>
          <w:sz w:val="24"/>
          <w:szCs w:val="24"/>
        </w:rPr>
        <w:t xml:space="preserve"> stosuje się także w sytuacji, gdy z przyczyn leżących po stronie Wykonawcy, Zamawiający odstąpił od umowy na podstawie ustawy.</w:t>
      </w:r>
    </w:p>
    <w:p w14:paraId="139F3C0E" w14:textId="77777777" w:rsidR="0091313D" w:rsidRPr="00CB08E7"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W razie bezskutecznego upływu terminu do zapłaty należności z tytułu poniesionych przez Zamawiającego kosztów, określonych w ust. </w:t>
      </w:r>
      <w:r w:rsidR="0013218D" w:rsidRPr="00CB08E7">
        <w:rPr>
          <w:rFonts w:ascii="Times New Roman" w:eastAsia="SimSun" w:hAnsi="Times New Roman" w:cs="Times New Roman"/>
          <w:kern w:val="3"/>
          <w:sz w:val="24"/>
          <w:szCs w:val="24"/>
        </w:rPr>
        <w:t>2</w:t>
      </w:r>
      <w:r w:rsidRPr="00CB08E7">
        <w:rPr>
          <w:rFonts w:ascii="Times New Roman" w:eastAsia="SimSun" w:hAnsi="Times New Roman" w:cs="Times New Roman"/>
          <w:kern w:val="3"/>
          <w:sz w:val="24"/>
          <w:szCs w:val="24"/>
        </w:rPr>
        <w:t xml:space="preserve"> pkt. 2 i 5 naliczone zostaną odsetki ustawowe za opóźnienie.</w:t>
      </w:r>
    </w:p>
    <w:p w14:paraId="5ECFA539" w14:textId="77777777" w:rsidR="001E20DE" w:rsidRPr="00CB08E7"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Zamawiający może dokonać potrąceń należności z tytułu poniesionych przez niego kosztów, określonych w ust. </w:t>
      </w:r>
      <w:r w:rsidR="0013218D" w:rsidRPr="00CB08E7">
        <w:rPr>
          <w:rFonts w:ascii="Times New Roman" w:eastAsia="SimSun" w:hAnsi="Times New Roman" w:cs="Times New Roman"/>
          <w:kern w:val="3"/>
          <w:sz w:val="24"/>
          <w:szCs w:val="24"/>
        </w:rPr>
        <w:t>2</w:t>
      </w:r>
      <w:r w:rsidRPr="00CB08E7">
        <w:rPr>
          <w:rFonts w:ascii="Times New Roman" w:eastAsia="SimSun" w:hAnsi="Times New Roman" w:cs="Times New Roman"/>
          <w:kern w:val="3"/>
          <w:sz w:val="24"/>
          <w:szCs w:val="24"/>
        </w:rPr>
        <w:t xml:space="preserve"> pkt. 2 i 5 wraz z odsetkami ustawowymi za opóźnienie z wynagrodzenia Wykonawcy składając właściwe oświadczenie.</w:t>
      </w:r>
    </w:p>
    <w:p w14:paraId="5F026820" w14:textId="77777777" w:rsidR="001F5445" w:rsidRPr="00CB08E7"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Odstąpienie od umowy powinno nastąpić na piśmie pod rygorem nieważności i zawierać uzasadnienie.</w:t>
      </w:r>
    </w:p>
    <w:p w14:paraId="7F534E17" w14:textId="77777777" w:rsidR="00A97DE4" w:rsidRPr="00CB08E7" w:rsidRDefault="00A97DE4" w:rsidP="0040799D">
      <w:pPr>
        <w:suppressAutoHyphens/>
        <w:autoSpaceDN w:val="0"/>
        <w:spacing w:after="0"/>
        <w:jc w:val="center"/>
        <w:rPr>
          <w:rFonts w:ascii="Times New Roman" w:eastAsia="SimSun" w:hAnsi="Times New Roman" w:cs="Times New Roman"/>
          <w:b/>
          <w:bCs/>
          <w:kern w:val="3"/>
          <w:sz w:val="24"/>
          <w:szCs w:val="24"/>
        </w:rPr>
      </w:pPr>
    </w:p>
    <w:p w14:paraId="0E3D5786" w14:textId="79319CA5" w:rsidR="00F11B03" w:rsidRPr="00CB08E7" w:rsidRDefault="00F11B03"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16</w:t>
      </w:r>
    </w:p>
    <w:p w14:paraId="485FF9B2" w14:textId="77777777" w:rsidR="001766B3" w:rsidRPr="00CB08E7" w:rsidRDefault="001E20DE"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ZMIANY POSTANOWIEŃ UMOWY</w:t>
      </w:r>
    </w:p>
    <w:p w14:paraId="4BD7324D" w14:textId="77777777" w:rsidR="001E20DE" w:rsidRPr="00CB08E7" w:rsidRDefault="001E20DE" w:rsidP="0040799D">
      <w:pPr>
        <w:numPr>
          <w:ilvl w:val="0"/>
          <w:numId w:val="14"/>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Zamawiający oświadcza, iż p</w:t>
      </w:r>
      <w:r w:rsidR="00A928AD" w:rsidRPr="00CB08E7">
        <w:rPr>
          <w:rFonts w:ascii="Times New Roman" w:eastAsia="SimSun" w:hAnsi="Times New Roman" w:cs="Times New Roman"/>
          <w:kern w:val="3"/>
          <w:sz w:val="24"/>
          <w:szCs w:val="24"/>
        </w:rPr>
        <w:t>rzewiduje możliwość zmian umowy</w:t>
      </w:r>
      <w:r w:rsidRPr="00CB08E7">
        <w:rPr>
          <w:rFonts w:ascii="Times New Roman" w:eastAsia="SimSun" w:hAnsi="Times New Roman" w:cs="Times New Roman"/>
          <w:kern w:val="3"/>
          <w:sz w:val="24"/>
          <w:szCs w:val="24"/>
        </w:rPr>
        <w:t>, w przypadkach wskazanych w umowie lub w razie wystąpienia okoliczności, wymienionych w niniejszym paragrafie.</w:t>
      </w:r>
    </w:p>
    <w:p w14:paraId="19B1996E" w14:textId="15E0FF71" w:rsidR="001E20DE" w:rsidRPr="00CB08E7" w:rsidRDefault="001E20DE" w:rsidP="0040799D">
      <w:pPr>
        <w:numPr>
          <w:ilvl w:val="0"/>
          <w:numId w:val="14"/>
        </w:numPr>
        <w:suppressAutoHyphens/>
        <w:autoSpaceDN w:val="0"/>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Zamawiający dopuszcza możliwość </w:t>
      </w:r>
      <w:r w:rsidRPr="00CB08E7">
        <w:rPr>
          <w:rFonts w:ascii="Times New Roman" w:eastAsia="SimSun" w:hAnsi="Times New Roman" w:cs="Times New Roman"/>
          <w:b/>
          <w:bCs/>
          <w:kern w:val="3"/>
          <w:sz w:val="24"/>
          <w:szCs w:val="24"/>
        </w:rPr>
        <w:t>zmiany terminu</w:t>
      </w:r>
      <w:r w:rsidRPr="00CB08E7">
        <w:rPr>
          <w:rFonts w:ascii="Times New Roman" w:eastAsia="SimSun" w:hAnsi="Times New Roman" w:cs="Times New Roman"/>
          <w:kern w:val="3"/>
          <w:sz w:val="24"/>
          <w:szCs w:val="24"/>
        </w:rPr>
        <w:t xml:space="preserve"> wykonania przedmiotu </w:t>
      </w:r>
      <w:r w:rsidR="00090BD0" w:rsidRPr="00CB08E7">
        <w:rPr>
          <w:rFonts w:ascii="Times New Roman" w:eastAsia="SimSun" w:hAnsi="Times New Roman" w:cs="Times New Roman"/>
          <w:kern w:val="3"/>
          <w:sz w:val="24"/>
          <w:szCs w:val="24"/>
        </w:rPr>
        <w:t>umowy ok</w:t>
      </w:r>
      <w:r w:rsidR="003E266A" w:rsidRPr="00CB08E7">
        <w:rPr>
          <w:rFonts w:ascii="Times New Roman" w:eastAsia="SimSun" w:hAnsi="Times New Roman" w:cs="Times New Roman"/>
          <w:kern w:val="3"/>
          <w:sz w:val="24"/>
          <w:szCs w:val="24"/>
        </w:rPr>
        <w:t xml:space="preserve">reślonego w § 2 ust. </w:t>
      </w:r>
      <w:r w:rsidR="00AE28BA" w:rsidRPr="00CB08E7">
        <w:rPr>
          <w:rFonts w:ascii="Times New Roman" w:eastAsia="SimSun" w:hAnsi="Times New Roman" w:cs="Times New Roman"/>
          <w:kern w:val="3"/>
          <w:sz w:val="24"/>
          <w:szCs w:val="24"/>
        </w:rPr>
        <w:t>2</w:t>
      </w:r>
      <w:r w:rsidR="00E72A90"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spowodowanego jedną z następujących przyczyn:</w:t>
      </w:r>
    </w:p>
    <w:p w14:paraId="4D57C230" w14:textId="6BCA8907" w:rsidR="001E20DE" w:rsidRPr="00CB08E7" w:rsidRDefault="001E20DE" w:rsidP="0040799D">
      <w:pPr>
        <w:numPr>
          <w:ilvl w:val="0"/>
          <w:numId w:val="30"/>
        </w:numPr>
        <w:suppressAutoHyphens/>
        <w:autoSpaceDN w:val="0"/>
        <w:spacing w:after="0"/>
        <w:ind w:left="567" w:right="-1" w:hanging="283"/>
        <w:jc w:val="both"/>
        <w:rPr>
          <w:rFonts w:ascii="Times New Roman" w:hAnsi="Times New Roman" w:cs="Times New Roman"/>
          <w:sz w:val="24"/>
          <w:szCs w:val="24"/>
        </w:rPr>
      </w:pPr>
      <w:r w:rsidRPr="00CB08E7">
        <w:rPr>
          <w:rFonts w:ascii="Times New Roman" w:eastAsia="SimSun" w:hAnsi="Times New Roman" w:cs="Times New Roman"/>
          <w:kern w:val="3"/>
          <w:sz w:val="24"/>
          <w:szCs w:val="24"/>
        </w:rPr>
        <w:t>wystąpieni</w:t>
      </w:r>
      <w:r w:rsidR="002122F0" w:rsidRPr="00CB08E7">
        <w:rPr>
          <w:rFonts w:ascii="Times New Roman" w:eastAsia="SimSun" w:hAnsi="Times New Roman" w:cs="Times New Roman"/>
          <w:kern w:val="3"/>
          <w:sz w:val="24"/>
          <w:szCs w:val="24"/>
        </w:rPr>
        <w:t>a</w:t>
      </w:r>
      <w:r w:rsidRPr="00CB08E7">
        <w:rPr>
          <w:rFonts w:ascii="Times New Roman" w:eastAsia="SimSun" w:hAnsi="Times New Roman" w:cs="Times New Roman"/>
          <w:kern w:val="3"/>
          <w:sz w:val="24"/>
          <w:szCs w:val="24"/>
        </w:rPr>
        <w:t xml:space="preserve"> </w:t>
      </w:r>
      <w:r w:rsidRPr="00CB08E7">
        <w:rPr>
          <w:rFonts w:ascii="Times New Roman" w:hAnsi="Times New Roman" w:cs="Times New Roman"/>
          <w:sz w:val="24"/>
          <w:szCs w:val="24"/>
        </w:rPr>
        <w:t>warunków atmosferycznych uniemożliwiających prawidłowe wykonanie robót z powodu technologii realizacji prac objętych umową</w:t>
      </w:r>
      <w:r w:rsidR="005228F9" w:rsidRPr="00CB08E7">
        <w:rPr>
          <w:rFonts w:ascii="Times New Roman" w:hAnsi="Times New Roman" w:cs="Times New Roman"/>
          <w:sz w:val="24"/>
          <w:szCs w:val="24"/>
        </w:rPr>
        <w:t>,</w:t>
      </w:r>
      <w:r w:rsidRPr="00CB08E7">
        <w:rPr>
          <w:rFonts w:ascii="Times New Roman" w:hAnsi="Times New Roman" w:cs="Times New Roman"/>
          <w:sz w:val="24"/>
          <w:szCs w:val="24"/>
        </w:rPr>
        <w:t xml:space="preserve"> wymagającej konkretnych warunków atmosferycznych, jeżeli konieczność wykonania prac w tym okresie nie jest następstwem okoliczności, za które Wykonawca ponosi odpowiedzialność</w:t>
      </w:r>
      <w:r w:rsidR="005F61EA" w:rsidRPr="00CB08E7">
        <w:rPr>
          <w:rFonts w:ascii="Times New Roman" w:hAnsi="Times New Roman" w:cs="Times New Roman"/>
          <w:sz w:val="24"/>
          <w:szCs w:val="24"/>
        </w:rPr>
        <w:t>,</w:t>
      </w:r>
    </w:p>
    <w:p w14:paraId="3AC1923D" w14:textId="77777777" w:rsidR="006938AE" w:rsidRPr="00CB08E7" w:rsidRDefault="006938AE" w:rsidP="0040799D">
      <w:pPr>
        <w:numPr>
          <w:ilvl w:val="0"/>
          <w:numId w:val="30"/>
        </w:numPr>
        <w:suppressAutoHyphens/>
        <w:autoSpaceDN w:val="0"/>
        <w:spacing w:after="0"/>
        <w:ind w:left="567" w:right="-1" w:hanging="283"/>
        <w:jc w:val="both"/>
        <w:rPr>
          <w:rFonts w:ascii="Times New Roman" w:eastAsia="SimSun" w:hAnsi="Times New Roman" w:cs="Times New Roman"/>
          <w:kern w:val="3"/>
          <w:sz w:val="24"/>
          <w:szCs w:val="24"/>
        </w:rPr>
      </w:pPr>
      <w:r w:rsidRPr="00CB08E7">
        <w:rPr>
          <w:rFonts w:ascii="Times New Roman" w:hAnsi="Times New Roman" w:cs="Times New Roman"/>
          <w:sz w:val="24"/>
          <w:szCs w:val="24"/>
        </w:rPr>
        <w:t>wystąpienia konieczności wykonania robót dodatkowych lub zamówień dodatkowych, które wstrzymują lub opóźniają realizację przedmiotu umowy,</w:t>
      </w:r>
    </w:p>
    <w:p w14:paraId="2F141018" w14:textId="77777777" w:rsidR="001E20DE" w:rsidRPr="00CB08E7" w:rsidRDefault="001E20DE" w:rsidP="0040799D">
      <w:pPr>
        <w:pStyle w:val="Akapitzlist"/>
        <w:numPr>
          <w:ilvl w:val="0"/>
          <w:numId w:val="30"/>
        </w:numPr>
        <w:suppressAutoHyphens/>
        <w:autoSpaceDN w:val="0"/>
        <w:spacing w:line="276" w:lineRule="auto"/>
        <w:ind w:left="567" w:hanging="283"/>
        <w:jc w:val="both"/>
      </w:pPr>
      <w:r w:rsidRPr="00CB08E7">
        <w:t>prowadzonymi równolegle robotami budowlano - m</w:t>
      </w:r>
      <w:r w:rsidR="00324BCF" w:rsidRPr="00CB08E7">
        <w:t xml:space="preserve">ontażowymi przez inne podmioty lub jednostki organizacyjne Gminy Miasto Rzeszów, </w:t>
      </w:r>
      <w:r w:rsidRPr="00CB08E7">
        <w:t>które uniemożliwiają realizację zamówienia – o okres, w którym nie była możliwa realizacja zamówienia z tego powodu</w:t>
      </w:r>
      <w:r w:rsidR="0081597A" w:rsidRPr="00CB08E7">
        <w:t>,</w:t>
      </w:r>
    </w:p>
    <w:p w14:paraId="614D3B8B" w14:textId="536CF0FC" w:rsidR="000D09A5" w:rsidRPr="00CB08E7" w:rsidRDefault="000D09A5" w:rsidP="0040799D">
      <w:pPr>
        <w:pStyle w:val="Akapitzlist"/>
        <w:numPr>
          <w:ilvl w:val="0"/>
          <w:numId w:val="30"/>
        </w:numPr>
        <w:suppressAutoHyphens/>
        <w:autoSpaceDN w:val="0"/>
        <w:spacing w:line="276" w:lineRule="auto"/>
        <w:ind w:left="567" w:hanging="283"/>
        <w:jc w:val="both"/>
      </w:pPr>
      <w:r w:rsidRPr="00CB08E7">
        <w:rPr>
          <w:rFonts w:eastAsia="SimSun"/>
          <w:kern w:val="3"/>
        </w:rPr>
        <w:t xml:space="preserve">jeżeli czas oczekiwania na </w:t>
      </w:r>
      <w:r w:rsidRPr="00CB08E7">
        <w:t>elementy małej architektury</w:t>
      </w:r>
      <w:r w:rsidRPr="00CB08E7">
        <w:rPr>
          <w:rFonts w:eastAsia="SimSun"/>
          <w:kern w:val="3"/>
        </w:rPr>
        <w:t xml:space="preserve"> bądź materiały do ich produkcji przekracza termin wykonania umowy</w:t>
      </w:r>
      <w:r w:rsidRPr="00CB08E7">
        <w:t xml:space="preserve"> lub jeżeli termin dostarczenia materiałów uniemożliwia wykonanie elementów małej architektury w terminie wykonania umowy</w:t>
      </w:r>
      <w:r w:rsidRPr="00CB08E7">
        <w:rPr>
          <w:rFonts w:eastAsia="SimSun"/>
          <w:kern w:val="3"/>
        </w:rPr>
        <w:t>, o</w:t>
      </w:r>
      <w:r w:rsidR="00FA6B0A" w:rsidRPr="00CB08E7">
        <w:rPr>
          <w:rFonts w:eastAsia="SimSun"/>
          <w:kern w:val="3"/>
        </w:rPr>
        <w:t> </w:t>
      </w:r>
      <w:r w:rsidRPr="00CB08E7">
        <w:rPr>
          <w:rFonts w:eastAsia="SimSun"/>
          <w:kern w:val="3"/>
        </w:rPr>
        <w:t xml:space="preserve">ile Wykonawca wypełnił </w:t>
      </w:r>
      <w:r w:rsidR="005A5B02" w:rsidRPr="00CB08E7">
        <w:rPr>
          <w:rFonts w:eastAsia="SimSun"/>
          <w:kern w:val="3"/>
        </w:rPr>
        <w:t xml:space="preserve">odpowiednio </w:t>
      </w:r>
      <w:r w:rsidRPr="00CB08E7">
        <w:rPr>
          <w:rFonts w:eastAsia="SimSun"/>
          <w:kern w:val="3"/>
        </w:rPr>
        <w:t xml:space="preserve">obowiązki określone w § </w:t>
      </w:r>
      <w:r w:rsidR="00641CC7" w:rsidRPr="00CB08E7">
        <w:rPr>
          <w:rFonts w:eastAsia="SimSun"/>
          <w:kern w:val="3"/>
        </w:rPr>
        <w:t>6</w:t>
      </w:r>
      <w:r w:rsidRPr="00CB08E7">
        <w:rPr>
          <w:rFonts w:eastAsia="SimSun"/>
          <w:kern w:val="3"/>
        </w:rPr>
        <w:t xml:space="preserve"> ust. 2 pkt. </w:t>
      </w:r>
      <w:r w:rsidR="001B2D91" w:rsidRPr="00CB08E7">
        <w:rPr>
          <w:rFonts w:eastAsia="SimSun"/>
          <w:kern w:val="3"/>
        </w:rPr>
        <w:t>2</w:t>
      </w:r>
      <w:r w:rsidRPr="00CB08E7">
        <w:rPr>
          <w:rFonts w:eastAsia="SimSun"/>
          <w:kern w:val="3"/>
        </w:rPr>
        <w:t>-</w:t>
      </w:r>
      <w:r w:rsidR="001B2D91" w:rsidRPr="00CB08E7">
        <w:rPr>
          <w:rFonts w:eastAsia="SimSun"/>
          <w:kern w:val="3"/>
        </w:rPr>
        <w:t>4</w:t>
      </w:r>
      <w:r w:rsidRPr="00CB08E7">
        <w:rPr>
          <w:rFonts w:eastAsia="SimSun"/>
          <w:kern w:val="3"/>
        </w:rPr>
        <w:t>,</w:t>
      </w:r>
    </w:p>
    <w:p w14:paraId="53F470A7" w14:textId="77777777" w:rsidR="00AE28BA" w:rsidRPr="00CB08E7" w:rsidRDefault="00AE28BA" w:rsidP="0040799D">
      <w:pPr>
        <w:pStyle w:val="Akapitzlist"/>
        <w:numPr>
          <w:ilvl w:val="0"/>
          <w:numId w:val="30"/>
        </w:numPr>
        <w:suppressAutoHyphens/>
        <w:autoSpaceDN w:val="0"/>
        <w:spacing w:line="276" w:lineRule="auto"/>
        <w:ind w:left="567" w:hanging="283"/>
        <w:jc w:val="both"/>
      </w:pPr>
      <w:r w:rsidRPr="00CB08E7">
        <w:rPr>
          <w:rFonts w:eastAsia="SimSun"/>
          <w:kern w:val="3"/>
          <w:lang w:bidi="en-US"/>
        </w:rPr>
        <w:t>niemożności wykonania robót, gdy uprawniony organ nie dopuszcza do wykonania robót lub wstrzymuje wykonanie robót z przyczyn niezawinionych przez Wykonawcę.</w:t>
      </w:r>
    </w:p>
    <w:p w14:paraId="1C5A2B01" w14:textId="0BE72AC0" w:rsidR="00AE28BA" w:rsidRPr="00CB08E7" w:rsidRDefault="00296EF3" w:rsidP="0040799D">
      <w:pPr>
        <w:pStyle w:val="Akapitzlist"/>
        <w:numPr>
          <w:ilvl w:val="0"/>
          <w:numId w:val="33"/>
        </w:numPr>
        <w:suppressAutoHyphens/>
        <w:autoSpaceDN w:val="0"/>
        <w:spacing w:line="276" w:lineRule="auto"/>
        <w:ind w:left="284" w:hanging="284"/>
        <w:contextualSpacing/>
        <w:mirrorIndents/>
        <w:jc w:val="both"/>
        <w:rPr>
          <w:rFonts w:eastAsia="SimSun"/>
          <w:kern w:val="3"/>
          <w:lang w:bidi="en-US"/>
        </w:rPr>
      </w:pPr>
      <w:r w:rsidRPr="00CB08E7">
        <w:rPr>
          <w:rFonts w:eastAsia="SimSun"/>
          <w:kern w:val="3"/>
        </w:rPr>
        <w:t xml:space="preserve">Zamawiający dopuszcza </w:t>
      </w:r>
      <w:r w:rsidRPr="00CB08E7">
        <w:rPr>
          <w:rFonts w:eastAsia="SimSun"/>
          <w:b/>
          <w:bCs/>
          <w:kern w:val="3"/>
        </w:rPr>
        <w:t xml:space="preserve">zmianę </w:t>
      </w:r>
      <w:r w:rsidR="005A5B02" w:rsidRPr="00CB08E7">
        <w:rPr>
          <w:rFonts w:eastAsia="SimSun"/>
          <w:b/>
          <w:bCs/>
          <w:kern w:val="3"/>
        </w:rPr>
        <w:t xml:space="preserve">kwot określonych </w:t>
      </w:r>
      <w:r w:rsidRPr="00CB08E7">
        <w:rPr>
          <w:rFonts w:eastAsia="SimSun"/>
          <w:kern w:val="3"/>
        </w:rPr>
        <w:t xml:space="preserve">w § 3 ust. </w:t>
      </w:r>
      <w:r w:rsidR="00B2225C" w:rsidRPr="00CB08E7">
        <w:rPr>
          <w:rFonts w:eastAsia="SimSun"/>
          <w:kern w:val="3"/>
        </w:rPr>
        <w:t>3</w:t>
      </w:r>
      <w:r w:rsidRPr="00CB08E7">
        <w:rPr>
          <w:rFonts w:eastAsia="SimSun"/>
          <w:kern w:val="3"/>
        </w:rPr>
        <w:t xml:space="preserve">, w przypadku zwiększenia lub zmniejszenia środków finansowych w budżecie </w:t>
      </w:r>
      <w:r w:rsidR="005A5B02" w:rsidRPr="00CB08E7">
        <w:rPr>
          <w:rFonts w:eastAsia="SimSun"/>
          <w:kern w:val="3"/>
        </w:rPr>
        <w:t xml:space="preserve">na </w:t>
      </w:r>
      <w:r w:rsidRPr="00CB08E7">
        <w:rPr>
          <w:rFonts w:eastAsia="SimSun"/>
          <w:kern w:val="3"/>
        </w:rPr>
        <w:t>2026</w:t>
      </w:r>
      <w:r w:rsidR="00B2225C" w:rsidRPr="00CB08E7">
        <w:rPr>
          <w:rFonts w:eastAsia="SimSun"/>
          <w:kern w:val="3"/>
        </w:rPr>
        <w:t xml:space="preserve"> rok</w:t>
      </w:r>
      <w:r w:rsidR="00E73DC0" w:rsidRPr="00CB08E7">
        <w:rPr>
          <w:rFonts w:eastAsia="SimSun"/>
          <w:kern w:val="3"/>
        </w:rPr>
        <w:t xml:space="preserve"> i w Wieloletniej Prognozie Finansowej</w:t>
      </w:r>
      <w:r w:rsidRPr="00CB08E7">
        <w:rPr>
          <w:rFonts w:eastAsia="SimSun"/>
          <w:kern w:val="3"/>
        </w:rPr>
        <w:t>.</w:t>
      </w:r>
    </w:p>
    <w:p w14:paraId="6403397F" w14:textId="58349C04" w:rsidR="0022723B" w:rsidRPr="00CB08E7" w:rsidRDefault="0012116C" w:rsidP="0040799D">
      <w:pPr>
        <w:pStyle w:val="Akapitzlist"/>
        <w:numPr>
          <w:ilvl w:val="0"/>
          <w:numId w:val="33"/>
        </w:numPr>
        <w:suppressAutoHyphens/>
        <w:autoSpaceDN w:val="0"/>
        <w:spacing w:line="276" w:lineRule="auto"/>
        <w:ind w:left="284" w:hanging="284"/>
        <w:contextualSpacing/>
        <w:mirrorIndents/>
        <w:jc w:val="both"/>
        <w:rPr>
          <w:rFonts w:eastAsia="SimSun"/>
          <w:kern w:val="3"/>
          <w:lang w:bidi="en-US"/>
        </w:rPr>
      </w:pPr>
      <w:r w:rsidRPr="00CB08E7">
        <w:rPr>
          <w:rFonts w:eastAsia="SimSun"/>
          <w:kern w:val="3"/>
        </w:rPr>
        <w:t>W przypadku zmiany ustawowej stawki podatku od towarów i usług w trakcie realizacji</w:t>
      </w:r>
      <w:r w:rsidR="005D6134" w:rsidRPr="00CB08E7">
        <w:rPr>
          <w:rFonts w:eastAsia="SimSun"/>
          <w:kern w:val="3"/>
        </w:rPr>
        <w:t xml:space="preserve"> umowy</w:t>
      </w:r>
      <w:r w:rsidRPr="00CB08E7">
        <w:rPr>
          <w:rFonts w:eastAsia="SimSun"/>
          <w:kern w:val="3"/>
        </w:rPr>
        <w:t xml:space="preserve"> w zakresie dotyczącym niezrealizowanej części przedmiotu umowy </w:t>
      </w:r>
      <w:r w:rsidR="00CB66C0" w:rsidRPr="00CB08E7">
        <w:rPr>
          <w:rFonts w:eastAsia="SimSun"/>
          <w:kern w:val="3"/>
        </w:rPr>
        <w:t>–</w:t>
      </w:r>
      <w:r w:rsidRPr="00CB08E7">
        <w:rPr>
          <w:rFonts w:eastAsia="SimSun"/>
          <w:kern w:val="3"/>
        </w:rPr>
        <w:t xml:space="preserve"> wynagrodzenie </w:t>
      </w:r>
      <w:r w:rsidR="00FB3294" w:rsidRPr="00CB08E7">
        <w:rPr>
          <w:rFonts w:eastAsia="SimSun"/>
          <w:kern w:val="3"/>
        </w:rPr>
        <w:t xml:space="preserve">brutto </w:t>
      </w:r>
      <w:r w:rsidRPr="00CB08E7">
        <w:rPr>
          <w:rFonts w:eastAsia="SimSun"/>
          <w:kern w:val="3"/>
        </w:rPr>
        <w:t>ulegnie zmianie stosownie do zmiany stawki podatku bez zmiany wynagrodzenia netto.</w:t>
      </w:r>
      <w:bookmarkStart w:id="14" w:name="_Hlk66687936"/>
    </w:p>
    <w:bookmarkEnd w:id="14"/>
    <w:p w14:paraId="5EB1DFD4" w14:textId="337E6E21" w:rsidR="00AE28BA" w:rsidRPr="00CB08E7" w:rsidRDefault="00AE28BA" w:rsidP="00296EF3">
      <w:pPr>
        <w:pStyle w:val="Akapitzlist"/>
        <w:numPr>
          <w:ilvl w:val="0"/>
          <w:numId w:val="33"/>
        </w:numPr>
        <w:suppressAutoHyphens/>
        <w:autoSpaceDN w:val="0"/>
        <w:spacing w:line="276" w:lineRule="auto"/>
        <w:ind w:left="284" w:hanging="284"/>
        <w:contextualSpacing/>
        <w:mirrorIndents/>
        <w:jc w:val="both"/>
        <w:rPr>
          <w:rFonts w:eastAsia="SimSun"/>
          <w:kern w:val="3"/>
          <w:lang w:bidi="en-US"/>
        </w:rPr>
      </w:pPr>
      <w:r w:rsidRPr="00CB08E7">
        <w:rPr>
          <w:rFonts w:eastAsia="SimSun"/>
          <w:kern w:val="3"/>
        </w:rPr>
        <w:t xml:space="preserve">Zamawiający dopuszcza </w:t>
      </w:r>
      <w:r w:rsidRPr="00CB08E7">
        <w:rPr>
          <w:rFonts w:eastAsia="SimSun"/>
          <w:b/>
          <w:bCs/>
          <w:kern w:val="3"/>
        </w:rPr>
        <w:t>skrócenie terminu płatności faktur</w:t>
      </w:r>
      <w:r w:rsidRPr="00CB08E7">
        <w:rPr>
          <w:rFonts w:eastAsia="SimSun"/>
          <w:kern w:val="3"/>
        </w:rPr>
        <w:t xml:space="preserve"> w przypadku</w:t>
      </w:r>
      <w:r w:rsidR="00B2225C" w:rsidRPr="00CB08E7">
        <w:rPr>
          <w:rFonts w:eastAsia="SimSun"/>
          <w:kern w:val="3"/>
        </w:rPr>
        <w:t xml:space="preserve"> zapłaty faktur częściowej </w:t>
      </w:r>
      <w:r w:rsidR="00A97DE4" w:rsidRPr="00CB08E7">
        <w:rPr>
          <w:rFonts w:eastAsia="SimSun"/>
          <w:kern w:val="3"/>
        </w:rPr>
        <w:t>i</w:t>
      </w:r>
      <w:r w:rsidR="00B2225C" w:rsidRPr="00CB08E7">
        <w:rPr>
          <w:rFonts w:eastAsia="SimSun"/>
          <w:kern w:val="3"/>
        </w:rPr>
        <w:t xml:space="preserve"> końcowej - w celu dokonania wydatku w roku budżetowym, w którym wydatek jest zaplanowany.</w:t>
      </w:r>
    </w:p>
    <w:p w14:paraId="5307F63D" w14:textId="77777777" w:rsidR="005C57F0" w:rsidRPr="00CB08E7" w:rsidRDefault="005C57F0" w:rsidP="0040799D">
      <w:pPr>
        <w:suppressAutoHyphens/>
        <w:autoSpaceDN w:val="0"/>
        <w:spacing w:after="0"/>
        <w:jc w:val="center"/>
        <w:rPr>
          <w:rFonts w:ascii="Times New Roman" w:eastAsia="SimSun" w:hAnsi="Times New Roman" w:cs="Times New Roman"/>
          <w:b/>
          <w:bCs/>
          <w:kern w:val="3"/>
          <w:sz w:val="24"/>
          <w:szCs w:val="24"/>
        </w:rPr>
      </w:pPr>
    </w:p>
    <w:p w14:paraId="571AE758" w14:textId="74C93288" w:rsidR="00F11B03" w:rsidRPr="00CB08E7" w:rsidRDefault="00F11B03"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17</w:t>
      </w:r>
    </w:p>
    <w:p w14:paraId="0FA9C91B" w14:textId="77777777" w:rsidR="008C387B" w:rsidRPr="00CB08E7" w:rsidRDefault="001E20DE" w:rsidP="0040799D">
      <w:pPr>
        <w:suppressAutoHyphens/>
        <w:autoSpaceDN w:val="0"/>
        <w:spacing w:after="0"/>
        <w:ind w:firstLine="425"/>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ROZSTRZYGANIE SPORÓW</w:t>
      </w:r>
    </w:p>
    <w:p w14:paraId="0A82A60B" w14:textId="77777777" w:rsidR="000D09A5" w:rsidRPr="00CB08E7" w:rsidRDefault="000D09A5" w:rsidP="0040799D">
      <w:pPr>
        <w:pStyle w:val="Akapitzlist"/>
        <w:suppressAutoHyphens/>
        <w:autoSpaceDN w:val="0"/>
        <w:spacing w:line="276" w:lineRule="auto"/>
        <w:ind w:left="0"/>
        <w:jc w:val="both"/>
      </w:pPr>
      <w:r w:rsidRPr="00CB08E7">
        <w:t>Ewentualne spory mogące powstać na tle realizacji niniejszej umowy rozstrzygane będą przez sąd miejscowo właściwy dla Zamawiającego.</w:t>
      </w:r>
    </w:p>
    <w:p w14:paraId="6B1F6CD8" w14:textId="77777777" w:rsidR="009304A4" w:rsidRDefault="009304A4" w:rsidP="0040799D">
      <w:pPr>
        <w:suppressAutoHyphens/>
        <w:autoSpaceDN w:val="0"/>
        <w:spacing w:after="0"/>
        <w:jc w:val="center"/>
        <w:rPr>
          <w:rFonts w:ascii="Times New Roman" w:eastAsia="SimSun" w:hAnsi="Times New Roman" w:cs="Times New Roman"/>
          <w:b/>
          <w:bCs/>
          <w:kern w:val="3"/>
          <w:sz w:val="24"/>
          <w:szCs w:val="24"/>
        </w:rPr>
      </w:pPr>
    </w:p>
    <w:p w14:paraId="68B46E8A" w14:textId="77777777" w:rsidR="00BC2288" w:rsidRPr="00CB08E7" w:rsidRDefault="00BC2288" w:rsidP="0040799D">
      <w:pPr>
        <w:suppressAutoHyphens/>
        <w:autoSpaceDN w:val="0"/>
        <w:spacing w:after="0"/>
        <w:jc w:val="center"/>
        <w:rPr>
          <w:rFonts w:ascii="Times New Roman" w:eastAsia="SimSun" w:hAnsi="Times New Roman" w:cs="Times New Roman"/>
          <w:b/>
          <w:bCs/>
          <w:kern w:val="3"/>
          <w:sz w:val="24"/>
          <w:szCs w:val="24"/>
        </w:rPr>
      </w:pPr>
    </w:p>
    <w:p w14:paraId="2B70438E" w14:textId="77777777" w:rsidR="00AE28BA" w:rsidRPr="00CB08E7" w:rsidRDefault="00AE28BA" w:rsidP="0040799D">
      <w:pPr>
        <w:suppressAutoHyphens/>
        <w:autoSpaceDN w:val="0"/>
        <w:spacing w:after="0"/>
        <w:ind w:left="425" w:hanging="425"/>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18</w:t>
      </w:r>
    </w:p>
    <w:p w14:paraId="351BCBD8" w14:textId="77777777" w:rsidR="00D73BA9" w:rsidRPr="00CB08E7" w:rsidRDefault="001E20DE" w:rsidP="0040799D">
      <w:pPr>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POSTANOWIENIA KOŃCOWE</w:t>
      </w:r>
    </w:p>
    <w:p w14:paraId="5DF49E75" w14:textId="77777777" w:rsidR="00DF1BAA" w:rsidRPr="00CB08E7" w:rsidRDefault="001E20DE" w:rsidP="0040799D">
      <w:pPr>
        <w:numPr>
          <w:ilvl w:val="3"/>
          <w:numId w:val="9"/>
        </w:numPr>
        <w:suppressAutoHyphens/>
        <w:autoSpaceDN w:val="0"/>
        <w:spacing w:after="0"/>
        <w:ind w:left="284" w:right="57"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 sprawach nieuregulowanych umową mają zastosowanie przepisy Kodeksu Cywilnego i ustawy Prawo Zamówień Publicznych.</w:t>
      </w:r>
    </w:p>
    <w:p w14:paraId="345FBB33" w14:textId="1F99D28C" w:rsidR="00AE28BA" w:rsidRPr="00CB08E7" w:rsidRDefault="001E20DE" w:rsidP="00296EF3">
      <w:pPr>
        <w:numPr>
          <w:ilvl w:val="3"/>
          <w:numId w:val="9"/>
        </w:numPr>
        <w:suppressAutoHyphens/>
        <w:autoSpaceDN w:val="0"/>
        <w:spacing w:after="0"/>
        <w:ind w:left="284" w:right="57"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Integralną część umowy stanowi: Specyfikacja Warunków Zamówienia, oferta wykonawcy</w:t>
      </w:r>
      <w:r w:rsidR="00296EF3" w:rsidRPr="00CB08E7">
        <w:rPr>
          <w:rFonts w:ascii="Times New Roman" w:eastAsia="SimSun" w:hAnsi="Times New Roman" w:cs="Times New Roman"/>
          <w:kern w:val="3"/>
          <w:sz w:val="24"/>
          <w:szCs w:val="24"/>
        </w:rPr>
        <w:t xml:space="preserve">, </w:t>
      </w:r>
      <w:r w:rsidR="00AE28BA" w:rsidRPr="00CB08E7">
        <w:rPr>
          <w:rFonts w:ascii="Times New Roman" w:hAnsi="Times New Roman" w:cs="Times New Roman"/>
          <w:i/>
          <w:iCs/>
          <w:sz w:val="24"/>
          <w:szCs w:val="24"/>
        </w:rPr>
        <w:t>kosztorys</w:t>
      </w:r>
      <w:r w:rsidR="00A97DE4" w:rsidRPr="00CB08E7">
        <w:rPr>
          <w:rFonts w:ascii="Times New Roman" w:hAnsi="Times New Roman" w:cs="Times New Roman"/>
          <w:i/>
          <w:iCs/>
          <w:sz w:val="24"/>
          <w:szCs w:val="24"/>
        </w:rPr>
        <w:t xml:space="preserve"> ofertowy</w:t>
      </w:r>
      <w:r w:rsidR="00AE28BA" w:rsidRPr="00CB08E7">
        <w:rPr>
          <w:rFonts w:ascii="Times New Roman" w:eastAsia="SimSun" w:hAnsi="Times New Roman" w:cs="Times New Roman"/>
          <w:i/>
          <w:iCs/>
          <w:kern w:val="3"/>
          <w:sz w:val="24"/>
          <w:szCs w:val="24"/>
        </w:rPr>
        <w:t>,</w:t>
      </w:r>
      <w:r w:rsidR="00AE28BA" w:rsidRPr="00CB08E7">
        <w:rPr>
          <w:rFonts w:ascii="Times New Roman" w:eastAsia="SimSun" w:hAnsi="Times New Roman" w:cs="Times New Roman"/>
          <w:kern w:val="3"/>
          <w:sz w:val="24"/>
          <w:szCs w:val="24"/>
        </w:rPr>
        <w:t xml:space="preserve"> </w:t>
      </w:r>
      <w:r w:rsidR="00AE28BA" w:rsidRPr="00CB08E7">
        <w:rPr>
          <w:rFonts w:ascii="Times New Roman" w:hAnsi="Times New Roman" w:cs="Times New Roman"/>
          <w:i/>
          <w:iCs/>
          <w:sz w:val="24"/>
          <w:szCs w:val="24"/>
        </w:rPr>
        <w:t>zmiany opisu przedmiotu zamówienia dokonane w trakcie procedury przetargowej</w:t>
      </w:r>
      <w:r w:rsidR="00AE28BA" w:rsidRPr="00CB08E7">
        <w:rPr>
          <w:rFonts w:ascii="Times New Roman" w:hAnsi="Times New Roman" w:cs="Times New Roman"/>
          <w:sz w:val="24"/>
          <w:szCs w:val="24"/>
        </w:rPr>
        <w:t xml:space="preserve"> - w wersji elektronicznej.</w:t>
      </w:r>
    </w:p>
    <w:p w14:paraId="0C6FC4C0" w14:textId="4C218C31" w:rsidR="00DF1BAA" w:rsidRPr="00CB08E7" w:rsidRDefault="00AE28BA" w:rsidP="00296EF3">
      <w:pPr>
        <w:numPr>
          <w:ilvl w:val="3"/>
          <w:numId w:val="9"/>
        </w:numPr>
        <w:suppressAutoHyphens/>
        <w:autoSpaceDN w:val="0"/>
        <w:spacing w:after="0"/>
        <w:ind w:left="284" w:right="57"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Wszystkie zmiany umowy wymagają formy pisemnej (aneks do umowy) pod rygorem nieważności, za wyjątkiem zmian wymienionych w § </w:t>
      </w:r>
      <w:r w:rsidR="001B2D91" w:rsidRPr="00CB08E7">
        <w:rPr>
          <w:rFonts w:ascii="Times New Roman" w:eastAsia="SimSun" w:hAnsi="Times New Roman" w:cs="Times New Roman"/>
          <w:kern w:val="3"/>
          <w:sz w:val="24"/>
          <w:szCs w:val="24"/>
        </w:rPr>
        <w:t>5</w:t>
      </w:r>
      <w:r w:rsidRPr="00CB08E7">
        <w:rPr>
          <w:rFonts w:ascii="Times New Roman" w:eastAsia="SimSun" w:hAnsi="Times New Roman" w:cs="Times New Roman"/>
          <w:kern w:val="3"/>
          <w:sz w:val="24"/>
          <w:szCs w:val="24"/>
        </w:rPr>
        <w:t xml:space="preserve"> umowy.</w:t>
      </w:r>
    </w:p>
    <w:p w14:paraId="1D77162E" w14:textId="77777777" w:rsidR="00F60206" w:rsidRPr="00CB08E7" w:rsidRDefault="00F60206" w:rsidP="0040799D">
      <w:pPr>
        <w:tabs>
          <w:tab w:val="left" w:pos="425"/>
        </w:tabs>
        <w:spacing w:after="0"/>
        <w:jc w:val="center"/>
        <w:rPr>
          <w:rFonts w:ascii="Times New Roman" w:eastAsia="SimSun" w:hAnsi="Times New Roman" w:cs="Times New Roman"/>
          <w:kern w:val="3"/>
          <w:sz w:val="24"/>
          <w:szCs w:val="24"/>
        </w:rPr>
      </w:pPr>
    </w:p>
    <w:p w14:paraId="77F5BE09" w14:textId="77777777" w:rsidR="00AE28BA" w:rsidRPr="00CB08E7" w:rsidRDefault="00AE28BA" w:rsidP="0040799D">
      <w:pPr>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b/>
          <w:bCs/>
          <w:kern w:val="3"/>
          <w:sz w:val="24"/>
          <w:szCs w:val="24"/>
        </w:rPr>
        <w:t>§ 19</w:t>
      </w:r>
    </w:p>
    <w:p w14:paraId="7A09E4D4" w14:textId="77777777" w:rsidR="00695FAF" w:rsidRPr="00CB08E7" w:rsidRDefault="001E20DE" w:rsidP="00A97DE4">
      <w:pPr>
        <w:numPr>
          <w:ilvl w:val="0"/>
          <w:numId w:val="27"/>
        </w:numPr>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Strony ustalają adres do korespondencji, w tym doręczania oświadczeń woli stron:</w:t>
      </w:r>
    </w:p>
    <w:p w14:paraId="689C82F6" w14:textId="6B2F0BE4" w:rsidR="001E20DE" w:rsidRPr="00CB08E7" w:rsidRDefault="001E20DE" w:rsidP="00A97DE4">
      <w:pPr>
        <w:numPr>
          <w:ilvl w:val="0"/>
          <w:numId w:val="15"/>
        </w:numPr>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Zamawiający –</w:t>
      </w:r>
      <w:r w:rsidR="003658CF" w:rsidRPr="00CB08E7">
        <w:rPr>
          <w:rFonts w:ascii="Times New Roman" w:eastAsia="SimSun" w:hAnsi="Times New Roman" w:cs="Times New Roman"/>
          <w:kern w:val="3"/>
          <w:sz w:val="24"/>
          <w:szCs w:val="24"/>
        </w:rPr>
        <w:t xml:space="preserve"> </w:t>
      </w:r>
      <w:r w:rsidRPr="00CB08E7">
        <w:rPr>
          <w:rFonts w:ascii="Times New Roman" w:eastAsia="SimSun" w:hAnsi="Times New Roman" w:cs="Times New Roman"/>
          <w:kern w:val="3"/>
          <w:sz w:val="24"/>
          <w:szCs w:val="24"/>
        </w:rPr>
        <w:t>Zarząd Zieleni Miejskiej w Rzeszowie, Plac Ofiar Getta 6, 35-002 Rzeszów, mail: sekretariat@zzm.erzeszow.pl,</w:t>
      </w:r>
    </w:p>
    <w:p w14:paraId="57591193" w14:textId="50F46BA9" w:rsidR="00695FAF" w:rsidRPr="00CB08E7" w:rsidRDefault="001E20DE" w:rsidP="0040799D">
      <w:pPr>
        <w:numPr>
          <w:ilvl w:val="0"/>
          <w:numId w:val="15"/>
        </w:numPr>
        <w:tabs>
          <w:tab w:val="left" w:pos="284"/>
        </w:tabs>
        <w:spacing w:after="0"/>
        <w:ind w:left="567" w:hanging="283"/>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Wykonawca</w:t>
      </w:r>
      <w:r w:rsidR="003658CF" w:rsidRPr="00CB08E7">
        <w:rPr>
          <w:rFonts w:ascii="Times New Roman" w:eastAsia="SimSun" w:hAnsi="Times New Roman" w:cs="Times New Roman"/>
          <w:kern w:val="3"/>
          <w:sz w:val="24"/>
          <w:szCs w:val="24"/>
        </w:rPr>
        <w:t xml:space="preserve"> </w:t>
      </w:r>
      <w:r w:rsidR="00BA36D9" w:rsidRPr="00CB08E7">
        <w:rPr>
          <w:rFonts w:ascii="Times New Roman" w:eastAsia="SimSun" w:hAnsi="Times New Roman" w:cs="Times New Roman"/>
          <w:kern w:val="3"/>
          <w:sz w:val="24"/>
          <w:szCs w:val="24"/>
        </w:rPr>
        <w:t>–</w:t>
      </w:r>
      <w:r w:rsidR="002B6002" w:rsidRPr="00CB08E7">
        <w:rPr>
          <w:rFonts w:ascii="Times New Roman" w:eastAsia="SimSun" w:hAnsi="Times New Roman" w:cs="Times New Roman"/>
          <w:kern w:val="3"/>
          <w:sz w:val="24"/>
          <w:szCs w:val="24"/>
        </w:rPr>
        <w:t xml:space="preserve"> ………………………………………………</w:t>
      </w:r>
      <w:r w:rsidR="008316CC" w:rsidRPr="00CB08E7">
        <w:rPr>
          <w:rFonts w:ascii="Times New Roman" w:eastAsia="SimSun" w:hAnsi="Times New Roman" w:cs="Times New Roman"/>
          <w:kern w:val="3"/>
          <w:sz w:val="24"/>
          <w:szCs w:val="24"/>
        </w:rPr>
        <w:t>………………………………</w:t>
      </w:r>
      <w:r w:rsidR="00695FAF" w:rsidRPr="00CB08E7">
        <w:rPr>
          <w:rFonts w:ascii="Times New Roman" w:eastAsia="SimSun" w:hAnsi="Times New Roman" w:cs="Times New Roman"/>
          <w:kern w:val="3"/>
          <w:sz w:val="24"/>
          <w:szCs w:val="24"/>
        </w:rPr>
        <w:t xml:space="preserve"> </w:t>
      </w:r>
    </w:p>
    <w:p w14:paraId="0F04180F" w14:textId="77777777" w:rsidR="00DF500F" w:rsidRPr="00CB08E7" w:rsidRDefault="001E20DE" w:rsidP="0040799D">
      <w:pPr>
        <w:numPr>
          <w:ilvl w:val="0"/>
          <w:numId w:val="27"/>
        </w:numPr>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Każda zmiana adresu, określonego w ust.1 wymaga pisemnego poinformowania drugiej strony.</w:t>
      </w:r>
    </w:p>
    <w:p w14:paraId="2B1BC141" w14:textId="77777777" w:rsidR="001E20DE" w:rsidRPr="00CB08E7" w:rsidRDefault="001E20DE" w:rsidP="0040799D">
      <w:pPr>
        <w:numPr>
          <w:ilvl w:val="0"/>
          <w:numId w:val="27"/>
        </w:numPr>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W razie niepoinformowania o zmianie adresu, doręczenie korespondencji pod dotychczasowy adres ma skutek doręczenia.</w:t>
      </w:r>
    </w:p>
    <w:p w14:paraId="62D1B13B" w14:textId="64DFF911" w:rsidR="0057578C" w:rsidRPr="00CB08E7" w:rsidRDefault="001E20DE" w:rsidP="0040799D">
      <w:pPr>
        <w:numPr>
          <w:ilvl w:val="0"/>
          <w:numId w:val="27"/>
        </w:numPr>
        <w:spacing w:after="0"/>
        <w:ind w:left="284" w:hanging="284"/>
        <w:jc w:val="both"/>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 xml:space="preserve">Strony uzgadniają sposób kontaktu formalnego drogą pocztową na adresy podane w ust. 1 oraz sposób kontaktu bieżącego w ramach koordynacji procesu realizacji umowy drogą mailową na adresy podane w </w:t>
      </w:r>
      <w:r w:rsidR="00641CC7" w:rsidRPr="00CB08E7">
        <w:rPr>
          <w:rFonts w:ascii="Times New Roman" w:eastAsia="SimSun" w:hAnsi="Times New Roman" w:cs="Times New Roman"/>
          <w:kern w:val="3"/>
          <w:sz w:val="24"/>
          <w:szCs w:val="24"/>
        </w:rPr>
        <w:t>ust.1</w:t>
      </w:r>
      <w:r w:rsidRPr="00CB08E7">
        <w:rPr>
          <w:rFonts w:ascii="Times New Roman" w:eastAsia="SimSun" w:hAnsi="Times New Roman" w:cs="Times New Roman"/>
          <w:kern w:val="3"/>
          <w:sz w:val="24"/>
          <w:szCs w:val="24"/>
        </w:rPr>
        <w:t>.</w:t>
      </w:r>
    </w:p>
    <w:p w14:paraId="420CB14F" w14:textId="77777777" w:rsidR="00296EF3" w:rsidRPr="00CB08E7" w:rsidRDefault="00296EF3" w:rsidP="00296EF3">
      <w:pPr>
        <w:spacing w:after="0"/>
        <w:ind w:left="284"/>
        <w:jc w:val="both"/>
        <w:rPr>
          <w:rFonts w:ascii="Times New Roman" w:eastAsia="SimSun" w:hAnsi="Times New Roman" w:cs="Times New Roman"/>
          <w:kern w:val="3"/>
          <w:sz w:val="24"/>
          <w:szCs w:val="24"/>
        </w:rPr>
      </w:pPr>
    </w:p>
    <w:p w14:paraId="1F6D16A8" w14:textId="31B37590" w:rsidR="00D73BA9" w:rsidRPr="00CB08E7" w:rsidRDefault="001E20DE" w:rsidP="0040799D">
      <w:pPr>
        <w:tabs>
          <w:tab w:val="center" w:pos="4535"/>
          <w:tab w:val="left" w:pos="7155"/>
        </w:tabs>
        <w:spacing w:after="0"/>
        <w:jc w:val="center"/>
        <w:rPr>
          <w:rFonts w:ascii="Times New Roman" w:eastAsia="SimSun" w:hAnsi="Times New Roman" w:cs="Times New Roman"/>
          <w:b/>
          <w:bCs/>
          <w:kern w:val="1"/>
          <w:sz w:val="24"/>
          <w:szCs w:val="24"/>
          <w:u w:color="FFFFFF"/>
        </w:rPr>
      </w:pPr>
      <w:r w:rsidRPr="00CB08E7">
        <w:rPr>
          <w:rFonts w:ascii="Times New Roman" w:eastAsia="SimSun" w:hAnsi="Times New Roman" w:cs="Times New Roman"/>
          <w:b/>
          <w:bCs/>
          <w:kern w:val="1"/>
          <w:sz w:val="24"/>
          <w:szCs w:val="24"/>
          <w:u w:color="FFFFFF"/>
        </w:rPr>
        <w:t xml:space="preserve">§ </w:t>
      </w:r>
      <w:r w:rsidR="00F60206" w:rsidRPr="00CB08E7">
        <w:rPr>
          <w:rFonts w:ascii="Times New Roman" w:eastAsia="SimSun" w:hAnsi="Times New Roman" w:cs="Times New Roman"/>
          <w:b/>
          <w:bCs/>
          <w:kern w:val="1"/>
          <w:sz w:val="24"/>
          <w:szCs w:val="24"/>
          <w:u w:color="FFFFFF"/>
        </w:rPr>
        <w:t>2</w:t>
      </w:r>
      <w:r w:rsidR="000D09A5" w:rsidRPr="00CB08E7">
        <w:rPr>
          <w:rFonts w:ascii="Times New Roman" w:eastAsia="SimSun" w:hAnsi="Times New Roman" w:cs="Times New Roman"/>
          <w:b/>
          <w:bCs/>
          <w:kern w:val="1"/>
          <w:sz w:val="24"/>
          <w:szCs w:val="24"/>
          <w:u w:color="FFFFFF"/>
        </w:rPr>
        <w:t>0</w:t>
      </w:r>
    </w:p>
    <w:p w14:paraId="389F2089" w14:textId="77777777" w:rsidR="001E20DE" w:rsidRPr="00CB08E7" w:rsidRDefault="001E20DE" w:rsidP="0040799D">
      <w:pPr>
        <w:tabs>
          <w:tab w:val="center" w:pos="4535"/>
          <w:tab w:val="left" w:pos="7155"/>
        </w:tabs>
        <w:spacing w:after="0"/>
        <w:rPr>
          <w:rFonts w:ascii="Times New Roman" w:eastAsia="SimSun" w:hAnsi="Times New Roman" w:cs="Times New Roman"/>
          <w:kern w:val="3"/>
          <w:sz w:val="24"/>
          <w:szCs w:val="24"/>
        </w:rPr>
      </w:pPr>
      <w:r w:rsidRPr="00CB08E7">
        <w:rPr>
          <w:rFonts w:ascii="Times New Roman" w:eastAsia="SimSun" w:hAnsi="Times New Roman" w:cs="Times New Roman"/>
          <w:kern w:val="3"/>
          <w:sz w:val="24"/>
          <w:szCs w:val="24"/>
        </w:rPr>
        <w:t>Umowę sporządzono w 2 egz., w tym 1 egz. dla Zamawiającego i 1 egz. dla Wykonawcy.</w:t>
      </w:r>
    </w:p>
    <w:p w14:paraId="4BAFF76B" w14:textId="77777777" w:rsidR="00CC0946" w:rsidRPr="00CB08E7" w:rsidRDefault="00CC0946" w:rsidP="0040799D">
      <w:pPr>
        <w:tabs>
          <w:tab w:val="center" w:pos="4535"/>
          <w:tab w:val="left" w:pos="7155"/>
        </w:tabs>
        <w:spacing w:after="0"/>
        <w:rPr>
          <w:rFonts w:ascii="Times New Roman" w:eastAsia="SimSun" w:hAnsi="Times New Roman" w:cs="Times New Roman"/>
          <w:kern w:val="3"/>
          <w:sz w:val="24"/>
          <w:szCs w:val="24"/>
        </w:rPr>
      </w:pPr>
    </w:p>
    <w:p w14:paraId="38B3A0EF" w14:textId="77777777" w:rsidR="00CC0946" w:rsidRPr="00CB08E7" w:rsidRDefault="00CC0946" w:rsidP="0040799D">
      <w:pPr>
        <w:tabs>
          <w:tab w:val="left" w:pos="284"/>
        </w:tabs>
        <w:spacing w:after="0"/>
        <w:jc w:val="both"/>
        <w:rPr>
          <w:rFonts w:ascii="Times New Roman" w:hAnsi="Times New Roman" w:cs="Times New Roman"/>
          <w:b/>
          <w:bCs/>
          <w:sz w:val="24"/>
          <w:szCs w:val="24"/>
        </w:rPr>
      </w:pPr>
      <w:proofErr w:type="gramStart"/>
      <w:r w:rsidRPr="00CB08E7">
        <w:rPr>
          <w:rFonts w:ascii="Times New Roman" w:hAnsi="Times New Roman" w:cs="Times New Roman"/>
          <w:b/>
          <w:bCs/>
          <w:sz w:val="24"/>
          <w:szCs w:val="24"/>
        </w:rPr>
        <w:t xml:space="preserve">WYKONAWCA:   </w:t>
      </w:r>
      <w:proofErr w:type="gramEnd"/>
      <w:r w:rsidRPr="00CB08E7">
        <w:rPr>
          <w:rFonts w:ascii="Times New Roman" w:hAnsi="Times New Roman" w:cs="Times New Roman"/>
          <w:b/>
          <w:bCs/>
          <w:sz w:val="24"/>
          <w:szCs w:val="24"/>
        </w:rPr>
        <w:t xml:space="preserve">                                                                                     ZAMAWIAJĄCY:</w:t>
      </w:r>
    </w:p>
    <w:p w14:paraId="498B95BC" w14:textId="77777777" w:rsidR="00FA6A64" w:rsidRPr="00CB08E7" w:rsidRDefault="001E20DE" w:rsidP="0040799D">
      <w:pPr>
        <w:rPr>
          <w:rFonts w:ascii="Times New Roman" w:eastAsia="SimSun" w:hAnsi="Times New Roman" w:cs="Times New Roman"/>
          <w:i/>
          <w:iCs/>
          <w:kern w:val="24"/>
          <w:sz w:val="24"/>
          <w:szCs w:val="24"/>
        </w:rPr>
      </w:pPr>
      <w:r w:rsidRPr="00CB08E7">
        <w:rPr>
          <w:rFonts w:ascii="Times New Roman" w:hAnsi="Times New Roman" w:cs="Times New Roman"/>
          <w:kern w:val="24"/>
          <w:sz w:val="24"/>
          <w:szCs w:val="24"/>
          <w:lang w:eastAsia="ar-SA"/>
        </w:rPr>
        <w:br w:type="page"/>
      </w:r>
    </w:p>
    <w:p w14:paraId="32E1224D" w14:textId="77777777" w:rsidR="008845B5" w:rsidRPr="00CB08E7" w:rsidRDefault="008845B5" w:rsidP="0040799D">
      <w:pPr>
        <w:rPr>
          <w:rFonts w:ascii="Times New Roman" w:eastAsia="SimSun" w:hAnsi="Times New Roman" w:cs="Times New Roman"/>
          <w:i/>
          <w:iCs/>
          <w:kern w:val="24"/>
          <w:sz w:val="24"/>
          <w:szCs w:val="24"/>
        </w:rPr>
      </w:pPr>
    </w:p>
    <w:p w14:paraId="08398716" w14:textId="63CEA64C" w:rsidR="00360D0B" w:rsidRPr="00CB08E7"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i/>
          <w:iCs/>
          <w:kern w:val="24"/>
          <w:sz w:val="24"/>
          <w:szCs w:val="24"/>
        </w:rPr>
      </w:pPr>
      <w:r w:rsidRPr="00CB08E7">
        <w:rPr>
          <w:rFonts w:ascii="Times New Roman" w:eastAsia="SimSun" w:hAnsi="Times New Roman" w:cs="Times New Roman"/>
          <w:i/>
          <w:iCs/>
          <w:kern w:val="24"/>
          <w:sz w:val="24"/>
          <w:szCs w:val="24"/>
        </w:rPr>
        <w:t>Załącznik</w:t>
      </w:r>
      <w:r w:rsidR="00A97DE4" w:rsidRPr="00CB08E7">
        <w:rPr>
          <w:rFonts w:ascii="Times New Roman" w:eastAsia="SimSun" w:hAnsi="Times New Roman" w:cs="Times New Roman"/>
          <w:i/>
          <w:iCs/>
          <w:kern w:val="24"/>
          <w:sz w:val="24"/>
          <w:szCs w:val="24"/>
        </w:rPr>
        <w:t xml:space="preserve"> nr 1 </w:t>
      </w:r>
      <w:r w:rsidRPr="00CB08E7">
        <w:rPr>
          <w:rFonts w:ascii="Times New Roman" w:hAnsi="Times New Roman" w:cs="Times New Roman"/>
          <w:i/>
          <w:iCs/>
          <w:sz w:val="24"/>
          <w:szCs w:val="24"/>
        </w:rPr>
        <w:t>do umowy nr</w:t>
      </w:r>
      <w:r w:rsidRPr="00CB08E7">
        <w:rPr>
          <w:rFonts w:ascii="Times New Roman" w:hAnsi="Times New Roman" w:cs="Times New Roman"/>
          <w:sz w:val="24"/>
          <w:szCs w:val="24"/>
        </w:rPr>
        <w:t xml:space="preserve"> </w:t>
      </w:r>
      <w:r w:rsidRPr="00CB08E7">
        <w:rPr>
          <w:rFonts w:ascii="Times New Roman" w:hAnsi="Times New Roman" w:cs="Times New Roman"/>
          <w:i/>
          <w:iCs/>
          <w:sz w:val="24"/>
          <w:szCs w:val="24"/>
        </w:rPr>
        <w:t>…………………………… z dnia ………………………………………...</w:t>
      </w:r>
    </w:p>
    <w:p w14:paraId="22000F31" w14:textId="77777777" w:rsidR="00360D0B" w:rsidRPr="00CB08E7"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i/>
          <w:iCs/>
          <w:kern w:val="24"/>
          <w:sz w:val="24"/>
          <w:szCs w:val="24"/>
        </w:rPr>
      </w:pPr>
    </w:p>
    <w:p w14:paraId="7753871D" w14:textId="77777777" w:rsidR="00360D0B" w:rsidRPr="00CB08E7" w:rsidRDefault="00360D0B" w:rsidP="0040799D">
      <w:pPr>
        <w:shd w:val="clear" w:color="auto" w:fill="FFFFFF"/>
        <w:tabs>
          <w:tab w:val="left" w:pos="1843"/>
        </w:tabs>
        <w:suppressAutoHyphens/>
        <w:spacing w:after="0"/>
        <w:ind w:left="426" w:hanging="426"/>
        <w:jc w:val="center"/>
        <w:rPr>
          <w:rFonts w:ascii="Times New Roman" w:eastAsia="SimSun" w:hAnsi="Times New Roman" w:cs="Times New Roman"/>
          <w:kern w:val="24"/>
          <w:sz w:val="24"/>
          <w:szCs w:val="24"/>
        </w:rPr>
      </w:pPr>
      <w:r w:rsidRPr="00CB08E7">
        <w:rPr>
          <w:rFonts w:ascii="Times New Roman" w:eastAsia="SimSun" w:hAnsi="Times New Roman" w:cs="Times New Roman"/>
          <w:kern w:val="24"/>
          <w:sz w:val="24"/>
          <w:szCs w:val="24"/>
        </w:rPr>
        <w:t>ZESTAWIENIE ZBIORCZE FAKTUR PODWYKONAWCÓW</w:t>
      </w:r>
    </w:p>
    <w:p w14:paraId="5A736C34" w14:textId="77777777" w:rsidR="00360D0B" w:rsidRPr="00CB08E7" w:rsidRDefault="00360D0B" w:rsidP="0040799D">
      <w:pPr>
        <w:shd w:val="clear" w:color="auto" w:fill="FFFFFF"/>
        <w:tabs>
          <w:tab w:val="left" w:pos="1843"/>
        </w:tabs>
        <w:suppressAutoHyphens/>
        <w:spacing w:after="0"/>
        <w:ind w:left="426" w:hanging="426"/>
        <w:jc w:val="center"/>
        <w:rPr>
          <w:rFonts w:ascii="Times New Roman" w:eastAsia="SimSun" w:hAnsi="Times New Roman" w:cs="Times New Roman"/>
          <w:kern w:val="24"/>
          <w:sz w:val="24"/>
          <w:szCs w:val="24"/>
        </w:rPr>
      </w:pPr>
      <w:r w:rsidRPr="00CB08E7">
        <w:rPr>
          <w:rFonts w:ascii="Times New Roman" w:eastAsia="SimSun" w:hAnsi="Times New Roman" w:cs="Times New Roman"/>
          <w:kern w:val="24"/>
          <w:sz w:val="24"/>
          <w:szCs w:val="24"/>
        </w:rPr>
        <w:t>do faktury nr………………………  z dnia…………………………...</w:t>
      </w:r>
    </w:p>
    <w:p w14:paraId="190AECB9" w14:textId="77777777" w:rsidR="00360D0B" w:rsidRPr="00CB08E7"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kern w:val="24"/>
          <w:sz w:val="24"/>
          <w:szCs w:val="24"/>
        </w:rPr>
      </w:pPr>
    </w:p>
    <w:p w14:paraId="532822EA" w14:textId="7CA14318" w:rsidR="00360D0B" w:rsidRPr="00CB08E7" w:rsidRDefault="00360D0B" w:rsidP="0040799D">
      <w:pPr>
        <w:shd w:val="clear" w:color="auto" w:fill="FFFFFF"/>
        <w:suppressAutoHyphens/>
        <w:autoSpaceDN w:val="0"/>
        <w:spacing w:after="0"/>
        <w:jc w:val="center"/>
        <w:rPr>
          <w:rFonts w:ascii="Times New Roman" w:eastAsia="SimSun" w:hAnsi="Times New Roman" w:cs="Times New Roman"/>
          <w:b/>
          <w:bCs/>
          <w:kern w:val="3"/>
          <w:sz w:val="24"/>
          <w:szCs w:val="24"/>
        </w:rPr>
      </w:pPr>
      <w:r w:rsidRPr="00CB08E7">
        <w:rPr>
          <w:rFonts w:ascii="Times New Roman" w:eastAsia="SimSun" w:hAnsi="Times New Roman" w:cs="Times New Roman"/>
          <w:kern w:val="24"/>
          <w:sz w:val="24"/>
          <w:szCs w:val="24"/>
        </w:rPr>
        <w:t xml:space="preserve">Nazwa zadania </w:t>
      </w:r>
      <w:proofErr w:type="gramStart"/>
      <w:r w:rsidRPr="00CB08E7">
        <w:rPr>
          <w:rFonts w:ascii="Times New Roman" w:eastAsia="SimSun" w:hAnsi="Times New Roman" w:cs="Times New Roman"/>
          <w:kern w:val="24"/>
          <w:sz w:val="24"/>
          <w:szCs w:val="24"/>
        </w:rPr>
        <w:t xml:space="preserve">inwestycyjnego: </w:t>
      </w:r>
      <w:r w:rsidR="009109BD" w:rsidRPr="00CB08E7">
        <w:rPr>
          <w:rFonts w:ascii="Times New Roman" w:hAnsi="Times New Roman" w:cs="Times New Roman"/>
          <w:sz w:val="24"/>
          <w:szCs w:val="24"/>
        </w:rPr>
        <w:t xml:space="preserve"> </w:t>
      </w:r>
      <w:r w:rsidR="009109BD" w:rsidRPr="00CB08E7">
        <w:rPr>
          <w:rFonts w:ascii="Times New Roman" w:hAnsi="Times New Roman" w:cs="Times New Roman"/>
          <w:b/>
          <w:iCs/>
          <w:sz w:val="24"/>
          <w:szCs w:val="24"/>
        </w:rPr>
        <w:t>„</w:t>
      </w:r>
      <w:proofErr w:type="gramEnd"/>
      <w:r w:rsidR="001C2713" w:rsidRPr="00CB08E7">
        <w:rPr>
          <w:rFonts w:ascii="Times New Roman" w:hAnsi="Times New Roman" w:cs="Times New Roman"/>
          <w:b/>
          <w:iCs/>
          <w:sz w:val="24"/>
          <w:szCs w:val="24"/>
        </w:rPr>
        <w:t>Rewitalizacja Parku Kultury i Wypoczynku</w:t>
      </w:r>
      <w:r w:rsidR="009109BD" w:rsidRPr="00CB08E7">
        <w:rPr>
          <w:rFonts w:ascii="Times New Roman" w:hAnsi="Times New Roman" w:cs="Times New Roman"/>
          <w:b/>
          <w:iCs/>
          <w:sz w:val="24"/>
          <w:szCs w:val="24"/>
        </w:rPr>
        <w:t>”</w:t>
      </w:r>
      <w:r w:rsidR="009109BD" w:rsidRPr="00CB08E7">
        <w:rPr>
          <w:rFonts w:ascii="Times New Roman" w:hAnsi="Times New Roman" w:cs="Times New Roman"/>
          <w:bCs/>
          <w:iCs/>
          <w:sz w:val="24"/>
          <w:szCs w:val="24"/>
        </w:rPr>
        <w:t>.</w:t>
      </w:r>
    </w:p>
    <w:p w14:paraId="44363605" w14:textId="77777777" w:rsidR="0092641E" w:rsidRPr="00CB08E7" w:rsidRDefault="0092641E" w:rsidP="0040799D">
      <w:pPr>
        <w:pStyle w:val="Akapitzlist"/>
        <w:spacing w:line="276" w:lineRule="auto"/>
        <w:ind w:left="0"/>
        <w:jc w:val="both"/>
      </w:pPr>
    </w:p>
    <w:p w14:paraId="14079F68" w14:textId="77777777" w:rsidR="00360D0B" w:rsidRPr="00CB08E7"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kern w:val="24"/>
          <w:sz w:val="24"/>
          <w:szCs w:val="24"/>
        </w:rPr>
      </w:pPr>
    </w:p>
    <w:p w14:paraId="2D3FB74A" w14:textId="68F23204" w:rsidR="008D15C0" w:rsidRPr="00CB08E7"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kern w:val="24"/>
          <w:sz w:val="24"/>
          <w:szCs w:val="24"/>
        </w:rPr>
      </w:pPr>
      <w:r w:rsidRPr="00CB08E7">
        <w:rPr>
          <w:rFonts w:ascii="Times New Roman" w:eastAsia="SimSun" w:hAnsi="Times New Roman" w:cs="Times New Roman"/>
          <w:kern w:val="24"/>
          <w:sz w:val="24"/>
          <w:szCs w:val="24"/>
        </w:rPr>
        <w:t xml:space="preserve">Wykonawca / adres: </w:t>
      </w:r>
      <w:r w:rsidR="008D15C0" w:rsidRPr="00CB08E7">
        <w:rPr>
          <w:rFonts w:ascii="Times New Roman" w:eastAsia="SimSun" w:hAnsi="Times New Roman" w:cs="Times New Roman"/>
          <w:kern w:val="24"/>
          <w:sz w:val="24"/>
          <w:szCs w:val="24"/>
        </w:rPr>
        <w:t>……</w:t>
      </w:r>
      <w:proofErr w:type="gramStart"/>
      <w:r w:rsidR="008D15C0" w:rsidRPr="00CB08E7">
        <w:rPr>
          <w:rFonts w:ascii="Times New Roman" w:eastAsia="SimSun" w:hAnsi="Times New Roman" w:cs="Times New Roman"/>
          <w:kern w:val="24"/>
          <w:sz w:val="24"/>
          <w:szCs w:val="24"/>
        </w:rPr>
        <w:t>…….</w:t>
      </w:r>
      <w:proofErr w:type="gramEnd"/>
      <w:r w:rsidR="008D15C0" w:rsidRPr="00CB08E7">
        <w:rPr>
          <w:rFonts w:ascii="Times New Roman" w:eastAsia="SimSun" w:hAnsi="Times New Roman" w:cs="Times New Roman"/>
          <w:kern w:val="24"/>
          <w:sz w:val="24"/>
          <w:szCs w:val="24"/>
        </w:rPr>
        <w:t>.</w:t>
      </w:r>
      <w:r w:rsidRPr="00CB08E7">
        <w:rPr>
          <w:rFonts w:ascii="Times New Roman" w:eastAsia="SimSun" w:hAnsi="Times New Roman" w:cs="Times New Roman"/>
          <w:kern w:val="24"/>
          <w:sz w:val="24"/>
          <w:szCs w:val="24"/>
        </w:rPr>
        <w:t>……………………………</w:t>
      </w:r>
      <w:r w:rsidR="008D15C0" w:rsidRPr="00CB08E7">
        <w:rPr>
          <w:rFonts w:ascii="Times New Roman" w:eastAsia="SimSun" w:hAnsi="Times New Roman" w:cs="Times New Roman"/>
          <w:kern w:val="24"/>
          <w:sz w:val="24"/>
          <w:szCs w:val="24"/>
        </w:rPr>
        <w:t>………</w:t>
      </w:r>
      <w:r w:rsidRPr="00CB08E7">
        <w:rPr>
          <w:rFonts w:ascii="Times New Roman" w:eastAsia="SimSun" w:hAnsi="Times New Roman" w:cs="Times New Roman"/>
          <w:kern w:val="24"/>
          <w:sz w:val="24"/>
          <w:szCs w:val="24"/>
        </w:rPr>
        <w:t>……………………………</w:t>
      </w:r>
    </w:p>
    <w:p w14:paraId="037B2729" w14:textId="178C6E44" w:rsidR="00360D0B" w:rsidRPr="00CB08E7" w:rsidRDefault="00360D0B" w:rsidP="0040799D">
      <w:pPr>
        <w:shd w:val="clear" w:color="auto" w:fill="FFFFFF"/>
        <w:tabs>
          <w:tab w:val="left" w:pos="1843"/>
        </w:tabs>
        <w:suppressAutoHyphens/>
        <w:spacing w:after="0"/>
        <w:jc w:val="both"/>
        <w:rPr>
          <w:rFonts w:ascii="Times New Roman" w:eastAsia="SimSun" w:hAnsi="Times New Roman" w:cs="Times New Roman"/>
          <w:kern w:val="24"/>
          <w:sz w:val="24"/>
          <w:szCs w:val="24"/>
        </w:rPr>
      </w:pPr>
      <w:r w:rsidRPr="00CB08E7">
        <w:rPr>
          <w:rFonts w:ascii="Times New Roman" w:eastAsia="SimSun" w:hAnsi="Times New Roman" w:cs="Times New Roman"/>
          <w:kern w:val="24"/>
          <w:sz w:val="24"/>
          <w:szCs w:val="24"/>
        </w:rPr>
        <w:t>……………………...………………………………………………….……</w:t>
      </w:r>
      <w:r w:rsidR="00CE51EC" w:rsidRPr="00CB08E7">
        <w:rPr>
          <w:rFonts w:ascii="Times New Roman" w:eastAsia="SimSun" w:hAnsi="Times New Roman" w:cs="Times New Roman"/>
          <w:kern w:val="24"/>
          <w:sz w:val="24"/>
          <w:szCs w:val="24"/>
        </w:rPr>
        <w:t>…………………………………………</w:t>
      </w:r>
      <w:r w:rsidR="008D15C0" w:rsidRPr="00CB08E7">
        <w:rPr>
          <w:rFonts w:ascii="Times New Roman" w:eastAsia="SimSun" w:hAnsi="Times New Roman" w:cs="Times New Roman"/>
          <w:kern w:val="24"/>
          <w:sz w:val="24"/>
          <w:szCs w:val="24"/>
        </w:rPr>
        <w:t>………………………………………………………………..</w:t>
      </w:r>
      <w:r w:rsidR="00CE51EC" w:rsidRPr="00CB08E7">
        <w:rPr>
          <w:rFonts w:ascii="Times New Roman" w:eastAsia="SimSun" w:hAnsi="Times New Roman" w:cs="Times New Roman"/>
          <w:kern w:val="24"/>
          <w:sz w:val="24"/>
          <w:szCs w:val="24"/>
        </w:rPr>
        <w:t>……………..</w:t>
      </w:r>
    </w:p>
    <w:p w14:paraId="269A0339" w14:textId="77777777" w:rsidR="00360D0B" w:rsidRPr="00CB08E7"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kern w:val="24"/>
          <w:sz w:val="24"/>
          <w:szCs w:val="24"/>
        </w:rPr>
      </w:pPr>
    </w:p>
    <w:tbl>
      <w:tblPr>
        <w:tblW w:w="9214" w:type="dxa"/>
        <w:tblInd w:w="-5" w:type="dxa"/>
        <w:tblLayout w:type="fixed"/>
        <w:tblLook w:val="00A0" w:firstRow="1" w:lastRow="0" w:firstColumn="1" w:lastColumn="0" w:noHBand="0" w:noVBand="0"/>
      </w:tblPr>
      <w:tblGrid>
        <w:gridCol w:w="1560"/>
        <w:gridCol w:w="2409"/>
        <w:gridCol w:w="1276"/>
        <w:gridCol w:w="1985"/>
        <w:gridCol w:w="1984"/>
      </w:tblGrid>
      <w:tr w:rsidR="00EE3912" w:rsidRPr="00CB08E7" w14:paraId="15185C6B" w14:textId="77777777" w:rsidTr="003453E5">
        <w:trPr>
          <w:cantSplit/>
          <w:trHeight w:val="1211"/>
        </w:trPr>
        <w:tc>
          <w:tcPr>
            <w:tcW w:w="1560" w:type="dxa"/>
            <w:tcBorders>
              <w:top w:val="single" w:sz="4" w:space="0" w:color="000000"/>
              <w:left w:val="single" w:sz="4" w:space="0" w:color="000000"/>
              <w:bottom w:val="single" w:sz="4" w:space="0" w:color="000000"/>
              <w:right w:val="single" w:sz="4" w:space="0" w:color="000000"/>
            </w:tcBorders>
            <w:vAlign w:val="center"/>
          </w:tcPr>
          <w:p w14:paraId="7D7A6570" w14:textId="77777777" w:rsidR="00FA6A64" w:rsidRPr="00CB08E7" w:rsidRDefault="00FA6A64" w:rsidP="0040799D">
            <w:pPr>
              <w:tabs>
                <w:tab w:val="left" w:pos="1843"/>
              </w:tabs>
              <w:suppressAutoHyphens/>
              <w:spacing w:after="0"/>
              <w:jc w:val="center"/>
              <w:rPr>
                <w:rFonts w:ascii="Times New Roman" w:eastAsia="SimSun" w:hAnsi="Times New Roman" w:cs="Times New Roman"/>
                <w:kern w:val="24"/>
                <w:sz w:val="24"/>
                <w:szCs w:val="24"/>
              </w:rPr>
            </w:pPr>
            <w:r w:rsidRPr="00CB08E7">
              <w:rPr>
                <w:rFonts w:ascii="Times New Roman" w:eastAsia="SimSun" w:hAnsi="Times New Roman" w:cs="Times New Roman"/>
                <w:kern w:val="24"/>
                <w:sz w:val="24"/>
                <w:szCs w:val="24"/>
              </w:rPr>
              <w:t>Nr umowy z Podwykonawcą wraz z aneksami</w:t>
            </w:r>
          </w:p>
        </w:tc>
        <w:tc>
          <w:tcPr>
            <w:tcW w:w="2409" w:type="dxa"/>
            <w:tcBorders>
              <w:top w:val="single" w:sz="4" w:space="0" w:color="000000"/>
              <w:left w:val="single" w:sz="4" w:space="0" w:color="000000"/>
              <w:bottom w:val="single" w:sz="4" w:space="0" w:color="000000"/>
              <w:right w:val="nil"/>
            </w:tcBorders>
            <w:vAlign w:val="center"/>
          </w:tcPr>
          <w:p w14:paraId="5B9281AE" w14:textId="77777777" w:rsidR="00FA6A64" w:rsidRPr="00CB08E7" w:rsidRDefault="00FA6A64" w:rsidP="0040799D">
            <w:pPr>
              <w:suppressAutoHyphens/>
              <w:spacing w:after="0"/>
              <w:jc w:val="center"/>
              <w:rPr>
                <w:rFonts w:ascii="Times New Roman" w:eastAsia="SimSun" w:hAnsi="Times New Roman" w:cs="Times New Roman"/>
                <w:kern w:val="24"/>
                <w:sz w:val="24"/>
                <w:szCs w:val="24"/>
              </w:rPr>
            </w:pPr>
            <w:r w:rsidRPr="00CB08E7">
              <w:rPr>
                <w:rFonts w:ascii="Times New Roman" w:eastAsia="SimSun" w:hAnsi="Times New Roman" w:cs="Times New Roman"/>
                <w:kern w:val="24"/>
                <w:sz w:val="24"/>
                <w:szCs w:val="24"/>
              </w:rPr>
              <w:t>Wysokość wynagrodzenia dla Podwykonawcy wynikająca z umowy za całość robót objętych umową</w:t>
            </w:r>
          </w:p>
        </w:tc>
        <w:tc>
          <w:tcPr>
            <w:tcW w:w="1276" w:type="dxa"/>
            <w:tcBorders>
              <w:top w:val="single" w:sz="4" w:space="0" w:color="000000"/>
              <w:left w:val="single" w:sz="4" w:space="0" w:color="000000"/>
              <w:bottom w:val="single" w:sz="4" w:space="0" w:color="000000"/>
              <w:right w:val="nil"/>
            </w:tcBorders>
            <w:vAlign w:val="center"/>
          </w:tcPr>
          <w:p w14:paraId="1E85E421" w14:textId="77777777" w:rsidR="00FA6A64" w:rsidRPr="00CB08E7" w:rsidRDefault="00FA6A64" w:rsidP="0040799D">
            <w:pPr>
              <w:suppressAutoHyphens/>
              <w:spacing w:after="0"/>
              <w:ind w:left="31" w:firstLine="2"/>
              <w:jc w:val="center"/>
              <w:rPr>
                <w:rFonts w:ascii="Times New Roman" w:eastAsia="SimSun" w:hAnsi="Times New Roman" w:cs="Times New Roman"/>
                <w:kern w:val="24"/>
                <w:sz w:val="24"/>
                <w:szCs w:val="24"/>
              </w:rPr>
            </w:pPr>
            <w:r w:rsidRPr="00CB08E7">
              <w:rPr>
                <w:rFonts w:ascii="Times New Roman" w:eastAsia="SimSun" w:hAnsi="Times New Roman" w:cs="Times New Roman"/>
                <w:kern w:val="24"/>
                <w:sz w:val="24"/>
                <w:szCs w:val="24"/>
              </w:rPr>
              <w:t>Rodzaj robót</w:t>
            </w:r>
          </w:p>
        </w:tc>
        <w:tc>
          <w:tcPr>
            <w:tcW w:w="1985" w:type="dxa"/>
            <w:tcBorders>
              <w:top w:val="single" w:sz="4" w:space="0" w:color="000000"/>
              <w:left w:val="single" w:sz="4" w:space="0" w:color="000000"/>
              <w:bottom w:val="single" w:sz="4" w:space="0" w:color="000000"/>
              <w:right w:val="single" w:sz="4" w:space="0" w:color="000000"/>
            </w:tcBorders>
            <w:vAlign w:val="center"/>
          </w:tcPr>
          <w:p w14:paraId="118D7964" w14:textId="77777777" w:rsidR="00FA6A64" w:rsidRPr="00CB08E7" w:rsidRDefault="00FA6A64" w:rsidP="0040799D">
            <w:pPr>
              <w:spacing w:after="0"/>
              <w:jc w:val="center"/>
              <w:rPr>
                <w:rFonts w:ascii="Times New Roman" w:eastAsia="SimSun" w:hAnsi="Times New Roman" w:cs="Times New Roman"/>
                <w:sz w:val="24"/>
                <w:szCs w:val="24"/>
              </w:rPr>
            </w:pPr>
            <w:r w:rsidRPr="00CB08E7">
              <w:rPr>
                <w:rFonts w:ascii="Times New Roman" w:eastAsia="SimSun" w:hAnsi="Times New Roman" w:cs="Times New Roman"/>
                <w:kern w:val="24"/>
                <w:sz w:val="24"/>
                <w:szCs w:val="24"/>
              </w:rPr>
              <w:t>Numer i data wystawienia faktury Podwykonawcy dla Wykonawcy</w:t>
            </w:r>
          </w:p>
        </w:tc>
        <w:tc>
          <w:tcPr>
            <w:tcW w:w="1984" w:type="dxa"/>
            <w:tcBorders>
              <w:top w:val="single" w:sz="4" w:space="0" w:color="000000"/>
              <w:left w:val="single" w:sz="4" w:space="0" w:color="000000"/>
              <w:bottom w:val="single" w:sz="4" w:space="0" w:color="000000"/>
              <w:right w:val="single" w:sz="4" w:space="0" w:color="auto"/>
            </w:tcBorders>
            <w:vAlign w:val="center"/>
          </w:tcPr>
          <w:p w14:paraId="7B76BC07" w14:textId="77777777" w:rsidR="00FA6A64" w:rsidRPr="00CB08E7" w:rsidRDefault="00FA6A64" w:rsidP="0040799D">
            <w:pPr>
              <w:suppressAutoHyphens/>
              <w:spacing w:after="0"/>
              <w:ind w:left="34" w:right="34"/>
              <w:jc w:val="center"/>
              <w:rPr>
                <w:rFonts w:ascii="Times New Roman" w:eastAsia="SimSun" w:hAnsi="Times New Roman" w:cs="Times New Roman"/>
                <w:kern w:val="24"/>
                <w:sz w:val="24"/>
                <w:szCs w:val="24"/>
              </w:rPr>
            </w:pPr>
            <w:r w:rsidRPr="00CB08E7">
              <w:rPr>
                <w:rFonts w:ascii="Times New Roman" w:eastAsia="SimSun" w:hAnsi="Times New Roman" w:cs="Times New Roman"/>
                <w:kern w:val="24"/>
                <w:sz w:val="24"/>
                <w:szCs w:val="24"/>
              </w:rPr>
              <w:t>Należność wynikająca z faktury</w:t>
            </w:r>
          </w:p>
        </w:tc>
      </w:tr>
      <w:tr w:rsidR="00EE3912" w:rsidRPr="00CB08E7" w14:paraId="4FC92238" w14:textId="77777777" w:rsidTr="003453E5">
        <w:trPr>
          <w:trHeight w:val="288"/>
        </w:trPr>
        <w:tc>
          <w:tcPr>
            <w:tcW w:w="1560" w:type="dxa"/>
            <w:vMerge w:val="restart"/>
            <w:tcBorders>
              <w:top w:val="single" w:sz="4" w:space="0" w:color="000000"/>
              <w:left w:val="single" w:sz="4" w:space="0" w:color="000000"/>
              <w:right w:val="single" w:sz="4" w:space="0" w:color="000000"/>
            </w:tcBorders>
          </w:tcPr>
          <w:p w14:paraId="629E42B8" w14:textId="77777777" w:rsidR="00FA6A64" w:rsidRPr="00CB08E7" w:rsidRDefault="00FA6A64" w:rsidP="0040799D">
            <w:pPr>
              <w:suppressAutoHyphens/>
              <w:snapToGrid w:val="0"/>
              <w:spacing w:after="0"/>
              <w:ind w:left="426" w:right="57" w:hanging="426"/>
              <w:rPr>
                <w:rFonts w:ascii="Times New Roman" w:eastAsia="SimSun" w:hAnsi="Times New Roman" w:cs="Times New Roman"/>
                <w:kern w:val="24"/>
                <w:sz w:val="24"/>
                <w:szCs w:val="24"/>
              </w:rPr>
            </w:pPr>
          </w:p>
        </w:tc>
        <w:tc>
          <w:tcPr>
            <w:tcW w:w="2409" w:type="dxa"/>
            <w:vMerge w:val="restart"/>
            <w:tcBorders>
              <w:top w:val="single" w:sz="4" w:space="0" w:color="000000"/>
              <w:left w:val="single" w:sz="4" w:space="0" w:color="000000"/>
              <w:right w:val="nil"/>
            </w:tcBorders>
          </w:tcPr>
          <w:p w14:paraId="6C72827B"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276" w:type="dxa"/>
            <w:vMerge w:val="restart"/>
            <w:tcBorders>
              <w:top w:val="single" w:sz="4" w:space="0" w:color="000000"/>
              <w:left w:val="single" w:sz="4" w:space="0" w:color="000000"/>
              <w:right w:val="nil"/>
            </w:tcBorders>
          </w:tcPr>
          <w:p w14:paraId="00048945"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4912D4C9"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4" w:type="dxa"/>
            <w:tcBorders>
              <w:top w:val="single" w:sz="4" w:space="0" w:color="000000"/>
              <w:left w:val="single" w:sz="4" w:space="0" w:color="000000"/>
              <w:bottom w:val="single" w:sz="4" w:space="0" w:color="000000"/>
              <w:right w:val="single" w:sz="4" w:space="0" w:color="auto"/>
            </w:tcBorders>
          </w:tcPr>
          <w:p w14:paraId="727A101D"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r>
      <w:tr w:rsidR="00EE3912" w:rsidRPr="00CB08E7" w14:paraId="604DE5AB" w14:textId="77777777" w:rsidTr="003453E5">
        <w:trPr>
          <w:trHeight w:val="153"/>
        </w:trPr>
        <w:tc>
          <w:tcPr>
            <w:tcW w:w="1560" w:type="dxa"/>
            <w:vMerge/>
            <w:tcBorders>
              <w:left w:val="single" w:sz="4" w:space="0" w:color="000000"/>
              <w:bottom w:val="single" w:sz="4" w:space="0" w:color="000000"/>
              <w:right w:val="single" w:sz="4" w:space="0" w:color="000000"/>
            </w:tcBorders>
          </w:tcPr>
          <w:p w14:paraId="72329795"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2409" w:type="dxa"/>
            <w:vMerge/>
            <w:tcBorders>
              <w:left w:val="single" w:sz="4" w:space="0" w:color="000000"/>
              <w:bottom w:val="single" w:sz="4" w:space="0" w:color="000000"/>
              <w:right w:val="nil"/>
            </w:tcBorders>
          </w:tcPr>
          <w:p w14:paraId="19EE15C9"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276" w:type="dxa"/>
            <w:vMerge/>
            <w:tcBorders>
              <w:left w:val="single" w:sz="4" w:space="0" w:color="000000"/>
              <w:bottom w:val="single" w:sz="4" w:space="0" w:color="000000"/>
              <w:right w:val="nil"/>
            </w:tcBorders>
          </w:tcPr>
          <w:p w14:paraId="5DC66DCD"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206F2AA4"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4" w:type="dxa"/>
            <w:tcBorders>
              <w:top w:val="single" w:sz="4" w:space="0" w:color="000000"/>
              <w:left w:val="single" w:sz="4" w:space="0" w:color="000000"/>
              <w:bottom w:val="single" w:sz="4" w:space="0" w:color="000000"/>
              <w:right w:val="single" w:sz="4" w:space="0" w:color="auto"/>
            </w:tcBorders>
          </w:tcPr>
          <w:p w14:paraId="63C38EE5"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r>
      <w:tr w:rsidR="00EE3912" w:rsidRPr="00CB08E7" w14:paraId="040C6D8F" w14:textId="77777777" w:rsidTr="003453E5">
        <w:trPr>
          <w:trHeight w:val="288"/>
        </w:trPr>
        <w:tc>
          <w:tcPr>
            <w:tcW w:w="1560" w:type="dxa"/>
            <w:vMerge w:val="restart"/>
            <w:tcBorders>
              <w:top w:val="single" w:sz="4" w:space="0" w:color="000000"/>
              <w:left w:val="single" w:sz="4" w:space="0" w:color="000000"/>
              <w:right w:val="single" w:sz="4" w:space="0" w:color="000000"/>
            </w:tcBorders>
          </w:tcPr>
          <w:p w14:paraId="2770C257"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2409" w:type="dxa"/>
            <w:vMerge w:val="restart"/>
            <w:tcBorders>
              <w:top w:val="single" w:sz="4" w:space="0" w:color="000000"/>
              <w:left w:val="single" w:sz="4" w:space="0" w:color="000000"/>
              <w:right w:val="nil"/>
            </w:tcBorders>
          </w:tcPr>
          <w:p w14:paraId="2BDC48B1"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276" w:type="dxa"/>
            <w:vMerge w:val="restart"/>
            <w:tcBorders>
              <w:top w:val="single" w:sz="4" w:space="0" w:color="000000"/>
              <w:left w:val="single" w:sz="4" w:space="0" w:color="000000"/>
              <w:right w:val="nil"/>
            </w:tcBorders>
          </w:tcPr>
          <w:p w14:paraId="3CDD73E9"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16B481AC"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4" w:type="dxa"/>
            <w:tcBorders>
              <w:top w:val="single" w:sz="4" w:space="0" w:color="000000"/>
              <w:left w:val="single" w:sz="4" w:space="0" w:color="000000"/>
              <w:bottom w:val="single" w:sz="4" w:space="0" w:color="000000"/>
              <w:right w:val="single" w:sz="4" w:space="0" w:color="auto"/>
            </w:tcBorders>
          </w:tcPr>
          <w:p w14:paraId="25DF56AA"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r>
      <w:tr w:rsidR="00596DF1" w:rsidRPr="00CB08E7" w14:paraId="15D985E5" w14:textId="77777777" w:rsidTr="003453E5">
        <w:trPr>
          <w:trHeight w:val="153"/>
        </w:trPr>
        <w:tc>
          <w:tcPr>
            <w:tcW w:w="1560" w:type="dxa"/>
            <w:vMerge/>
            <w:tcBorders>
              <w:left w:val="single" w:sz="4" w:space="0" w:color="000000"/>
              <w:bottom w:val="single" w:sz="4" w:space="0" w:color="000000"/>
              <w:right w:val="single" w:sz="4" w:space="0" w:color="000000"/>
            </w:tcBorders>
          </w:tcPr>
          <w:p w14:paraId="6BD3CA75"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2409" w:type="dxa"/>
            <w:vMerge/>
            <w:tcBorders>
              <w:left w:val="single" w:sz="4" w:space="0" w:color="000000"/>
              <w:bottom w:val="single" w:sz="4" w:space="0" w:color="000000"/>
              <w:right w:val="nil"/>
            </w:tcBorders>
          </w:tcPr>
          <w:p w14:paraId="370ADD98"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276" w:type="dxa"/>
            <w:vMerge/>
            <w:tcBorders>
              <w:left w:val="single" w:sz="4" w:space="0" w:color="000000"/>
              <w:bottom w:val="single" w:sz="4" w:space="0" w:color="000000"/>
              <w:right w:val="nil"/>
            </w:tcBorders>
          </w:tcPr>
          <w:p w14:paraId="36E3EA0F"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097131F"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4" w:type="dxa"/>
            <w:tcBorders>
              <w:top w:val="single" w:sz="4" w:space="0" w:color="000000"/>
              <w:left w:val="single" w:sz="4" w:space="0" w:color="000000"/>
              <w:bottom w:val="single" w:sz="4" w:space="0" w:color="000000"/>
              <w:right w:val="single" w:sz="4" w:space="0" w:color="auto"/>
            </w:tcBorders>
          </w:tcPr>
          <w:p w14:paraId="1EC565A7" w14:textId="77777777" w:rsidR="00FA6A64" w:rsidRPr="00CB08E7"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r>
    </w:tbl>
    <w:p w14:paraId="54F26DF1" w14:textId="77777777" w:rsidR="00360D0B" w:rsidRPr="00CB08E7" w:rsidRDefault="00360D0B" w:rsidP="0040799D">
      <w:pPr>
        <w:spacing w:after="0"/>
        <w:rPr>
          <w:rFonts w:ascii="Times New Roman" w:hAnsi="Times New Roman" w:cs="Times New Roman"/>
          <w:b/>
          <w:bCs/>
          <w:sz w:val="24"/>
          <w:szCs w:val="24"/>
        </w:rPr>
      </w:pPr>
    </w:p>
    <w:p w14:paraId="7370A8E3" w14:textId="77777777" w:rsidR="00360D0B" w:rsidRPr="00CB08E7" w:rsidRDefault="00360D0B" w:rsidP="0040799D">
      <w:pPr>
        <w:shd w:val="clear" w:color="auto" w:fill="FFFFFF"/>
        <w:spacing w:after="0"/>
        <w:ind w:left="426" w:hanging="426"/>
        <w:rPr>
          <w:rFonts w:ascii="Times New Roman" w:hAnsi="Times New Roman" w:cs="Times New Roman"/>
          <w:sz w:val="24"/>
          <w:szCs w:val="24"/>
        </w:rPr>
      </w:pPr>
      <w:proofErr w:type="gramStart"/>
      <w:r w:rsidRPr="00CB08E7">
        <w:rPr>
          <w:rFonts w:ascii="Times New Roman" w:hAnsi="Times New Roman" w:cs="Times New Roman"/>
          <w:sz w:val="24"/>
          <w:szCs w:val="24"/>
        </w:rPr>
        <w:t>Data:  …</w:t>
      </w:r>
      <w:proofErr w:type="gramEnd"/>
      <w:r w:rsidRPr="00CB08E7">
        <w:rPr>
          <w:rFonts w:ascii="Times New Roman" w:hAnsi="Times New Roman" w:cs="Times New Roman"/>
          <w:sz w:val="24"/>
          <w:szCs w:val="24"/>
        </w:rPr>
        <w:t>……</w:t>
      </w:r>
      <w:proofErr w:type="gramStart"/>
      <w:r w:rsidRPr="00CB08E7">
        <w:rPr>
          <w:rFonts w:ascii="Times New Roman" w:hAnsi="Times New Roman" w:cs="Times New Roman"/>
          <w:sz w:val="24"/>
          <w:szCs w:val="24"/>
        </w:rPr>
        <w:t>…….</w:t>
      </w:r>
      <w:proofErr w:type="gramEnd"/>
      <w:r w:rsidRPr="00CB08E7">
        <w:rPr>
          <w:rFonts w:ascii="Times New Roman" w:hAnsi="Times New Roman" w:cs="Times New Roman"/>
          <w:sz w:val="24"/>
          <w:szCs w:val="24"/>
        </w:rPr>
        <w:t>………</w:t>
      </w:r>
    </w:p>
    <w:p w14:paraId="440C13B6" w14:textId="77777777" w:rsidR="00360D0B" w:rsidRPr="00CB08E7" w:rsidRDefault="00360D0B" w:rsidP="0040799D">
      <w:pPr>
        <w:shd w:val="clear" w:color="auto" w:fill="FFFFFF"/>
        <w:spacing w:after="0"/>
        <w:ind w:left="426" w:hanging="426"/>
        <w:rPr>
          <w:rFonts w:ascii="Times New Roman" w:hAnsi="Times New Roman" w:cs="Times New Roman"/>
          <w:sz w:val="24"/>
          <w:szCs w:val="24"/>
        </w:rPr>
      </w:pPr>
    </w:p>
    <w:p w14:paraId="1E5D01B7" w14:textId="77777777" w:rsidR="00360D0B" w:rsidRPr="00CB08E7" w:rsidRDefault="00360D0B" w:rsidP="0040799D">
      <w:pPr>
        <w:shd w:val="clear" w:color="auto" w:fill="FFFFFF"/>
        <w:spacing w:after="0"/>
        <w:ind w:left="426" w:hanging="426"/>
        <w:rPr>
          <w:rFonts w:ascii="Times New Roman" w:hAnsi="Times New Roman" w:cs="Times New Roman"/>
          <w:sz w:val="24"/>
          <w:szCs w:val="24"/>
        </w:rPr>
      </w:pPr>
    </w:p>
    <w:p w14:paraId="71177FBA" w14:textId="77777777" w:rsidR="00360D0B" w:rsidRPr="00CB08E7" w:rsidRDefault="00360D0B" w:rsidP="0040799D">
      <w:pPr>
        <w:shd w:val="clear" w:color="auto" w:fill="FFFFFF"/>
        <w:spacing w:after="0"/>
        <w:ind w:left="426" w:hanging="426"/>
        <w:rPr>
          <w:rFonts w:ascii="Times New Roman" w:hAnsi="Times New Roman" w:cs="Times New Roman"/>
          <w:sz w:val="24"/>
          <w:szCs w:val="24"/>
        </w:rPr>
      </w:pPr>
    </w:p>
    <w:p w14:paraId="2D8BEFE4" w14:textId="77777777" w:rsidR="00360D0B" w:rsidRPr="00CB08E7" w:rsidRDefault="00360D0B" w:rsidP="0040799D">
      <w:pPr>
        <w:shd w:val="clear" w:color="auto" w:fill="FFFFFF"/>
        <w:spacing w:after="0"/>
        <w:ind w:left="426" w:hanging="426"/>
        <w:rPr>
          <w:rFonts w:ascii="Times New Roman" w:hAnsi="Times New Roman" w:cs="Times New Roman"/>
          <w:sz w:val="24"/>
          <w:szCs w:val="24"/>
        </w:rPr>
      </w:pPr>
    </w:p>
    <w:p w14:paraId="6C7ED844" w14:textId="77777777" w:rsidR="00360D0B" w:rsidRPr="00CB08E7" w:rsidRDefault="00360D0B" w:rsidP="0040799D">
      <w:pPr>
        <w:shd w:val="clear" w:color="auto" w:fill="FFFFFF"/>
        <w:spacing w:after="0"/>
        <w:ind w:left="426" w:hanging="426"/>
        <w:rPr>
          <w:rFonts w:ascii="Times New Roman" w:hAnsi="Times New Roman" w:cs="Times New Roman"/>
          <w:sz w:val="24"/>
          <w:szCs w:val="24"/>
        </w:rPr>
      </w:pPr>
    </w:p>
    <w:p w14:paraId="593B8BC2" w14:textId="77777777" w:rsidR="00360D0B" w:rsidRPr="00CB08E7" w:rsidRDefault="00360D0B" w:rsidP="0040799D">
      <w:pPr>
        <w:shd w:val="clear" w:color="auto" w:fill="FFFFFF"/>
        <w:spacing w:after="0"/>
        <w:ind w:left="426" w:hanging="426"/>
        <w:rPr>
          <w:rFonts w:ascii="Times New Roman" w:hAnsi="Times New Roman" w:cs="Times New Roman"/>
          <w:sz w:val="24"/>
          <w:szCs w:val="24"/>
        </w:rPr>
      </w:pPr>
      <w:r w:rsidRPr="00CB08E7">
        <w:rPr>
          <w:rFonts w:ascii="Times New Roman" w:hAnsi="Times New Roman" w:cs="Times New Roman"/>
          <w:sz w:val="24"/>
          <w:szCs w:val="24"/>
        </w:rPr>
        <w:t>…………………………...........................................................................................................</w:t>
      </w:r>
    </w:p>
    <w:p w14:paraId="5C6D7069" w14:textId="77777777" w:rsidR="00360D0B" w:rsidRPr="00CB08E7" w:rsidRDefault="00360D0B" w:rsidP="0040799D">
      <w:pPr>
        <w:shd w:val="clear" w:color="auto" w:fill="FFFFFF"/>
        <w:spacing w:after="0"/>
        <w:ind w:left="426" w:hanging="426"/>
        <w:rPr>
          <w:rFonts w:ascii="Times New Roman" w:hAnsi="Times New Roman" w:cs="Times New Roman"/>
          <w:sz w:val="24"/>
          <w:szCs w:val="24"/>
        </w:rPr>
      </w:pPr>
      <w:r w:rsidRPr="00CB08E7">
        <w:rPr>
          <w:rFonts w:ascii="Times New Roman" w:hAnsi="Times New Roman" w:cs="Times New Roman"/>
          <w:sz w:val="24"/>
          <w:szCs w:val="24"/>
        </w:rPr>
        <w:t>(pieczęć imienna i podpis uprawomocnionego przedstawiciela Wykonawcy)</w:t>
      </w:r>
    </w:p>
    <w:p w14:paraId="6D7E4B4D" w14:textId="77777777" w:rsidR="00360D0B" w:rsidRPr="00CB08E7" w:rsidRDefault="00360D0B" w:rsidP="0040799D">
      <w:pPr>
        <w:shd w:val="clear" w:color="auto" w:fill="FFFFFF"/>
        <w:tabs>
          <w:tab w:val="left" w:pos="1843"/>
        </w:tabs>
        <w:suppressAutoHyphens/>
        <w:spacing w:after="0"/>
        <w:ind w:left="426" w:hanging="426"/>
        <w:jc w:val="both"/>
        <w:rPr>
          <w:rFonts w:ascii="Times New Roman" w:hAnsi="Times New Roman" w:cs="Times New Roman"/>
          <w:sz w:val="24"/>
          <w:szCs w:val="24"/>
        </w:rPr>
      </w:pPr>
      <w:r w:rsidRPr="00CB08E7">
        <w:rPr>
          <w:rFonts w:ascii="Times New Roman" w:hAnsi="Times New Roman" w:cs="Times New Roman"/>
          <w:sz w:val="24"/>
          <w:szCs w:val="24"/>
        </w:rPr>
        <w:t xml:space="preserve"> </w:t>
      </w:r>
    </w:p>
    <w:p w14:paraId="211BBD0A" w14:textId="77777777" w:rsidR="00360D0B" w:rsidRPr="00CB08E7" w:rsidRDefault="00360D0B" w:rsidP="0040799D">
      <w:pPr>
        <w:spacing w:after="0"/>
        <w:rPr>
          <w:rFonts w:ascii="Times New Roman" w:hAnsi="Times New Roman" w:cs="Times New Roman"/>
          <w:b/>
          <w:bCs/>
          <w:sz w:val="24"/>
          <w:szCs w:val="24"/>
        </w:rPr>
      </w:pPr>
    </w:p>
    <w:p w14:paraId="402FEA0C" w14:textId="77777777" w:rsidR="004A609D" w:rsidRPr="00CB08E7" w:rsidRDefault="004A609D" w:rsidP="0040799D">
      <w:pPr>
        <w:spacing w:after="0"/>
        <w:rPr>
          <w:rFonts w:ascii="Times New Roman" w:hAnsi="Times New Roman" w:cs="Times New Roman"/>
          <w:sz w:val="24"/>
          <w:szCs w:val="24"/>
        </w:rPr>
      </w:pPr>
    </w:p>
    <w:p w14:paraId="093297CB" w14:textId="77777777" w:rsidR="004A609D" w:rsidRPr="00CB08E7" w:rsidRDefault="004A609D" w:rsidP="0040799D">
      <w:pPr>
        <w:spacing w:after="0"/>
        <w:rPr>
          <w:rFonts w:ascii="Times New Roman" w:hAnsi="Times New Roman" w:cs="Times New Roman"/>
          <w:b/>
          <w:bCs/>
          <w:sz w:val="24"/>
          <w:szCs w:val="24"/>
        </w:rPr>
      </w:pPr>
    </w:p>
    <w:sectPr w:rsidR="004A609D" w:rsidRPr="00CB08E7" w:rsidSect="00CB08E7">
      <w:headerReference w:type="default" r:id="rId9"/>
      <w:footerReference w:type="default" r:id="rId10"/>
      <w:headerReference w:type="first" r:id="rId11"/>
      <w:footerReference w:type="first" r:id="rId12"/>
      <w:pgSz w:w="11906" w:h="16838" w:code="9"/>
      <w:pgMar w:top="851" w:right="1134" w:bottom="1134" w:left="1418" w:header="709" w:footer="709" w:gutter="0"/>
      <w:paperSrc w:first="258" w:other="25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749B1" w14:textId="77777777" w:rsidR="00CC6F07" w:rsidRDefault="00CC6F07" w:rsidP="00077CA1">
      <w:pPr>
        <w:spacing w:after="0" w:line="240" w:lineRule="auto"/>
      </w:pPr>
      <w:r>
        <w:separator/>
      </w:r>
    </w:p>
  </w:endnote>
  <w:endnote w:type="continuationSeparator" w:id="0">
    <w:p w14:paraId="4B3D5732" w14:textId="77777777" w:rsidR="00CC6F07" w:rsidRDefault="00CC6F07" w:rsidP="00077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566863"/>
      <w:docPartObj>
        <w:docPartGallery w:val="Page Numbers (Bottom of Page)"/>
        <w:docPartUnique/>
      </w:docPartObj>
    </w:sdtPr>
    <w:sdtContent>
      <w:p w14:paraId="67334845" w14:textId="54E2466C" w:rsidR="004F09DF" w:rsidRDefault="004F09DF" w:rsidP="00664A92">
        <w:pPr>
          <w:pStyle w:val="Stopka"/>
          <w:spacing w:after="0"/>
          <w:jc w:val="right"/>
        </w:pPr>
        <w:r>
          <w:fldChar w:fldCharType="begin"/>
        </w:r>
        <w:r>
          <w:instrText>PAGE   \* MERGEFORMAT</w:instrText>
        </w:r>
        <w:r>
          <w:fldChar w:fldCharType="separate"/>
        </w:r>
        <w:r w:rsidR="000807CF" w:rsidRPr="000807CF">
          <w:rPr>
            <w:noProof/>
            <w:lang w:val="pl-PL"/>
          </w:rPr>
          <w:t>17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5E2E" w14:textId="77777777" w:rsidR="004205E8" w:rsidRPr="001A3EAC" w:rsidRDefault="004205E8" w:rsidP="001A3EAC">
    <w:pPr>
      <w:pStyle w:val="Stopka"/>
      <w:jc w:val="center"/>
      <w:rPr>
        <w:rFonts w:ascii="Times New Roman" w:hAnsi="Times New Roman"/>
        <w:sz w:val="20"/>
        <w:szCs w:val="20"/>
      </w:rPr>
    </w:pPr>
    <w:r w:rsidRPr="001A3EAC">
      <w:rPr>
        <w:rFonts w:ascii="Times New Roman" w:hAnsi="Times New Roman"/>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4EFC1" w14:textId="77777777" w:rsidR="00CC6F07" w:rsidRDefault="00CC6F07" w:rsidP="00077CA1">
      <w:pPr>
        <w:spacing w:after="0" w:line="240" w:lineRule="auto"/>
      </w:pPr>
      <w:r>
        <w:separator/>
      </w:r>
    </w:p>
  </w:footnote>
  <w:footnote w:type="continuationSeparator" w:id="0">
    <w:p w14:paraId="28E34C7E" w14:textId="77777777" w:rsidR="00CC6F07" w:rsidRDefault="00CC6F07" w:rsidP="00077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62333" w14:textId="16F700CF" w:rsidR="0016460D" w:rsidRDefault="009332E8" w:rsidP="0016460D">
    <w:pPr>
      <w:pStyle w:val="Nagwek"/>
      <w:spacing w:after="0"/>
    </w:pPr>
    <w:r w:rsidRPr="00340E45">
      <w:rPr>
        <w:noProof/>
      </w:rPr>
      <w:drawing>
        <wp:inline distT="0" distB="0" distL="0" distR="0" wp14:anchorId="0AFA5BE1" wp14:editId="4808DC44">
          <wp:extent cx="5753100" cy="466725"/>
          <wp:effectExtent l="0" t="0" r="0" b="9525"/>
          <wp:docPr id="2004310497" name="Obraz 1" descr="Logotypy&#10;Kolorowe znaki ułożone w poziomym rzędzie. Od lewej:  Znak graficzny marki jest zbudowany &#10;z układu połączonych gwiazd na tle &#10;trapezu. Symbolika gwiazd nawiązuje &#10;do flagi Unii Europejskiej przez żółty kolor jednej z gwiazd oraz niebieski kolor tła. Obok znak Rzeczypospolitej Polskiej składający się ze znaku graficznego oraz graficznej formy nazwy „Rzeczpospolita&#10;Polska” Następnie znak Unii Europejskiej z  dopiskiem  dofinansowane przez Unię Europejską, pionowa, czarna kreska oddzielająca znak Podkarpackie z dopiskiem przestrzeń otwarta. Znak graficzny jednoznacznie nawiązuje do &#10;podkarpackiego krajobrazu, a obecna w nim strzałka &#10;do samolotu. Zielony element przypomina przyrodę &#10;bieszczadzkich połonin. Kolor niebieski symbolizuje &#10;ślad pozostawiany na niebie przez samolot, nawiązuje &#10;do powietrza i wolnośc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75862780" descr="Logotypy&#10;Kolorowe znaki ułożone w poziomym rzędzie. Od lewej:  Znak graficzny marki jest zbudowany &#10;z układu połączonych gwiazd na tle &#10;trapezu. Symbolika gwiazd nawiązuje &#10;do flagi Unii Europejskiej przez żółty kolor jednej z gwiazd oraz niebieski kolor tła. Obok znak Rzeczypospolitej Polskiej składający się ze znaku graficznego oraz graficznej formy nazwy „Rzeczpospolita&#10;Polska” Następnie znak Unii Europejskiej z  dopiskiem  dofinansowane przez Unię Europejską, pionowa, czarna kreska oddzielająca znak Podkarpackie z dopiskiem przestrzeń otwarta. Znak graficzny jednoznacznie nawiązuje do &#10;podkarpackiego krajobrazu, a obecna w nim strzałka &#10;do samolotu. Zielony element przypomina przyrodę &#10;bieszczadzkich połonin. Kolor niebieski symbolizuje &#10;ślad pozostawiany na niebie przez samolot, nawiązuje &#10;do powietrza i wolności.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66725"/>
                  </a:xfrm>
                  <a:prstGeom prst="rect">
                    <a:avLst/>
                  </a:prstGeom>
                  <a:noFill/>
                  <a:ln>
                    <a:noFill/>
                  </a:ln>
                </pic:spPr>
              </pic:pic>
            </a:graphicData>
          </a:graphic>
        </wp:inline>
      </w:drawing>
    </w:r>
  </w:p>
  <w:p w14:paraId="35FB0C2A" w14:textId="77777777" w:rsidR="0040799D" w:rsidRDefault="0040799D" w:rsidP="0016460D">
    <w:pPr>
      <w:pStyle w:val="Nagwek"/>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38F6B" w14:textId="664085C4" w:rsidR="004F09DF" w:rsidRDefault="004F09DF">
    <w:pPr>
      <w:pStyle w:val="Nagwek"/>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eastAsia="SimSun" w:cs="Times New Roman" w:hint="default"/>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9"/>
    <w:multiLevelType w:val="singleLevel"/>
    <w:tmpl w:val="0E402AE0"/>
    <w:name w:val="WW8Num10"/>
    <w:lvl w:ilvl="0">
      <w:start w:val="1"/>
      <w:numFmt w:val="decimal"/>
      <w:lvlText w:val="%1."/>
      <w:lvlJc w:val="left"/>
      <w:pPr>
        <w:tabs>
          <w:tab w:val="num" w:pos="0"/>
        </w:tabs>
        <w:ind w:left="720" w:hanging="360"/>
      </w:pPr>
      <w:rPr>
        <w:rFonts w:eastAsia="SimSun" w:cs="Times New Roman" w:hint="default"/>
        <w:b w:val="0"/>
        <w:bCs w:val="0"/>
        <w:i w:val="0"/>
        <w:iCs w:val="0"/>
        <w:color w:val="000000"/>
        <w:kern w:val="1"/>
        <w:sz w:val="24"/>
        <w:szCs w:val="24"/>
      </w:rPr>
    </w:lvl>
  </w:abstractNum>
  <w:abstractNum w:abstractNumId="2" w15:restartNumberingAfterBreak="0">
    <w:nsid w:val="0000000C"/>
    <w:multiLevelType w:val="singleLevel"/>
    <w:tmpl w:val="5EDA5BBE"/>
    <w:name w:val="WW8Num39"/>
    <w:lvl w:ilvl="0">
      <w:start w:val="1"/>
      <w:numFmt w:val="decimal"/>
      <w:lvlText w:val="%1."/>
      <w:lvlJc w:val="left"/>
      <w:pPr>
        <w:tabs>
          <w:tab w:val="num" w:pos="0"/>
        </w:tabs>
        <w:ind w:left="360" w:hanging="360"/>
      </w:pPr>
      <w:rPr>
        <w:rFonts w:ascii="Times New Roman" w:eastAsia="SimSun" w:hAnsi="Times New Roman" w:cs="Times New Roman" w:hint="default"/>
        <w:b w:val="0"/>
        <w:bCs/>
        <w:kern w:val="2"/>
        <w:sz w:val="24"/>
        <w:szCs w:val="24"/>
        <w:lang w:bidi="en-US"/>
      </w:rPr>
    </w:lvl>
  </w:abstractNum>
  <w:abstractNum w:abstractNumId="3" w15:restartNumberingAfterBreak="0">
    <w:nsid w:val="0000000E"/>
    <w:multiLevelType w:val="singleLevel"/>
    <w:tmpl w:val="0000000E"/>
    <w:name w:val="WW8Num15"/>
    <w:lvl w:ilvl="0">
      <w:start w:val="1"/>
      <w:numFmt w:val="decimal"/>
      <w:lvlText w:val="%1."/>
      <w:lvlJc w:val="left"/>
      <w:pPr>
        <w:tabs>
          <w:tab w:val="num" w:pos="0"/>
        </w:tabs>
        <w:ind w:left="720" w:hanging="360"/>
      </w:pPr>
      <w:rPr>
        <w:rFonts w:eastAsia="SimSun" w:cs="Times New Roman"/>
        <w:color w:val="000000"/>
        <w:sz w:val="24"/>
        <w:szCs w:val="24"/>
      </w:rPr>
    </w:lvl>
  </w:abstractNum>
  <w:abstractNum w:abstractNumId="4" w15:restartNumberingAfterBreak="0">
    <w:nsid w:val="0000000F"/>
    <w:multiLevelType w:val="singleLevel"/>
    <w:tmpl w:val="A38CBE90"/>
    <w:name w:val="WW8Num16"/>
    <w:lvl w:ilvl="0">
      <w:start w:val="1"/>
      <w:numFmt w:val="decimal"/>
      <w:lvlText w:val="%1)"/>
      <w:lvlJc w:val="left"/>
      <w:pPr>
        <w:tabs>
          <w:tab w:val="num" w:pos="0"/>
        </w:tabs>
        <w:ind w:left="720" w:hanging="360"/>
      </w:pPr>
      <w:rPr>
        <w:rFonts w:cs="Times New Roman" w:hint="default"/>
        <w:strike w:val="0"/>
      </w:rPr>
    </w:lvl>
  </w:abstractNum>
  <w:abstractNum w:abstractNumId="5" w15:restartNumberingAfterBreak="0">
    <w:nsid w:val="00000012"/>
    <w:multiLevelType w:val="singleLevel"/>
    <w:tmpl w:val="29061180"/>
    <w:name w:val="WW8Num19"/>
    <w:lvl w:ilvl="0">
      <w:start w:val="1"/>
      <w:numFmt w:val="decimal"/>
      <w:lvlText w:val="%1)"/>
      <w:lvlJc w:val="left"/>
      <w:pPr>
        <w:tabs>
          <w:tab w:val="num" w:pos="0"/>
        </w:tabs>
        <w:ind w:left="720" w:hanging="360"/>
      </w:pPr>
      <w:rPr>
        <w:rFonts w:eastAsia="SimSun" w:cs="Times New Roman" w:hint="default"/>
        <w:color w:val="000000"/>
      </w:rPr>
    </w:lvl>
  </w:abstractNum>
  <w:abstractNum w:abstractNumId="6" w15:restartNumberingAfterBreak="0">
    <w:nsid w:val="00000013"/>
    <w:multiLevelType w:val="singleLevel"/>
    <w:tmpl w:val="00000013"/>
    <w:name w:val="WW8Num20"/>
    <w:lvl w:ilvl="0">
      <w:start w:val="1"/>
      <w:numFmt w:val="decimal"/>
      <w:lvlText w:val="%1."/>
      <w:lvlJc w:val="left"/>
      <w:pPr>
        <w:tabs>
          <w:tab w:val="num" w:pos="0"/>
        </w:tabs>
        <w:ind w:left="720" w:hanging="360"/>
      </w:pPr>
      <w:rPr>
        <w:rFonts w:eastAsia="SimSun" w:cs="Times New Roman" w:hint="default"/>
        <w:color w:val="000000"/>
      </w:rPr>
    </w:lvl>
  </w:abstractNum>
  <w:abstractNum w:abstractNumId="7" w15:restartNumberingAfterBreak="0">
    <w:nsid w:val="00000015"/>
    <w:multiLevelType w:val="singleLevel"/>
    <w:tmpl w:val="00000015"/>
    <w:name w:val="WW8Num22"/>
    <w:lvl w:ilvl="0">
      <w:start w:val="1"/>
      <w:numFmt w:val="decimal"/>
      <w:lvlText w:val="%1)"/>
      <w:lvlJc w:val="left"/>
      <w:pPr>
        <w:tabs>
          <w:tab w:val="num" w:pos="708"/>
        </w:tabs>
        <w:ind w:left="720" w:hanging="360"/>
      </w:pPr>
      <w:rPr>
        <w:rFonts w:eastAsia="SimSun" w:cs="Times New Roman" w:hint="default"/>
      </w:rPr>
    </w:lvl>
  </w:abstractNum>
  <w:abstractNum w:abstractNumId="8" w15:restartNumberingAfterBreak="0">
    <w:nsid w:val="00000018"/>
    <w:multiLevelType w:val="singleLevel"/>
    <w:tmpl w:val="00000018"/>
    <w:name w:val="WW8Num25"/>
    <w:lvl w:ilvl="0">
      <w:start w:val="1"/>
      <w:numFmt w:val="lowerLetter"/>
      <w:lvlText w:val="%1)"/>
      <w:lvlJc w:val="left"/>
      <w:pPr>
        <w:tabs>
          <w:tab w:val="num" w:pos="0"/>
        </w:tabs>
        <w:ind w:left="720" w:hanging="360"/>
      </w:pPr>
      <w:rPr>
        <w:rFonts w:eastAsia="SimSun" w:cs="Times New Roman" w:hint="default"/>
      </w:rPr>
    </w:lvl>
  </w:abstractNum>
  <w:abstractNum w:abstractNumId="9" w15:restartNumberingAfterBreak="0">
    <w:nsid w:val="0000001B"/>
    <w:multiLevelType w:val="singleLevel"/>
    <w:tmpl w:val="0000001B"/>
    <w:name w:val="WW8Num28"/>
    <w:lvl w:ilvl="0">
      <w:start w:val="1"/>
      <w:numFmt w:val="decimal"/>
      <w:lvlText w:val="%1)"/>
      <w:lvlJc w:val="left"/>
      <w:pPr>
        <w:tabs>
          <w:tab w:val="num" w:pos="0"/>
        </w:tabs>
        <w:ind w:left="720" w:hanging="360"/>
      </w:pPr>
      <w:rPr>
        <w:rFonts w:eastAsia="SimSun" w:cs="Times New Roman" w:hint="default"/>
      </w:rPr>
    </w:lvl>
  </w:abstractNum>
  <w:abstractNum w:abstractNumId="10" w15:restartNumberingAfterBreak="0">
    <w:nsid w:val="00000028"/>
    <w:multiLevelType w:val="multilevel"/>
    <w:tmpl w:val="00000028"/>
    <w:name w:val="WW8Num41"/>
    <w:lvl w:ilvl="0">
      <w:start w:val="1"/>
      <w:numFmt w:val="lowerLetter"/>
      <w:lvlText w:val="%1)"/>
      <w:lvlJc w:val="left"/>
      <w:pPr>
        <w:tabs>
          <w:tab w:val="num" w:pos="0"/>
        </w:tabs>
        <w:ind w:left="720" w:hanging="360"/>
      </w:pPr>
      <w:rPr>
        <w:rFonts w:ascii="Times New Roman" w:eastAsia="SimSu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1.%2.%3."/>
      <w:lvlJc w:val="right"/>
      <w:pPr>
        <w:tabs>
          <w:tab w:val="num" w:pos="0"/>
        </w:tabs>
        <w:ind w:left="2160" w:hanging="180"/>
      </w:pPr>
      <w:rPr>
        <w:rFonts w:cs="Times New Roman"/>
      </w:rPr>
    </w:lvl>
    <w:lvl w:ilvl="3">
      <w:start w:val="1"/>
      <w:numFmt w:val="decimal"/>
      <w:lvlText w:val="%1.%2.%3.%4."/>
      <w:lvlJc w:val="left"/>
      <w:pPr>
        <w:tabs>
          <w:tab w:val="num" w:pos="0"/>
        </w:tabs>
        <w:ind w:left="2880" w:hanging="360"/>
      </w:pPr>
      <w:rPr>
        <w:rFonts w:cs="Times New Roman"/>
      </w:rPr>
    </w:lvl>
    <w:lvl w:ilvl="4">
      <w:start w:val="1"/>
      <w:numFmt w:val="lowerLetter"/>
      <w:lvlText w:val="%1.%2.%3.%4.%5."/>
      <w:lvlJc w:val="left"/>
      <w:pPr>
        <w:tabs>
          <w:tab w:val="num" w:pos="0"/>
        </w:tabs>
        <w:ind w:left="3600" w:hanging="360"/>
      </w:pPr>
      <w:rPr>
        <w:rFonts w:cs="Times New Roman"/>
      </w:rPr>
    </w:lvl>
    <w:lvl w:ilvl="5">
      <w:start w:val="1"/>
      <w:numFmt w:val="lowerRoman"/>
      <w:lvlText w:val="%1.%2.%3.%4.%5.%6."/>
      <w:lvlJc w:val="right"/>
      <w:pPr>
        <w:tabs>
          <w:tab w:val="num" w:pos="0"/>
        </w:tabs>
        <w:ind w:left="4320" w:hanging="180"/>
      </w:pPr>
      <w:rPr>
        <w:rFonts w:cs="Times New Roman"/>
      </w:rPr>
    </w:lvl>
    <w:lvl w:ilvl="6">
      <w:start w:val="1"/>
      <w:numFmt w:val="decimal"/>
      <w:lvlText w:val="%1.%2.%3.%4.%5.%6.%7."/>
      <w:lvlJc w:val="left"/>
      <w:pPr>
        <w:tabs>
          <w:tab w:val="num" w:pos="0"/>
        </w:tabs>
        <w:ind w:left="5040" w:hanging="360"/>
      </w:pPr>
      <w:rPr>
        <w:rFonts w:cs="Times New Roman"/>
      </w:rPr>
    </w:lvl>
    <w:lvl w:ilvl="7">
      <w:start w:val="1"/>
      <w:numFmt w:val="lowerLetter"/>
      <w:lvlText w:val="%1.%2.%3.%4.%5.%6.%7.%8."/>
      <w:lvlJc w:val="left"/>
      <w:pPr>
        <w:tabs>
          <w:tab w:val="num" w:pos="0"/>
        </w:tabs>
        <w:ind w:left="5760" w:hanging="360"/>
      </w:pPr>
      <w:rPr>
        <w:rFonts w:cs="Times New Roman"/>
      </w:rPr>
    </w:lvl>
    <w:lvl w:ilvl="8">
      <w:start w:val="1"/>
      <w:numFmt w:val="lowerRoman"/>
      <w:lvlText w:val="%1.%2.%3.%4.%5.%6.%7.%8.%9."/>
      <w:lvlJc w:val="right"/>
      <w:pPr>
        <w:tabs>
          <w:tab w:val="num" w:pos="0"/>
        </w:tabs>
        <w:ind w:left="6480" w:hanging="180"/>
      </w:pPr>
      <w:rPr>
        <w:rFonts w:cs="Times New Roman"/>
      </w:rPr>
    </w:lvl>
  </w:abstractNum>
  <w:abstractNum w:abstractNumId="11" w15:restartNumberingAfterBreak="0">
    <w:nsid w:val="00C41782"/>
    <w:multiLevelType w:val="multilevel"/>
    <w:tmpl w:val="C12A0584"/>
    <w:lvl w:ilvl="0">
      <w:start w:val="1"/>
      <w:numFmt w:val="decimal"/>
      <w:lvlText w:val="%1)"/>
      <w:lvlJc w:val="left"/>
      <w:pPr>
        <w:ind w:left="720" w:hanging="360"/>
      </w:pPr>
      <w:rPr>
        <w:rFonts w:cs="Times New Roman" w:hint="default"/>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1251091"/>
    <w:multiLevelType w:val="hybridMultilevel"/>
    <w:tmpl w:val="66B21E50"/>
    <w:lvl w:ilvl="0" w:tplc="29782A52">
      <w:start w:val="1"/>
      <w:numFmt w:val="lowerLetter"/>
      <w:lvlText w:val="%1)"/>
      <w:lvlJc w:val="left"/>
      <w:pPr>
        <w:ind w:left="720" w:hanging="360"/>
      </w:pPr>
    </w:lvl>
    <w:lvl w:ilvl="1" w:tplc="0B4804F2">
      <w:start w:val="1"/>
      <w:numFmt w:val="lowerLetter"/>
      <w:lvlText w:val="%2)"/>
      <w:lvlJc w:val="left"/>
      <w:pPr>
        <w:ind w:left="720" w:hanging="360"/>
      </w:pPr>
    </w:lvl>
    <w:lvl w:ilvl="2" w:tplc="2198464E">
      <w:start w:val="1"/>
      <w:numFmt w:val="lowerLetter"/>
      <w:lvlText w:val="%3)"/>
      <w:lvlJc w:val="left"/>
      <w:pPr>
        <w:ind w:left="720" w:hanging="360"/>
      </w:pPr>
    </w:lvl>
    <w:lvl w:ilvl="3" w:tplc="6CFC56D4">
      <w:start w:val="1"/>
      <w:numFmt w:val="lowerLetter"/>
      <w:lvlText w:val="%4)"/>
      <w:lvlJc w:val="left"/>
      <w:pPr>
        <w:ind w:left="720" w:hanging="360"/>
      </w:pPr>
    </w:lvl>
    <w:lvl w:ilvl="4" w:tplc="8DA0BD62">
      <w:start w:val="1"/>
      <w:numFmt w:val="lowerLetter"/>
      <w:lvlText w:val="%5)"/>
      <w:lvlJc w:val="left"/>
      <w:pPr>
        <w:ind w:left="720" w:hanging="360"/>
      </w:pPr>
    </w:lvl>
    <w:lvl w:ilvl="5" w:tplc="C87E176E">
      <w:start w:val="1"/>
      <w:numFmt w:val="lowerLetter"/>
      <w:lvlText w:val="%6)"/>
      <w:lvlJc w:val="left"/>
      <w:pPr>
        <w:ind w:left="720" w:hanging="360"/>
      </w:pPr>
    </w:lvl>
    <w:lvl w:ilvl="6" w:tplc="267257D4">
      <w:start w:val="1"/>
      <w:numFmt w:val="lowerLetter"/>
      <w:lvlText w:val="%7)"/>
      <w:lvlJc w:val="left"/>
      <w:pPr>
        <w:ind w:left="720" w:hanging="360"/>
      </w:pPr>
    </w:lvl>
    <w:lvl w:ilvl="7" w:tplc="E8C2DA9C">
      <w:start w:val="1"/>
      <w:numFmt w:val="lowerLetter"/>
      <w:lvlText w:val="%8)"/>
      <w:lvlJc w:val="left"/>
      <w:pPr>
        <w:ind w:left="720" w:hanging="360"/>
      </w:pPr>
    </w:lvl>
    <w:lvl w:ilvl="8" w:tplc="4E904C48">
      <w:start w:val="1"/>
      <w:numFmt w:val="lowerLetter"/>
      <w:lvlText w:val="%9)"/>
      <w:lvlJc w:val="left"/>
      <w:pPr>
        <w:ind w:left="720" w:hanging="360"/>
      </w:pPr>
    </w:lvl>
  </w:abstractNum>
  <w:abstractNum w:abstractNumId="13" w15:restartNumberingAfterBreak="0">
    <w:nsid w:val="036A3319"/>
    <w:multiLevelType w:val="hybridMultilevel"/>
    <w:tmpl w:val="F914FACA"/>
    <w:lvl w:ilvl="0" w:tplc="B4B4EB5A">
      <w:start w:val="1"/>
      <w:numFmt w:val="decimal"/>
      <w:lvlText w:val="%1."/>
      <w:lvlJc w:val="left"/>
      <w:pPr>
        <w:ind w:left="1020" w:hanging="360"/>
      </w:pPr>
    </w:lvl>
    <w:lvl w:ilvl="1" w:tplc="87AC3AD2">
      <w:start w:val="1"/>
      <w:numFmt w:val="decimal"/>
      <w:lvlText w:val="%2."/>
      <w:lvlJc w:val="left"/>
      <w:pPr>
        <w:ind w:left="1020" w:hanging="360"/>
      </w:pPr>
    </w:lvl>
    <w:lvl w:ilvl="2" w:tplc="E81E7AF4">
      <w:start w:val="1"/>
      <w:numFmt w:val="decimal"/>
      <w:lvlText w:val="%3."/>
      <w:lvlJc w:val="left"/>
      <w:pPr>
        <w:ind w:left="1020" w:hanging="360"/>
      </w:pPr>
    </w:lvl>
    <w:lvl w:ilvl="3" w:tplc="4FD877AC">
      <w:start w:val="1"/>
      <w:numFmt w:val="decimal"/>
      <w:lvlText w:val="%4."/>
      <w:lvlJc w:val="left"/>
      <w:pPr>
        <w:ind w:left="1020" w:hanging="360"/>
      </w:pPr>
    </w:lvl>
    <w:lvl w:ilvl="4" w:tplc="9E0E1384">
      <w:start w:val="1"/>
      <w:numFmt w:val="decimal"/>
      <w:lvlText w:val="%5."/>
      <w:lvlJc w:val="left"/>
      <w:pPr>
        <w:ind w:left="1020" w:hanging="360"/>
      </w:pPr>
    </w:lvl>
    <w:lvl w:ilvl="5" w:tplc="FED8733E">
      <w:start w:val="1"/>
      <w:numFmt w:val="decimal"/>
      <w:lvlText w:val="%6."/>
      <w:lvlJc w:val="left"/>
      <w:pPr>
        <w:ind w:left="1020" w:hanging="360"/>
      </w:pPr>
    </w:lvl>
    <w:lvl w:ilvl="6" w:tplc="B464EDEC">
      <w:start w:val="1"/>
      <w:numFmt w:val="decimal"/>
      <w:lvlText w:val="%7."/>
      <w:lvlJc w:val="left"/>
      <w:pPr>
        <w:ind w:left="1020" w:hanging="360"/>
      </w:pPr>
    </w:lvl>
    <w:lvl w:ilvl="7" w:tplc="39D2BB34">
      <w:start w:val="1"/>
      <w:numFmt w:val="decimal"/>
      <w:lvlText w:val="%8."/>
      <w:lvlJc w:val="left"/>
      <w:pPr>
        <w:ind w:left="1020" w:hanging="360"/>
      </w:pPr>
    </w:lvl>
    <w:lvl w:ilvl="8" w:tplc="68EA320A">
      <w:start w:val="1"/>
      <w:numFmt w:val="decimal"/>
      <w:lvlText w:val="%9."/>
      <w:lvlJc w:val="left"/>
      <w:pPr>
        <w:ind w:left="1020" w:hanging="360"/>
      </w:pPr>
    </w:lvl>
  </w:abstractNum>
  <w:abstractNum w:abstractNumId="14" w15:restartNumberingAfterBreak="0">
    <w:nsid w:val="09437CCB"/>
    <w:multiLevelType w:val="hybridMultilevel"/>
    <w:tmpl w:val="38D48FE4"/>
    <w:lvl w:ilvl="0" w:tplc="04150011">
      <w:start w:val="1"/>
      <w:numFmt w:val="decimal"/>
      <w:lvlText w:val="%1)"/>
      <w:lvlJc w:val="left"/>
      <w:pPr>
        <w:tabs>
          <w:tab w:val="num" w:pos="1440"/>
        </w:tabs>
        <w:ind w:left="1440" w:hanging="360"/>
      </w:pPr>
    </w:lvl>
    <w:lvl w:ilvl="1" w:tplc="B80651C4">
      <w:start w:val="30"/>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5" w15:restartNumberingAfterBreak="0">
    <w:nsid w:val="0AD957F1"/>
    <w:multiLevelType w:val="hybridMultilevel"/>
    <w:tmpl w:val="2A1CC988"/>
    <w:lvl w:ilvl="0" w:tplc="F5AA2F6E">
      <w:start w:val="1"/>
      <w:numFmt w:val="decimal"/>
      <w:lvlText w:val="%1."/>
      <w:lvlJc w:val="left"/>
      <w:pPr>
        <w:ind w:left="720" w:hanging="360"/>
      </w:pPr>
      <w:rPr>
        <w:rFonts w:ascii="Times New Roman" w:eastAsia="SimSun" w:hAnsi="Times New Roman" w:cs="Times New Roman"/>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0D57046B"/>
    <w:multiLevelType w:val="hybridMultilevel"/>
    <w:tmpl w:val="9670DB4E"/>
    <w:lvl w:ilvl="0" w:tplc="78DAE98E">
      <w:start w:val="1"/>
      <w:numFmt w:val="decimal"/>
      <w:lvlText w:val="%1."/>
      <w:lvlJc w:val="left"/>
      <w:pPr>
        <w:ind w:left="2268" w:firstLine="284"/>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0DF40D67"/>
    <w:multiLevelType w:val="multilevel"/>
    <w:tmpl w:val="6B7AB31C"/>
    <w:styleLink w:val="WWNum3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8" w15:restartNumberingAfterBreak="0">
    <w:nsid w:val="0E0C0819"/>
    <w:multiLevelType w:val="hybridMultilevel"/>
    <w:tmpl w:val="50FADDB8"/>
    <w:lvl w:ilvl="0" w:tplc="6C4AE71E">
      <w:start w:val="1"/>
      <w:numFmt w:val="decimal"/>
      <w:lvlText w:val="%1)"/>
      <w:lvlJc w:val="left"/>
      <w:pPr>
        <w:ind w:left="786" w:hanging="360"/>
      </w:pPr>
      <w:rPr>
        <w:rFonts w:hint="default"/>
        <w:i/>
        <w:i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11C324CF"/>
    <w:multiLevelType w:val="hybridMultilevel"/>
    <w:tmpl w:val="1EE0F416"/>
    <w:lvl w:ilvl="0" w:tplc="76E0E586">
      <w:start w:val="1"/>
      <w:numFmt w:val="decimal"/>
      <w:lvlText w:val="%1."/>
      <w:lvlJc w:val="left"/>
      <w:pPr>
        <w:ind w:left="720" w:hanging="360"/>
      </w:pPr>
      <w:rPr>
        <w:rFonts w:eastAsia="Times New Roman" w:cs="Times New Roman" w:hint="default"/>
        <w:i w:val="0"/>
        <w:iCs w:val="0"/>
        <w:strike w:val="0"/>
        <w:color w:val="auto"/>
      </w:rPr>
    </w:lvl>
    <w:lvl w:ilvl="1" w:tplc="9C4A6E9C">
      <w:start w:val="1"/>
      <w:numFmt w:val="decimal"/>
      <w:lvlText w:val="%2)"/>
      <w:lvlJc w:val="left"/>
      <w:pPr>
        <w:ind w:left="1440" w:hanging="360"/>
      </w:pPr>
      <w:rPr>
        <w:i w:val="0"/>
        <w:iCs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132058A7"/>
    <w:multiLevelType w:val="hybridMultilevel"/>
    <w:tmpl w:val="EE34D7C6"/>
    <w:lvl w:ilvl="0" w:tplc="4828997A">
      <w:start w:val="1"/>
      <w:numFmt w:val="decimal"/>
      <w:lvlText w:val="%1."/>
      <w:lvlJc w:val="left"/>
      <w:pPr>
        <w:ind w:left="720" w:hanging="360"/>
      </w:pPr>
      <w:rPr>
        <w:rFonts w:ascii="Times New Roman" w:eastAsia="SimSun" w:hAnsi="Times New Roman" w:cs="Times New Roman"/>
        <w:b w:val="0"/>
        <w:bCs w:val="0"/>
        <w:sz w:val="24"/>
        <w:szCs w:val="24"/>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174E3BAE"/>
    <w:multiLevelType w:val="hybridMultilevel"/>
    <w:tmpl w:val="9EE08084"/>
    <w:lvl w:ilvl="0" w:tplc="C21420C8">
      <w:start w:val="1"/>
      <w:numFmt w:val="lowerLetter"/>
      <w:lvlText w:val="%1)"/>
      <w:lvlJc w:val="left"/>
      <w:pPr>
        <w:ind w:left="1428" w:hanging="360"/>
      </w:pPr>
      <w:rPr>
        <w:b w:val="0"/>
        <w:bCs w:val="0"/>
        <w:i w:val="0"/>
        <w:iCs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1AE577B0"/>
    <w:multiLevelType w:val="hybridMultilevel"/>
    <w:tmpl w:val="CE947D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BBC1FD5"/>
    <w:multiLevelType w:val="hybridMultilevel"/>
    <w:tmpl w:val="52E6D794"/>
    <w:lvl w:ilvl="0" w:tplc="FFFFFFFF">
      <w:start w:val="1"/>
      <w:numFmt w:val="decimal"/>
      <w:lvlText w:val="%1)"/>
      <w:lvlJc w:val="left"/>
      <w:pPr>
        <w:ind w:left="1211" w:hanging="360"/>
      </w:pPr>
      <w:rPr>
        <w:rFonts w:cs="Times New Roman" w:hint="default"/>
        <w:b w:val="0"/>
        <w:i w:val="0"/>
        <w:i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4" w15:restartNumberingAfterBreak="0">
    <w:nsid w:val="1E4E4B17"/>
    <w:multiLevelType w:val="hybridMultilevel"/>
    <w:tmpl w:val="CD8AC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0236C8"/>
    <w:multiLevelType w:val="hybridMultilevel"/>
    <w:tmpl w:val="4EAC70F6"/>
    <w:lvl w:ilvl="0" w:tplc="2BBE858A">
      <w:start w:val="1"/>
      <w:numFmt w:val="decimal"/>
      <w:lvlText w:val="%1."/>
      <w:lvlJc w:val="center"/>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047145"/>
    <w:multiLevelType w:val="hybridMultilevel"/>
    <w:tmpl w:val="955A2308"/>
    <w:lvl w:ilvl="0" w:tplc="5D88A82E">
      <w:start w:val="1"/>
      <w:numFmt w:val="lowerLetter"/>
      <w:lvlText w:val="%1)"/>
      <w:lvlJc w:val="left"/>
      <w:pPr>
        <w:ind w:left="1428" w:hanging="360"/>
      </w:pPr>
      <w:rPr>
        <w:b w:val="0"/>
        <w:bCs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7" w15:restartNumberingAfterBreak="0">
    <w:nsid w:val="26496940"/>
    <w:multiLevelType w:val="hybridMultilevel"/>
    <w:tmpl w:val="BB60E63E"/>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 w15:restartNumberingAfterBreak="0">
    <w:nsid w:val="27243B13"/>
    <w:multiLevelType w:val="hybridMultilevel"/>
    <w:tmpl w:val="48204378"/>
    <w:lvl w:ilvl="0" w:tplc="A8240544">
      <w:start w:val="1"/>
      <w:numFmt w:val="decimal"/>
      <w:lvlText w:val="%1."/>
      <w:lvlJc w:val="left"/>
      <w:pPr>
        <w:ind w:left="360" w:hanging="360"/>
      </w:pPr>
      <w:rPr>
        <w:rFonts w:hint="default"/>
        <w:b w:val="0"/>
        <w:bCs/>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80110F"/>
    <w:multiLevelType w:val="hybridMultilevel"/>
    <w:tmpl w:val="29C0032A"/>
    <w:lvl w:ilvl="0" w:tplc="B7A81E5E">
      <w:start w:val="1"/>
      <w:numFmt w:val="decimal"/>
      <w:lvlText w:val="%1."/>
      <w:lvlJc w:val="left"/>
      <w:pPr>
        <w:ind w:left="1020" w:hanging="360"/>
      </w:pPr>
    </w:lvl>
    <w:lvl w:ilvl="1" w:tplc="7B8E82FE">
      <w:start w:val="1"/>
      <w:numFmt w:val="decimal"/>
      <w:lvlText w:val="%2."/>
      <w:lvlJc w:val="left"/>
      <w:pPr>
        <w:ind w:left="1020" w:hanging="360"/>
      </w:pPr>
    </w:lvl>
    <w:lvl w:ilvl="2" w:tplc="EC54FAD8">
      <w:start w:val="1"/>
      <w:numFmt w:val="decimal"/>
      <w:lvlText w:val="%3."/>
      <w:lvlJc w:val="left"/>
      <w:pPr>
        <w:ind w:left="1020" w:hanging="360"/>
      </w:pPr>
    </w:lvl>
    <w:lvl w:ilvl="3" w:tplc="EC0C07FA">
      <w:start w:val="1"/>
      <w:numFmt w:val="decimal"/>
      <w:lvlText w:val="%4."/>
      <w:lvlJc w:val="left"/>
      <w:pPr>
        <w:ind w:left="1020" w:hanging="360"/>
      </w:pPr>
    </w:lvl>
    <w:lvl w:ilvl="4" w:tplc="51301BCC">
      <w:start w:val="1"/>
      <w:numFmt w:val="decimal"/>
      <w:lvlText w:val="%5."/>
      <w:lvlJc w:val="left"/>
      <w:pPr>
        <w:ind w:left="1020" w:hanging="360"/>
      </w:pPr>
    </w:lvl>
    <w:lvl w:ilvl="5" w:tplc="A20651AC">
      <w:start w:val="1"/>
      <w:numFmt w:val="decimal"/>
      <w:lvlText w:val="%6."/>
      <w:lvlJc w:val="left"/>
      <w:pPr>
        <w:ind w:left="1020" w:hanging="360"/>
      </w:pPr>
    </w:lvl>
    <w:lvl w:ilvl="6" w:tplc="92322836">
      <w:start w:val="1"/>
      <w:numFmt w:val="decimal"/>
      <w:lvlText w:val="%7."/>
      <w:lvlJc w:val="left"/>
      <w:pPr>
        <w:ind w:left="1020" w:hanging="360"/>
      </w:pPr>
    </w:lvl>
    <w:lvl w:ilvl="7" w:tplc="22E2AA00">
      <w:start w:val="1"/>
      <w:numFmt w:val="decimal"/>
      <w:lvlText w:val="%8."/>
      <w:lvlJc w:val="left"/>
      <w:pPr>
        <w:ind w:left="1020" w:hanging="360"/>
      </w:pPr>
    </w:lvl>
    <w:lvl w:ilvl="8" w:tplc="3A3A0AFC">
      <w:start w:val="1"/>
      <w:numFmt w:val="decimal"/>
      <w:lvlText w:val="%9."/>
      <w:lvlJc w:val="left"/>
      <w:pPr>
        <w:ind w:left="1020" w:hanging="360"/>
      </w:pPr>
    </w:lvl>
  </w:abstractNum>
  <w:abstractNum w:abstractNumId="30" w15:restartNumberingAfterBreak="0">
    <w:nsid w:val="2A861191"/>
    <w:multiLevelType w:val="hybridMultilevel"/>
    <w:tmpl w:val="A7921D9A"/>
    <w:lvl w:ilvl="0" w:tplc="3FAC040E">
      <w:start w:val="1"/>
      <w:numFmt w:val="decimal"/>
      <w:lvlText w:val="%1."/>
      <w:lvlJc w:val="left"/>
      <w:pPr>
        <w:ind w:left="720" w:hanging="360"/>
      </w:pPr>
      <w:rPr>
        <w:rFonts w:cs="Times New Roman" w:hint="default"/>
        <w:i w:val="0"/>
        <w:iCs w:val="0"/>
        <w:color w:val="auto"/>
      </w:rPr>
    </w:lvl>
    <w:lvl w:ilvl="1" w:tplc="04150011">
      <w:start w:val="1"/>
      <w:numFmt w:val="decimal"/>
      <w:lvlText w:val="%2)"/>
      <w:lvlJc w:val="left"/>
      <w:pPr>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2C3C3132"/>
    <w:multiLevelType w:val="hybridMultilevel"/>
    <w:tmpl w:val="6F6618D2"/>
    <w:lvl w:ilvl="0" w:tplc="4412DDC4">
      <w:start w:val="1"/>
      <w:numFmt w:val="decimal"/>
      <w:lvlText w:val="%1."/>
      <w:lvlJc w:val="left"/>
      <w:pPr>
        <w:ind w:left="502"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15:restartNumberingAfterBreak="0">
    <w:nsid w:val="2F2C7590"/>
    <w:multiLevelType w:val="hybridMultilevel"/>
    <w:tmpl w:val="AB486C06"/>
    <w:lvl w:ilvl="0" w:tplc="4B7AF736">
      <w:start w:val="10"/>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F271FD"/>
    <w:multiLevelType w:val="hybridMultilevel"/>
    <w:tmpl w:val="2F7E764A"/>
    <w:lvl w:ilvl="0" w:tplc="6CE63DD4">
      <w:start w:val="1"/>
      <w:numFmt w:val="lowerLetter"/>
      <w:lvlText w:val="%1)"/>
      <w:lvlJc w:val="left"/>
      <w:pPr>
        <w:ind w:left="1211" w:hanging="360"/>
      </w:pPr>
      <w:rPr>
        <w:rFonts w:hint="default"/>
        <w:i/>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4281DD4"/>
    <w:multiLevelType w:val="hybridMultilevel"/>
    <w:tmpl w:val="973EA30C"/>
    <w:lvl w:ilvl="0" w:tplc="72A82582">
      <w:start w:val="1"/>
      <w:numFmt w:val="decimal"/>
      <w:lvlText w:val="%1)"/>
      <w:lvlJc w:val="left"/>
      <w:pPr>
        <w:ind w:left="720" w:hanging="360"/>
      </w:pPr>
      <w:rPr>
        <w:rFonts w:eastAsia="SimSun"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5673E2"/>
    <w:multiLevelType w:val="hybridMultilevel"/>
    <w:tmpl w:val="D41483D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6" w15:restartNumberingAfterBreak="0">
    <w:nsid w:val="367554D3"/>
    <w:multiLevelType w:val="hybridMultilevel"/>
    <w:tmpl w:val="C0A88A52"/>
    <w:lvl w:ilvl="0" w:tplc="E0B8A5DC">
      <w:start w:val="1"/>
      <w:numFmt w:val="decimal"/>
      <w:lvlText w:val="%1."/>
      <w:lvlJc w:val="left"/>
      <w:pPr>
        <w:ind w:left="1020" w:hanging="360"/>
      </w:pPr>
    </w:lvl>
    <w:lvl w:ilvl="1" w:tplc="601CAEB2">
      <w:start w:val="1"/>
      <w:numFmt w:val="decimal"/>
      <w:lvlText w:val="%2."/>
      <w:lvlJc w:val="left"/>
      <w:pPr>
        <w:ind w:left="1020" w:hanging="360"/>
      </w:pPr>
    </w:lvl>
    <w:lvl w:ilvl="2" w:tplc="68B08F3C">
      <w:start w:val="1"/>
      <w:numFmt w:val="decimal"/>
      <w:lvlText w:val="%3."/>
      <w:lvlJc w:val="left"/>
      <w:pPr>
        <w:ind w:left="1020" w:hanging="360"/>
      </w:pPr>
    </w:lvl>
    <w:lvl w:ilvl="3" w:tplc="8C7862E2">
      <w:start w:val="1"/>
      <w:numFmt w:val="decimal"/>
      <w:lvlText w:val="%4."/>
      <w:lvlJc w:val="left"/>
      <w:pPr>
        <w:ind w:left="1020" w:hanging="360"/>
      </w:pPr>
    </w:lvl>
    <w:lvl w:ilvl="4" w:tplc="D6F649C2">
      <w:start w:val="1"/>
      <w:numFmt w:val="decimal"/>
      <w:lvlText w:val="%5."/>
      <w:lvlJc w:val="left"/>
      <w:pPr>
        <w:ind w:left="1020" w:hanging="360"/>
      </w:pPr>
    </w:lvl>
    <w:lvl w:ilvl="5" w:tplc="FE9E8838">
      <w:start w:val="1"/>
      <w:numFmt w:val="decimal"/>
      <w:lvlText w:val="%6."/>
      <w:lvlJc w:val="left"/>
      <w:pPr>
        <w:ind w:left="1020" w:hanging="360"/>
      </w:pPr>
    </w:lvl>
    <w:lvl w:ilvl="6" w:tplc="6E924D7E">
      <w:start w:val="1"/>
      <w:numFmt w:val="decimal"/>
      <w:lvlText w:val="%7."/>
      <w:lvlJc w:val="left"/>
      <w:pPr>
        <w:ind w:left="1020" w:hanging="360"/>
      </w:pPr>
    </w:lvl>
    <w:lvl w:ilvl="7" w:tplc="55262352">
      <w:start w:val="1"/>
      <w:numFmt w:val="decimal"/>
      <w:lvlText w:val="%8."/>
      <w:lvlJc w:val="left"/>
      <w:pPr>
        <w:ind w:left="1020" w:hanging="360"/>
      </w:pPr>
    </w:lvl>
    <w:lvl w:ilvl="8" w:tplc="523078E0">
      <w:start w:val="1"/>
      <w:numFmt w:val="decimal"/>
      <w:lvlText w:val="%9."/>
      <w:lvlJc w:val="left"/>
      <w:pPr>
        <w:ind w:left="1020" w:hanging="360"/>
      </w:pPr>
    </w:lvl>
  </w:abstractNum>
  <w:abstractNum w:abstractNumId="37" w15:restartNumberingAfterBreak="0">
    <w:nsid w:val="377F4D79"/>
    <w:multiLevelType w:val="hybridMultilevel"/>
    <w:tmpl w:val="F2A431F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337"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3BE16C32"/>
    <w:multiLevelType w:val="hybridMultilevel"/>
    <w:tmpl w:val="40F8BC60"/>
    <w:lvl w:ilvl="0" w:tplc="E04A12E0">
      <w:start w:val="1"/>
      <w:numFmt w:val="decimal"/>
      <w:lvlText w:val="%1)"/>
      <w:lvlJc w:val="left"/>
      <w:pPr>
        <w:ind w:left="360"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39" w15:restartNumberingAfterBreak="0">
    <w:nsid w:val="3F7D6F35"/>
    <w:multiLevelType w:val="hybridMultilevel"/>
    <w:tmpl w:val="0DA4B7AE"/>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4279540D"/>
    <w:multiLevelType w:val="hybridMultilevel"/>
    <w:tmpl w:val="701EA938"/>
    <w:lvl w:ilvl="0" w:tplc="78E66B36">
      <w:start w:val="1"/>
      <w:numFmt w:val="lowerLetter"/>
      <w:lvlText w:val="%1)"/>
      <w:lvlJc w:val="left"/>
      <w:pPr>
        <w:ind w:left="1428" w:hanging="360"/>
      </w:pPr>
      <w:rPr>
        <w:b w:val="0"/>
        <w:bCs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1" w15:restartNumberingAfterBreak="0">
    <w:nsid w:val="42BE2864"/>
    <w:multiLevelType w:val="hybridMultilevel"/>
    <w:tmpl w:val="3FC23FF8"/>
    <w:lvl w:ilvl="0" w:tplc="9D4841EA">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43054EC0"/>
    <w:multiLevelType w:val="hybridMultilevel"/>
    <w:tmpl w:val="160E6C08"/>
    <w:lvl w:ilvl="0" w:tplc="2578E32E">
      <w:start w:val="1"/>
      <w:numFmt w:val="decimal"/>
      <w:lvlText w:val="%1."/>
      <w:lvlJc w:val="left"/>
      <w:pPr>
        <w:ind w:left="360" w:hanging="360"/>
      </w:pPr>
      <w:rPr>
        <w:rFonts w:cs="Times New Roman" w:hint="default"/>
        <w:b w:val="0"/>
        <w:bCs w:val="0"/>
        <w:i w:val="0"/>
        <w:iCs w:val="0"/>
        <w:color w:val="auto"/>
      </w:rPr>
    </w:lvl>
    <w:lvl w:ilvl="1" w:tplc="F4EC8AD0">
      <w:start w:val="1"/>
      <w:numFmt w:val="decimal"/>
      <w:lvlText w:val="%2)"/>
      <w:lvlJc w:val="left"/>
      <w:pPr>
        <w:tabs>
          <w:tab w:val="num" w:pos="1440"/>
        </w:tabs>
        <w:ind w:left="1440" w:hanging="360"/>
      </w:pPr>
      <w:rPr>
        <w:rFonts w:eastAsia="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5807D8A"/>
    <w:multiLevelType w:val="hybridMultilevel"/>
    <w:tmpl w:val="56AC9F10"/>
    <w:lvl w:ilvl="0" w:tplc="848C73E4">
      <w:start w:val="2"/>
      <w:numFmt w:val="decimal"/>
      <w:lvlText w:val="%1)"/>
      <w:lvlJc w:val="left"/>
      <w:pPr>
        <w:ind w:left="360" w:hanging="360"/>
      </w:pPr>
      <w:rPr>
        <w:rFonts w:cs="Times New Roman" w:hint="default"/>
        <w:b w:val="0"/>
        <w:bCs w:val="0"/>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44" w15:restartNumberingAfterBreak="0">
    <w:nsid w:val="462A6DFA"/>
    <w:multiLevelType w:val="hybridMultilevel"/>
    <w:tmpl w:val="995E4700"/>
    <w:lvl w:ilvl="0" w:tplc="6F96678E">
      <w:start w:val="1"/>
      <w:numFmt w:val="decimal"/>
      <w:lvlText w:val="%1."/>
      <w:lvlJc w:val="left"/>
      <w:pPr>
        <w:ind w:left="720" w:hanging="360"/>
      </w:pPr>
      <w:rPr>
        <w:rFonts w:ascii="Times New Roman" w:eastAsia="SimSu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69C0D57"/>
    <w:multiLevelType w:val="hybridMultilevel"/>
    <w:tmpl w:val="D08AFB9C"/>
    <w:lvl w:ilvl="0" w:tplc="9C780F3C">
      <w:start w:val="1"/>
      <w:numFmt w:val="decimal"/>
      <w:lvlText w:val="%1)"/>
      <w:lvlJc w:val="left"/>
      <w:pPr>
        <w:ind w:left="720" w:hanging="360"/>
      </w:pPr>
      <w:rPr>
        <w:rFonts w:eastAsia="SimSu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476A7A5E"/>
    <w:multiLevelType w:val="hybridMultilevel"/>
    <w:tmpl w:val="CA4A0738"/>
    <w:lvl w:ilvl="0" w:tplc="2BE448F0">
      <w:start w:val="1"/>
      <w:numFmt w:val="decimal"/>
      <w:lvlText w:val="%1."/>
      <w:lvlJc w:val="left"/>
      <w:pPr>
        <w:ind w:left="720" w:hanging="360"/>
      </w:pPr>
      <w:rPr>
        <w:rFonts w:hint="default"/>
        <w:b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8F030B"/>
    <w:multiLevelType w:val="hybridMultilevel"/>
    <w:tmpl w:val="43B275CC"/>
    <w:lvl w:ilvl="0" w:tplc="8CB6B720">
      <w:start w:val="3"/>
      <w:numFmt w:val="decimal"/>
      <w:lvlText w:val="%1."/>
      <w:lvlJc w:val="left"/>
      <w:pPr>
        <w:ind w:left="720" w:hanging="360"/>
      </w:pPr>
      <w:rPr>
        <w:rFonts w:cs="Times New Roman" w:hint="default"/>
        <w:b w:val="0"/>
        <w:bCs w:val="0"/>
        <w:i w:val="0"/>
        <w:iCs w:val="0"/>
        <w:color w:val="auto"/>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234E4A"/>
    <w:multiLevelType w:val="hybridMultilevel"/>
    <w:tmpl w:val="53AC79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BB51E72"/>
    <w:multiLevelType w:val="hybridMultilevel"/>
    <w:tmpl w:val="988A79F4"/>
    <w:lvl w:ilvl="0" w:tplc="0415000F">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4E9738D3"/>
    <w:multiLevelType w:val="hybridMultilevel"/>
    <w:tmpl w:val="F2FAE7F0"/>
    <w:lvl w:ilvl="0" w:tplc="A5CE6484">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1" w15:restartNumberingAfterBreak="0">
    <w:nsid w:val="599D1FE7"/>
    <w:multiLevelType w:val="hybridMultilevel"/>
    <w:tmpl w:val="03AC3160"/>
    <w:lvl w:ilvl="0" w:tplc="85A691FE">
      <w:start w:val="1"/>
      <w:numFmt w:val="decimal"/>
      <w:lvlText w:val="%1)"/>
      <w:lvlJc w:val="left"/>
      <w:pPr>
        <w:ind w:left="360" w:hanging="360"/>
      </w:pPr>
      <w:rPr>
        <w:rFonts w:cs="Times New Roman" w:hint="default"/>
        <w:b w:val="0"/>
        <w:bCs w:val="0"/>
        <w:i w:val="0"/>
        <w:iCs w:val="0"/>
        <w:color w:val="auto"/>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52" w15:restartNumberingAfterBreak="0">
    <w:nsid w:val="5CC06DED"/>
    <w:multiLevelType w:val="hybridMultilevel"/>
    <w:tmpl w:val="80AE372E"/>
    <w:lvl w:ilvl="0" w:tplc="4A2C10F6">
      <w:start w:val="1"/>
      <w:numFmt w:val="decimal"/>
      <w:lvlText w:val="%1)"/>
      <w:lvlJc w:val="left"/>
      <w:pPr>
        <w:ind w:left="5464" w:hanging="360"/>
      </w:pPr>
      <w:rPr>
        <w:rFonts w:cs="Times New Roman" w:hint="default"/>
        <w:b w:val="0"/>
        <w:bCs w:val="0"/>
        <w:strike w:val="0"/>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53" w15:restartNumberingAfterBreak="0">
    <w:nsid w:val="5D037848"/>
    <w:multiLevelType w:val="hybridMultilevel"/>
    <w:tmpl w:val="39A6EDE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5D2C1EEB"/>
    <w:multiLevelType w:val="hybridMultilevel"/>
    <w:tmpl w:val="C3508370"/>
    <w:lvl w:ilvl="0" w:tplc="E9760EB4">
      <w:start w:val="1"/>
      <w:numFmt w:val="decimal"/>
      <w:lvlText w:val="%1."/>
      <w:lvlJc w:val="left"/>
      <w:pPr>
        <w:ind w:left="36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5" w15:restartNumberingAfterBreak="0">
    <w:nsid w:val="5EBB64B3"/>
    <w:multiLevelType w:val="hybridMultilevel"/>
    <w:tmpl w:val="5D54E780"/>
    <w:lvl w:ilvl="0" w:tplc="09E4E2BE">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6A88DE4">
      <w:start w:val="1"/>
      <w:numFmt w:val="decimal"/>
      <w:lvlText w:val="%4."/>
      <w:lvlJc w:val="left"/>
      <w:pPr>
        <w:ind w:left="2880" w:hanging="360"/>
      </w:pPr>
      <w:rPr>
        <w:i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B7377E4"/>
    <w:multiLevelType w:val="hybridMultilevel"/>
    <w:tmpl w:val="3D10D786"/>
    <w:lvl w:ilvl="0" w:tplc="3DBE212E">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7" w15:restartNumberingAfterBreak="0">
    <w:nsid w:val="6FE87406"/>
    <w:multiLevelType w:val="hybridMultilevel"/>
    <w:tmpl w:val="005C0196"/>
    <w:lvl w:ilvl="0" w:tplc="D7B01A84">
      <w:start w:val="1"/>
      <w:numFmt w:val="decimal"/>
      <w:lvlText w:val="%1."/>
      <w:lvlJc w:val="left"/>
      <w:pPr>
        <w:ind w:left="786" w:hanging="360"/>
      </w:pPr>
      <w:rPr>
        <w:rFonts w:cs="Times New Roman" w:hint="default"/>
        <w:b w:val="0"/>
        <w:bCs w:val="0"/>
        <w:i w:val="0"/>
        <w:i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11075B0">
      <w:start w:val="1"/>
      <w:numFmt w:val="decimal"/>
      <w:lvlText w:val="%4."/>
      <w:lvlJc w:val="left"/>
      <w:pPr>
        <w:ind w:left="502" w:hanging="360"/>
      </w:pPr>
      <w:rPr>
        <w:rFonts w:cs="Times New Roman"/>
        <w:b w:val="0"/>
        <w:bCs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8" w15:restartNumberingAfterBreak="0">
    <w:nsid w:val="721A1F98"/>
    <w:multiLevelType w:val="hybridMultilevel"/>
    <w:tmpl w:val="653C3F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2B718A2"/>
    <w:multiLevelType w:val="hybridMultilevel"/>
    <w:tmpl w:val="618CB0C6"/>
    <w:lvl w:ilvl="0" w:tplc="3DFC76D6">
      <w:start w:val="1"/>
      <w:numFmt w:val="decimal"/>
      <w:lvlText w:val="%1."/>
      <w:lvlJc w:val="left"/>
      <w:pPr>
        <w:ind w:left="720" w:hanging="360"/>
      </w:pPr>
    </w:lvl>
    <w:lvl w:ilvl="1" w:tplc="58EA667E">
      <w:start w:val="1"/>
      <w:numFmt w:val="decimal"/>
      <w:lvlText w:val="%2."/>
      <w:lvlJc w:val="left"/>
      <w:pPr>
        <w:ind w:left="720" w:hanging="360"/>
      </w:pPr>
    </w:lvl>
    <w:lvl w:ilvl="2" w:tplc="90EE5D9C">
      <w:start w:val="1"/>
      <w:numFmt w:val="decimal"/>
      <w:lvlText w:val="%3."/>
      <w:lvlJc w:val="left"/>
      <w:pPr>
        <w:ind w:left="720" w:hanging="360"/>
      </w:pPr>
    </w:lvl>
    <w:lvl w:ilvl="3" w:tplc="88DC0726">
      <w:start w:val="1"/>
      <w:numFmt w:val="decimal"/>
      <w:lvlText w:val="%4."/>
      <w:lvlJc w:val="left"/>
      <w:pPr>
        <w:ind w:left="720" w:hanging="360"/>
      </w:pPr>
    </w:lvl>
    <w:lvl w:ilvl="4" w:tplc="77683E74">
      <w:start w:val="1"/>
      <w:numFmt w:val="decimal"/>
      <w:lvlText w:val="%5."/>
      <w:lvlJc w:val="left"/>
      <w:pPr>
        <w:ind w:left="720" w:hanging="360"/>
      </w:pPr>
    </w:lvl>
    <w:lvl w:ilvl="5" w:tplc="664E5CEC">
      <w:start w:val="1"/>
      <w:numFmt w:val="decimal"/>
      <w:lvlText w:val="%6."/>
      <w:lvlJc w:val="left"/>
      <w:pPr>
        <w:ind w:left="720" w:hanging="360"/>
      </w:pPr>
    </w:lvl>
    <w:lvl w:ilvl="6" w:tplc="5A7A8F5A">
      <w:start w:val="1"/>
      <w:numFmt w:val="decimal"/>
      <w:lvlText w:val="%7."/>
      <w:lvlJc w:val="left"/>
      <w:pPr>
        <w:ind w:left="720" w:hanging="360"/>
      </w:pPr>
    </w:lvl>
    <w:lvl w:ilvl="7" w:tplc="DDC45DA0">
      <w:start w:val="1"/>
      <w:numFmt w:val="decimal"/>
      <w:lvlText w:val="%8."/>
      <w:lvlJc w:val="left"/>
      <w:pPr>
        <w:ind w:left="720" w:hanging="360"/>
      </w:pPr>
    </w:lvl>
    <w:lvl w:ilvl="8" w:tplc="30545F62">
      <w:start w:val="1"/>
      <w:numFmt w:val="decimal"/>
      <w:lvlText w:val="%9."/>
      <w:lvlJc w:val="left"/>
      <w:pPr>
        <w:ind w:left="720" w:hanging="360"/>
      </w:pPr>
    </w:lvl>
  </w:abstractNum>
  <w:abstractNum w:abstractNumId="60" w15:restartNumberingAfterBreak="0">
    <w:nsid w:val="740F4597"/>
    <w:multiLevelType w:val="hybridMultilevel"/>
    <w:tmpl w:val="B8AC2A6E"/>
    <w:lvl w:ilvl="0" w:tplc="FFFFFFFF">
      <w:start w:val="1"/>
      <w:numFmt w:val="decimal"/>
      <w:lvlText w:val="%1)"/>
      <w:lvlJc w:val="left"/>
      <w:pPr>
        <w:ind w:left="19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41C1B13"/>
    <w:multiLevelType w:val="hybridMultilevel"/>
    <w:tmpl w:val="BB624996"/>
    <w:lvl w:ilvl="0" w:tplc="6A0CA65C">
      <w:start w:val="1"/>
      <w:numFmt w:val="decimal"/>
      <w:lvlText w:val="%1."/>
      <w:lvlJc w:val="left"/>
      <w:pPr>
        <w:ind w:left="810" w:hanging="450"/>
      </w:pPr>
      <w:rPr>
        <w:rFonts w:hint="default"/>
        <w:i/>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96E30C8"/>
    <w:multiLevelType w:val="hybridMultilevel"/>
    <w:tmpl w:val="752EC3B4"/>
    <w:lvl w:ilvl="0" w:tplc="667E8764">
      <w:start w:val="1"/>
      <w:numFmt w:val="decimal"/>
      <w:lvlText w:val="%1)"/>
      <w:lvlJc w:val="left"/>
      <w:pPr>
        <w:ind w:left="643" w:hanging="360"/>
      </w:pPr>
      <w:rPr>
        <w:rFonts w:hint="default"/>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1812672448">
    <w:abstractNumId w:val="17"/>
  </w:num>
  <w:num w:numId="2" w16cid:durableId="1832016393">
    <w:abstractNumId w:val="30"/>
  </w:num>
  <w:num w:numId="3" w16cid:durableId="156120574">
    <w:abstractNumId w:val="31"/>
  </w:num>
  <w:num w:numId="4" w16cid:durableId="98990336">
    <w:abstractNumId w:val="20"/>
  </w:num>
  <w:num w:numId="5" w16cid:durableId="2096240931">
    <w:abstractNumId w:val="15"/>
  </w:num>
  <w:num w:numId="6" w16cid:durableId="1462307872">
    <w:abstractNumId w:val="51"/>
  </w:num>
  <w:num w:numId="7" w16cid:durableId="1729769586">
    <w:abstractNumId w:val="16"/>
  </w:num>
  <w:num w:numId="8" w16cid:durableId="849562205">
    <w:abstractNumId w:val="35"/>
  </w:num>
  <w:num w:numId="9" w16cid:durableId="1524241842">
    <w:abstractNumId w:val="37"/>
  </w:num>
  <w:num w:numId="10" w16cid:durableId="1034648516">
    <w:abstractNumId w:val="38"/>
  </w:num>
  <w:num w:numId="11" w16cid:durableId="886919240">
    <w:abstractNumId w:val="39"/>
  </w:num>
  <w:num w:numId="12" w16cid:durableId="1698849371">
    <w:abstractNumId w:val="50"/>
  </w:num>
  <w:num w:numId="13" w16cid:durableId="110244136">
    <w:abstractNumId w:val="27"/>
  </w:num>
  <w:num w:numId="14" w16cid:durableId="173493995">
    <w:abstractNumId w:val="57"/>
  </w:num>
  <w:num w:numId="15" w16cid:durableId="164519851">
    <w:abstractNumId w:val="41"/>
  </w:num>
  <w:num w:numId="16" w16cid:durableId="1824157684">
    <w:abstractNumId w:val="52"/>
  </w:num>
  <w:num w:numId="17" w16cid:durableId="1834761387">
    <w:abstractNumId w:val="0"/>
  </w:num>
  <w:num w:numId="18" w16cid:durableId="383529738">
    <w:abstractNumId w:val="54"/>
  </w:num>
  <w:num w:numId="19" w16cid:durableId="1319459972">
    <w:abstractNumId w:val="49"/>
  </w:num>
  <w:num w:numId="20" w16cid:durableId="762267857">
    <w:abstractNumId w:val="45"/>
  </w:num>
  <w:num w:numId="21" w16cid:durableId="1057240774">
    <w:abstractNumId w:val="19"/>
  </w:num>
  <w:num w:numId="22" w16cid:durableId="501966061">
    <w:abstractNumId w:val="14"/>
  </w:num>
  <w:num w:numId="23" w16cid:durableId="549924238">
    <w:abstractNumId w:val="42"/>
  </w:num>
  <w:num w:numId="24" w16cid:durableId="546794863">
    <w:abstractNumId w:val="61"/>
  </w:num>
  <w:num w:numId="25" w16cid:durableId="805657421">
    <w:abstractNumId w:val="18"/>
  </w:num>
  <w:num w:numId="26" w16cid:durableId="882517123">
    <w:abstractNumId w:val="33"/>
  </w:num>
  <w:num w:numId="27" w16cid:durableId="1236158921">
    <w:abstractNumId w:val="25"/>
  </w:num>
  <w:num w:numId="28" w16cid:durableId="1799882412">
    <w:abstractNumId w:val="46"/>
  </w:num>
  <w:num w:numId="29" w16cid:durableId="296646885">
    <w:abstractNumId w:val="32"/>
  </w:num>
  <w:num w:numId="30" w16cid:durableId="1124544789">
    <w:abstractNumId w:val="24"/>
  </w:num>
  <w:num w:numId="31" w16cid:durableId="1536383457">
    <w:abstractNumId w:val="22"/>
  </w:num>
  <w:num w:numId="32" w16cid:durableId="1890216311">
    <w:abstractNumId w:val="58"/>
  </w:num>
  <w:num w:numId="33" w16cid:durableId="1152408188">
    <w:abstractNumId w:val="47"/>
  </w:num>
  <w:num w:numId="34" w16cid:durableId="386756730">
    <w:abstractNumId w:val="11"/>
  </w:num>
  <w:num w:numId="35" w16cid:durableId="540940615">
    <w:abstractNumId w:val="62"/>
  </w:num>
  <w:num w:numId="36" w16cid:durableId="652872842">
    <w:abstractNumId w:val="55"/>
  </w:num>
  <w:num w:numId="37" w16cid:durableId="1837916075">
    <w:abstractNumId w:val="23"/>
  </w:num>
  <w:num w:numId="38" w16cid:durableId="2108456502">
    <w:abstractNumId w:val="56"/>
  </w:num>
  <w:num w:numId="39" w16cid:durableId="305595912">
    <w:abstractNumId w:val="28"/>
  </w:num>
  <w:num w:numId="40" w16cid:durableId="1431469894">
    <w:abstractNumId w:val="48"/>
  </w:num>
  <w:num w:numId="41" w16cid:durableId="1857963661">
    <w:abstractNumId w:val="60"/>
  </w:num>
  <w:num w:numId="42" w16cid:durableId="1097946387">
    <w:abstractNumId w:val="53"/>
  </w:num>
  <w:num w:numId="43" w16cid:durableId="7329690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957920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31719776">
    <w:abstractNumId w:val="34"/>
  </w:num>
  <w:num w:numId="46" w16cid:durableId="1378117262">
    <w:abstractNumId w:val="21"/>
  </w:num>
  <w:num w:numId="47" w16cid:durableId="66415601">
    <w:abstractNumId w:val="43"/>
  </w:num>
  <w:num w:numId="48" w16cid:durableId="1220509387">
    <w:abstractNumId w:val="40"/>
  </w:num>
  <w:num w:numId="49" w16cid:durableId="1159494243">
    <w:abstractNumId w:val="26"/>
  </w:num>
  <w:num w:numId="50" w16cid:durableId="1689283937">
    <w:abstractNumId w:val="36"/>
  </w:num>
  <w:num w:numId="51" w16cid:durableId="1448281062">
    <w:abstractNumId w:val="59"/>
  </w:num>
  <w:num w:numId="52" w16cid:durableId="2035424625">
    <w:abstractNumId w:val="13"/>
  </w:num>
  <w:num w:numId="53" w16cid:durableId="1555195278">
    <w:abstractNumId w:val="29"/>
  </w:num>
  <w:num w:numId="54" w16cid:durableId="1926331718">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E94"/>
    <w:rsid w:val="00001945"/>
    <w:rsid w:val="00003979"/>
    <w:rsid w:val="0000422B"/>
    <w:rsid w:val="000058D7"/>
    <w:rsid w:val="0000658F"/>
    <w:rsid w:val="0000668D"/>
    <w:rsid w:val="00007686"/>
    <w:rsid w:val="000078C1"/>
    <w:rsid w:val="00012336"/>
    <w:rsid w:val="00012F38"/>
    <w:rsid w:val="00013036"/>
    <w:rsid w:val="0001424A"/>
    <w:rsid w:val="000147DF"/>
    <w:rsid w:val="00014B15"/>
    <w:rsid w:val="000158AD"/>
    <w:rsid w:val="00015D7B"/>
    <w:rsid w:val="00017525"/>
    <w:rsid w:val="00017D6C"/>
    <w:rsid w:val="00020163"/>
    <w:rsid w:val="000218E0"/>
    <w:rsid w:val="00021D02"/>
    <w:rsid w:val="0002285B"/>
    <w:rsid w:val="00022ED8"/>
    <w:rsid w:val="00023C03"/>
    <w:rsid w:val="00025437"/>
    <w:rsid w:val="00025E08"/>
    <w:rsid w:val="0002669E"/>
    <w:rsid w:val="00027B84"/>
    <w:rsid w:val="0003041B"/>
    <w:rsid w:val="0003123B"/>
    <w:rsid w:val="00031395"/>
    <w:rsid w:val="00031CDD"/>
    <w:rsid w:val="00032F52"/>
    <w:rsid w:val="00034648"/>
    <w:rsid w:val="00034765"/>
    <w:rsid w:val="0003583C"/>
    <w:rsid w:val="000366C6"/>
    <w:rsid w:val="00036C08"/>
    <w:rsid w:val="000416E2"/>
    <w:rsid w:val="00041BB0"/>
    <w:rsid w:val="000425A2"/>
    <w:rsid w:val="00042728"/>
    <w:rsid w:val="00043A8D"/>
    <w:rsid w:val="00043B67"/>
    <w:rsid w:val="0004461A"/>
    <w:rsid w:val="000447CD"/>
    <w:rsid w:val="000447F1"/>
    <w:rsid w:val="00044A6A"/>
    <w:rsid w:val="00045494"/>
    <w:rsid w:val="0004619E"/>
    <w:rsid w:val="00046CFE"/>
    <w:rsid w:val="00051F0D"/>
    <w:rsid w:val="0005354C"/>
    <w:rsid w:val="000538B6"/>
    <w:rsid w:val="00053EF9"/>
    <w:rsid w:val="00054DFA"/>
    <w:rsid w:val="00056950"/>
    <w:rsid w:val="00056F15"/>
    <w:rsid w:val="000606B8"/>
    <w:rsid w:val="00061F54"/>
    <w:rsid w:val="00062259"/>
    <w:rsid w:val="000622B0"/>
    <w:rsid w:val="00062548"/>
    <w:rsid w:val="00063401"/>
    <w:rsid w:val="00064A13"/>
    <w:rsid w:val="00066AEF"/>
    <w:rsid w:val="00066C1D"/>
    <w:rsid w:val="00066F27"/>
    <w:rsid w:val="00067419"/>
    <w:rsid w:val="0007068A"/>
    <w:rsid w:val="0007092F"/>
    <w:rsid w:val="00073007"/>
    <w:rsid w:val="00073640"/>
    <w:rsid w:val="00074451"/>
    <w:rsid w:val="000749E8"/>
    <w:rsid w:val="000757E5"/>
    <w:rsid w:val="00075E59"/>
    <w:rsid w:val="000766AC"/>
    <w:rsid w:val="00077CA1"/>
    <w:rsid w:val="000807CF"/>
    <w:rsid w:val="00081419"/>
    <w:rsid w:val="00081922"/>
    <w:rsid w:val="00082250"/>
    <w:rsid w:val="00083F72"/>
    <w:rsid w:val="00084BED"/>
    <w:rsid w:val="00085108"/>
    <w:rsid w:val="00085A7F"/>
    <w:rsid w:val="00085F6F"/>
    <w:rsid w:val="000863EA"/>
    <w:rsid w:val="000864EE"/>
    <w:rsid w:val="00087596"/>
    <w:rsid w:val="00090BD0"/>
    <w:rsid w:val="00090FFC"/>
    <w:rsid w:val="00091B06"/>
    <w:rsid w:val="00093610"/>
    <w:rsid w:val="000939C2"/>
    <w:rsid w:val="00094127"/>
    <w:rsid w:val="00095488"/>
    <w:rsid w:val="00096C89"/>
    <w:rsid w:val="00096E11"/>
    <w:rsid w:val="00097022"/>
    <w:rsid w:val="00097472"/>
    <w:rsid w:val="000A032D"/>
    <w:rsid w:val="000A0B4B"/>
    <w:rsid w:val="000A141C"/>
    <w:rsid w:val="000A1945"/>
    <w:rsid w:val="000A2EEA"/>
    <w:rsid w:val="000A30A5"/>
    <w:rsid w:val="000A3FD8"/>
    <w:rsid w:val="000A453B"/>
    <w:rsid w:val="000A51C9"/>
    <w:rsid w:val="000A55EC"/>
    <w:rsid w:val="000A6320"/>
    <w:rsid w:val="000A6D0D"/>
    <w:rsid w:val="000A7454"/>
    <w:rsid w:val="000A7922"/>
    <w:rsid w:val="000B0F5E"/>
    <w:rsid w:val="000B134F"/>
    <w:rsid w:val="000B1DFC"/>
    <w:rsid w:val="000B200E"/>
    <w:rsid w:val="000B38AD"/>
    <w:rsid w:val="000B5878"/>
    <w:rsid w:val="000B5A8B"/>
    <w:rsid w:val="000B5EB9"/>
    <w:rsid w:val="000B7815"/>
    <w:rsid w:val="000B7AB7"/>
    <w:rsid w:val="000B7E0C"/>
    <w:rsid w:val="000C0766"/>
    <w:rsid w:val="000C07CE"/>
    <w:rsid w:val="000C0D0D"/>
    <w:rsid w:val="000C130E"/>
    <w:rsid w:val="000C14D5"/>
    <w:rsid w:val="000C1C27"/>
    <w:rsid w:val="000C266D"/>
    <w:rsid w:val="000C2BE9"/>
    <w:rsid w:val="000C3C42"/>
    <w:rsid w:val="000C4967"/>
    <w:rsid w:val="000C4C46"/>
    <w:rsid w:val="000C4F21"/>
    <w:rsid w:val="000C525D"/>
    <w:rsid w:val="000D00D3"/>
    <w:rsid w:val="000D09A5"/>
    <w:rsid w:val="000D0FD5"/>
    <w:rsid w:val="000D253C"/>
    <w:rsid w:val="000D4A38"/>
    <w:rsid w:val="000D5F63"/>
    <w:rsid w:val="000D63C8"/>
    <w:rsid w:val="000D665C"/>
    <w:rsid w:val="000D6722"/>
    <w:rsid w:val="000D6DF2"/>
    <w:rsid w:val="000E1424"/>
    <w:rsid w:val="000E164D"/>
    <w:rsid w:val="000E2425"/>
    <w:rsid w:val="000E2695"/>
    <w:rsid w:val="000E3913"/>
    <w:rsid w:val="000E3C95"/>
    <w:rsid w:val="000E4470"/>
    <w:rsid w:val="000E5C09"/>
    <w:rsid w:val="000F0C65"/>
    <w:rsid w:val="000F113C"/>
    <w:rsid w:val="000F1783"/>
    <w:rsid w:val="000F41DC"/>
    <w:rsid w:val="000F4552"/>
    <w:rsid w:val="000F5192"/>
    <w:rsid w:val="001003F0"/>
    <w:rsid w:val="0010113D"/>
    <w:rsid w:val="001029F6"/>
    <w:rsid w:val="00102BDF"/>
    <w:rsid w:val="00103259"/>
    <w:rsid w:val="00105F23"/>
    <w:rsid w:val="00106AFC"/>
    <w:rsid w:val="00106F0E"/>
    <w:rsid w:val="00107A52"/>
    <w:rsid w:val="00110455"/>
    <w:rsid w:val="00110670"/>
    <w:rsid w:val="0011098C"/>
    <w:rsid w:val="0011151B"/>
    <w:rsid w:val="0011185A"/>
    <w:rsid w:val="001130AD"/>
    <w:rsid w:val="001134DE"/>
    <w:rsid w:val="0011641C"/>
    <w:rsid w:val="0012116C"/>
    <w:rsid w:val="0012174D"/>
    <w:rsid w:val="00122348"/>
    <w:rsid w:val="00122A77"/>
    <w:rsid w:val="00123594"/>
    <w:rsid w:val="0012368F"/>
    <w:rsid w:val="00123892"/>
    <w:rsid w:val="00123A95"/>
    <w:rsid w:val="00123BBE"/>
    <w:rsid w:val="001240A4"/>
    <w:rsid w:val="00124A78"/>
    <w:rsid w:val="001267CE"/>
    <w:rsid w:val="00127302"/>
    <w:rsid w:val="001273EE"/>
    <w:rsid w:val="001310C5"/>
    <w:rsid w:val="00131AF2"/>
    <w:rsid w:val="0013218D"/>
    <w:rsid w:val="00133810"/>
    <w:rsid w:val="00133B4F"/>
    <w:rsid w:val="00133DBC"/>
    <w:rsid w:val="0013482A"/>
    <w:rsid w:val="00135B79"/>
    <w:rsid w:val="00136879"/>
    <w:rsid w:val="00137BF4"/>
    <w:rsid w:val="00140783"/>
    <w:rsid w:val="00140E98"/>
    <w:rsid w:val="00141BCC"/>
    <w:rsid w:val="00141C56"/>
    <w:rsid w:val="0014253A"/>
    <w:rsid w:val="001426F6"/>
    <w:rsid w:val="001438C4"/>
    <w:rsid w:val="00143944"/>
    <w:rsid w:val="00143DEB"/>
    <w:rsid w:val="00145BCC"/>
    <w:rsid w:val="00145E0A"/>
    <w:rsid w:val="00146607"/>
    <w:rsid w:val="001470FD"/>
    <w:rsid w:val="00150BE6"/>
    <w:rsid w:val="00151490"/>
    <w:rsid w:val="00152785"/>
    <w:rsid w:val="00153D7C"/>
    <w:rsid w:val="00154514"/>
    <w:rsid w:val="00154572"/>
    <w:rsid w:val="0015477F"/>
    <w:rsid w:val="00155220"/>
    <w:rsid w:val="0015572B"/>
    <w:rsid w:val="00155DCC"/>
    <w:rsid w:val="00157687"/>
    <w:rsid w:val="001613DD"/>
    <w:rsid w:val="00163A69"/>
    <w:rsid w:val="00163CB7"/>
    <w:rsid w:val="0016460D"/>
    <w:rsid w:val="001652C4"/>
    <w:rsid w:val="00166D53"/>
    <w:rsid w:val="00166F5D"/>
    <w:rsid w:val="0016798D"/>
    <w:rsid w:val="00167D19"/>
    <w:rsid w:val="00167D51"/>
    <w:rsid w:val="00170045"/>
    <w:rsid w:val="00170F2D"/>
    <w:rsid w:val="00171006"/>
    <w:rsid w:val="00171336"/>
    <w:rsid w:val="0017142B"/>
    <w:rsid w:val="0017317C"/>
    <w:rsid w:val="00174415"/>
    <w:rsid w:val="00174536"/>
    <w:rsid w:val="001750C0"/>
    <w:rsid w:val="001765D9"/>
    <w:rsid w:val="001766B3"/>
    <w:rsid w:val="00180462"/>
    <w:rsid w:val="0018054F"/>
    <w:rsid w:val="00180D74"/>
    <w:rsid w:val="00181F7F"/>
    <w:rsid w:val="00182501"/>
    <w:rsid w:val="001837A1"/>
    <w:rsid w:val="00183CA4"/>
    <w:rsid w:val="001842F9"/>
    <w:rsid w:val="00185322"/>
    <w:rsid w:val="00185514"/>
    <w:rsid w:val="001857B2"/>
    <w:rsid w:val="0018596A"/>
    <w:rsid w:val="0018727C"/>
    <w:rsid w:val="001879F3"/>
    <w:rsid w:val="00191761"/>
    <w:rsid w:val="00191CAF"/>
    <w:rsid w:val="00192184"/>
    <w:rsid w:val="001923BF"/>
    <w:rsid w:val="00194B06"/>
    <w:rsid w:val="00197936"/>
    <w:rsid w:val="00197A4C"/>
    <w:rsid w:val="00197F7B"/>
    <w:rsid w:val="001A0CBE"/>
    <w:rsid w:val="001A0E71"/>
    <w:rsid w:val="001A1814"/>
    <w:rsid w:val="001A1F2E"/>
    <w:rsid w:val="001A2378"/>
    <w:rsid w:val="001A31E3"/>
    <w:rsid w:val="001A3CB7"/>
    <w:rsid w:val="001A3EAC"/>
    <w:rsid w:val="001A4650"/>
    <w:rsid w:val="001A4D81"/>
    <w:rsid w:val="001A4DD6"/>
    <w:rsid w:val="001A5166"/>
    <w:rsid w:val="001A55F4"/>
    <w:rsid w:val="001A6412"/>
    <w:rsid w:val="001A69C9"/>
    <w:rsid w:val="001A6F61"/>
    <w:rsid w:val="001A726A"/>
    <w:rsid w:val="001A7E51"/>
    <w:rsid w:val="001B094F"/>
    <w:rsid w:val="001B0D23"/>
    <w:rsid w:val="001B16B8"/>
    <w:rsid w:val="001B2D91"/>
    <w:rsid w:val="001B3553"/>
    <w:rsid w:val="001B3907"/>
    <w:rsid w:val="001B3DF6"/>
    <w:rsid w:val="001B3F38"/>
    <w:rsid w:val="001B4830"/>
    <w:rsid w:val="001B5BF7"/>
    <w:rsid w:val="001B5D18"/>
    <w:rsid w:val="001B6599"/>
    <w:rsid w:val="001B6E8E"/>
    <w:rsid w:val="001B7D04"/>
    <w:rsid w:val="001C067E"/>
    <w:rsid w:val="001C080B"/>
    <w:rsid w:val="001C2713"/>
    <w:rsid w:val="001C294A"/>
    <w:rsid w:val="001C2DB1"/>
    <w:rsid w:val="001C32BE"/>
    <w:rsid w:val="001C4732"/>
    <w:rsid w:val="001C52E7"/>
    <w:rsid w:val="001C57D3"/>
    <w:rsid w:val="001C580F"/>
    <w:rsid w:val="001C5D70"/>
    <w:rsid w:val="001C6093"/>
    <w:rsid w:val="001C6852"/>
    <w:rsid w:val="001C70EB"/>
    <w:rsid w:val="001C7141"/>
    <w:rsid w:val="001C75BD"/>
    <w:rsid w:val="001C7B09"/>
    <w:rsid w:val="001C7EA0"/>
    <w:rsid w:val="001D01EE"/>
    <w:rsid w:val="001D0B0D"/>
    <w:rsid w:val="001D0D67"/>
    <w:rsid w:val="001D0FF3"/>
    <w:rsid w:val="001D20BD"/>
    <w:rsid w:val="001D276B"/>
    <w:rsid w:val="001D4A98"/>
    <w:rsid w:val="001D582B"/>
    <w:rsid w:val="001D5E62"/>
    <w:rsid w:val="001D6351"/>
    <w:rsid w:val="001D7132"/>
    <w:rsid w:val="001D7279"/>
    <w:rsid w:val="001E1ACD"/>
    <w:rsid w:val="001E20DE"/>
    <w:rsid w:val="001E34D7"/>
    <w:rsid w:val="001E3B5F"/>
    <w:rsid w:val="001E4586"/>
    <w:rsid w:val="001E5536"/>
    <w:rsid w:val="001E5779"/>
    <w:rsid w:val="001E587C"/>
    <w:rsid w:val="001E7D85"/>
    <w:rsid w:val="001F0631"/>
    <w:rsid w:val="001F495F"/>
    <w:rsid w:val="001F4CF4"/>
    <w:rsid w:val="001F5089"/>
    <w:rsid w:val="001F5276"/>
    <w:rsid w:val="001F5445"/>
    <w:rsid w:val="001F5614"/>
    <w:rsid w:val="001F5D07"/>
    <w:rsid w:val="001F7E12"/>
    <w:rsid w:val="002005E5"/>
    <w:rsid w:val="0020116A"/>
    <w:rsid w:val="0020146E"/>
    <w:rsid w:val="0020319F"/>
    <w:rsid w:val="00205202"/>
    <w:rsid w:val="002053A5"/>
    <w:rsid w:val="00205AE7"/>
    <w:rsid w:val="00206157"/>
    <w:rsid w:val="00207471"/>
    <w:rsid w:val="00207E34"/>
    <w:rsid w:val="00211915"/>
    <w:rsid w:val="002122F0"/>
    <w:rsid w:val="0021249D"/>
    <w:rsid w:val="00213F38"/>
    <w:rsid w:val="00214830"/>
    <w:rsid w:val="00214CB1"/>
    <w:rsid w:val="002157B3"/>
    <w:rsid w:val="002162CB"/>
    <w:rsid w:val="00216360"/>
    <w:rsid w:val="00216809"/>
    <w:rsid w:val="002206D7"/>
    <w:rsid w:val="0022105C"/>
    <w:rsid w:val="00221BC3"/>
    <w:rsid w:val="0022517B"/>
    <w:rsid w:val="002254E6"/>
    <w:rsid w:val="002255DC"/>
    <w:rsid w:val="00225AFF"/>
    <w:rsid w:val="0022723B"/>
    <w:rsid w:val="0022731C"/>
    <w:rsid w:val="002309D1"/>
    <w:rsid w:val="00231A5D"/>
    <w:rsid w:val="00232C7B"/>
    <w:rsid w:val="00232DDD"/>
    <w:rsid w:val="00232E52"/>
    <w:rsid w:val="002347E8"/>
    <w:rsid w:val="00234BB6"/>
    <w:rsid w:val="00234E41"/>
    <w:rsid w:val="00234F69"/>
    <w:rsid w:val="00235495"/>
    <w:rsid w:val="002359B1"/>
    <w:rsid w:val="0023686D"/>
    <w:rsid w:val="00236892"/>
    <w:rsid w:val="00236911"/>
    <w:rsid w:val="00237E1D"/>
    <w:rsid w:val="00243E6A"/>
    <w:rsid w:val="00243EF7"/>
    <w:rsid w:val="00244E31"/>
    <w:rsid w:val="002458CC"/>
    <w:rsid w:val="002459BD"/>
    <w:rsid w:val="00247B64"/>
    <w:rsid w:val="00250752"/>
    <w:rsid w:val="00250AE4"/>
    <w:rsid w:val="002517EE"/>
    <w:rsid w:val="0025182F"/>
    <w:rsid w:val="00251B5C"/>
    <w:rsid w:val="00251C66"/>
    <w:rsid w:val="00254901"/>
    <w:rsid w:val="00254A5F"/>
    <w:rsid w:val="002552C7"/>
    <w:rsid w:val="00255F5E"/>
    <w:rsid w:val="00256A98"/>
    <w:rsid w:val="00256BCB"/>
    <w:rsid w:val="00256F3D"/>
    <w:rsid w:val="00257C9B"/>
    <w:rsid w:val="00257D77"/>
    <w:rsid w:val="00261B78"/>
    <w:rsid w:val="0026228C"/>
    <w:rsid w:val="00262530"/>
    <w:rsid w:val="0026316D"/>
    <w:rsid w:val="00263293"/>
    <w:rsid w:val="00264FF9"/>
    <w:rsid w:val="00265CC9"/>
    <w:rsid w:val="00266594"/>
    <w:rsid w:val="00266795"/>
    <w:rsid w:val="00267DFA"/>
    <w:rsid w:val="002705F6"/>
    <w:rsid w:val="00270F46"/>
    <w:rsid w:val="00270F4F"/>
    <w:rsid w:val="0027128E"/>
    <w:rsid w:val="00271467"/>
    <w:rsid w:val="0027194A"/>
    <w:rsid w:val="00271E6F"/>
    <w:rsid w:val="00272149"/>
    <w:rsid w:val="00272681"/>
    <w:rsid w:val="00272CB9"/>
    <w:rsid w:val="00272EDC"/>
    <w:rsid w:val="0027312C"/>
    <w:rsid w:val="0027449A"/>
    <w:rsid w:val="00274F20"/>
    <w:rsid w:val="00275588"/>
    <w:rsid w:val="002764E9"/>
    <w:rsid w:val="00277978"/>
    <w:rsid w:val="00277ECB"/>
    <w:rsid w:val="00280ED8"/>
    <w:rsid w:val="00281F8F"/>
    <w:rsid w:val="00282ED7"/>
    <w:rsid w:val="00283F6F"/>
    <w:rsid w:val="0028443B"/>
    <w:rsid w:val="00284A9C"/>
    <w:rsid w:val="0028527E"/>
    <w:rsid w:val="00285F8E"/>
    <w:rsid w:val="00286AD3"/>
    <w:rsid w:val="00291B27"/>
    <w:rsid w:val="00291D0A"/>
    <w:rsid w:val="002944E5"/>
    <w:rsid w:val="00296EF3"/>
    <w:rsid w:val="002971CA"/>
    <w:rsid w:val="002975F5"/>
    <w:rsid w:val="0029775F"/>
    <w:rsid w:val="002979E9"/>
    <w:rsid w:val="002A1502"/>
    <w:rsid w:val="002A30F9"/>
    <w:rsid w:val="002A3FB4"/>
    <w:rsid w:val="002A5554"/>
    <w:rsid w:val="002A5B6F"/>
    <w:rsid w:val="002A5DEE"/>
    <w:rsid w:val="002A67C7"/>
    <w:rsid w:val="002A6A9C"/>
    <w:rsid w:val="002B1B23"/>
    <w:rsid w:val="002B2130"/>
    <w:rsid w:val="002B238F"/>
    <w:rsid w:val="002B3177"/>
    <w:rsid w:val="002B38C5"/>
    <w:rsid w:val="002B4B18"/>
    <w:rsid w:val="002B50C3"/>
    <w:rsid w:val="002B6002"/>
    <w:rsid w:val="002B6AEE"/>
    <w:rsid w:val="002B6FC2"/>
    <w:rsid w:val="002B7423"/>
    <w:rsid w:val="002C0F7A"/>
    <w:rsid w:val="002C14E1"/>
    <w:rsid w:val="002C1B18"/>
    <w:rsid w:val="002C3016"/>
    <w:rsid w:val="002C3125"/>
    <w:rsid w:val="002C3B36"/>
    <w:rsid w:val="002C494C"/>
    <w:rsid w:val="002C57ED"/>
    <w:rsid w:val="002C59A7"/>
    <w:rsid w:val="002C6218"/>
    <w:rsid w:val="002C6DA4"/>
    <w:rsid w:val="002C6E34"/>
    <w:rsid w:val="002C7073"/>
    <w:rsid w:val="002C7A01"/>
    <w:rsid w:val="002C7EBE"/>
    <w:rsid w:val="002D0DA6"/>
    <w:rsid w:val="002D149E"/>
    <w:rsid w:val="002D3AFB"/>
    <w:rsid w:val="002D3CFB"/>
    <w:rsid w:val="002D4532"/>
    <w:rsid w:val="002D5B29"/>
    <w:rsid w:val="002D6F5B"/>
    <w:rsid w:val="002D7DAD"/>
    <w:rsid w:val="002E121E"/>
    <w:rsid w:val="002E12E6"/>
    <w:rsid w:val="002E2A13"/>
    <w:rsid w:val="002E3430"/>
    <w:rsid w:val="002E4241"/>
    <w:rsid w:val="002E50E4"/>
    <w:rsid w:val="002E6FD4"/>
    <w:rsid w:val="002E75B5"/>
    <w:rsid w:val="002F061D"/>
    <w:rsid w:val="002F2474"/>
    <w:rsid w:val="002F26D1"/>
    <w:rsid w:val="002F27E1"/>
    <w:rsid w:val="002F4C30"/>
    <w:rsid w:val="002F4FEE"/>
    <w:rsid w:val="002F5FB6"/>
    <w:rsid w:val="002F6F43"/>
    <w:rsid w:val="0030022A"/>
    <w:rsid w:val="00300E98"/>
    <w:rsid w:val="00301238"/>
    <w:rsid w:val="003027BA"/>
    <w:rsid w:val="00302E23"/>
    <w:rsid w:val="003040F1"/>
    <w:rsid w:val="003041F6"/>
    <w:rsid w:val="0030461C"/>
    <w:rsid w:val="00305A96"/>
    <w:rsid w:val="00305C60"/>
    <w:rsid w:val="0030624F"/>
    <w:rsid w:val="0030659D"/>
    <w:rsid w:val="00310907"/>
    <w:rsid w:val="003109D6"/>
    <w:rsid w:val="00310A2E"/>
    <w:rsid w:val="00311444"/>
    <w:rsid w:val="00311807"/>
    <w:rsid w:val="00311CD3"/>
    <w:rsid w:val="003122B2"/>
    <w:rsid w:val="003126E5"/>
    <w:rsid w:val="00312758"/>
    <w:rsid w:val="003128C0"/>
    <w:rsid w:val="00312C92"/>
    <w:rsid w:val="00313423"/>
    <w:rsid w:val="00313BAC"/>
    <w:rsid w:val="003141A5"/>
    <w:rsid w:val="00314544"/>
    <w:rsid w:val="00314635"/>
    <w:rsid w:val="00314C78"/>
    <w:rsid w:val="00315655"/>
    <w:rsid w:val="00316D0C"/>
    <w:rsid w:val="00317601"/>
    <w:rsid w:val="00320198"/>
    <w:rsid w:val="00321427"/>
    <w:rsid w:val="00321A4B"/>
    <w:rsid w:val="00322787"/>
    <w:rsid w:val="003244DE"/>
    <w:rsid w:val="00324BCF"/>
    <w:rsid w:val="0032693A"/>
    <w:rsid w:val="0032727B"/>
    <w:rsid w:val="00327DC8"/>
    <w:rsid w:val="00327DCA"/>
    <w:rsid w:val="0033031B"/>
    <w:rsid w:val="003305D5"/>
    <w:rsid w:val="003331EC"/>
    <w:rsid w:val="00333535"/>
    <w:rsid w:val="0033709D"/>
    <w:rsid w:val="00340EF6"/>
    <w:rsid w:val="00340F83"/>
    <w:rsid w:val="003421C1"/>
    <w:rsid w:val="00343667"/>
    <w:rsid w:val="0034386A"/>
    <w:rsid w:val="003444C5"/>
    <w:rsid w:val="003453E5"/>
    <w:rsid w:val="0034581E"/>
    <w:rsid w:val="00346DF1"/>
    <w:rsid w:val="003470E2"/>
    <w:rsid w:val="0034791D"/>
    <w:rsid w:val="00347E7D"/>
    <w:rsid w:val="00347EE9"/>
    <w:rsid w:val="00353A38"/>
    <w:rsid w:val="003548A8"/>
    <w:rsid w:val="0035519F"/>
    <w:rsid w:val="003552C3"/>
    <w:rsid w:val="0035532D"/>
    <w:rsid w:val="0035594D"/>
    <w:rsid w:val="003564FD"/>
    <w:rsid w:val="00356E12"/>
    <w:rsid w:val="0035709E"/>
    <w:rsid w:val="00357137"/>
    <w:rsid w:val="003574A2"/>
    <w:rsid w:val="00357A25"/>
    <w:rsid w:val="00357FF5"/>
    <w:rsid w:val="00360D0B"/>
    <w:rsid w:val="003640D1"/>
    <w:rsid w:val="0036416C"/>
    <w:rsid w:val="003646A2"/>
    <w:rsid w:val="003651FB"/>
    <w:rsid w:val="003658CF"/>
    <w:rsid w:val="003661AA"/>
    <w:rsid w:val="00366846"/>
    <w:rsid w:val="00366CAE"/>
    <w:rsid w:val="00366D31"/>
    <w:rsid w:val="00367531"/>
    <w:rsid w:val="00367780"/>
    <w:rsid w:val="00372195"/>
    <w:rsid w:val="00372A2B"/>
    <w:rsid w:val="00372D70"/>
    <w:rsid w:val="003730F1"/>
    <w:rsid w:val="00374B1F"/>
    <w:rsid w:val="00375765"/>
    <w:rsid w:val="003766FD"/>
    <w:rsid w:val="003767C8"/>
    <w:rsid w:val="00377337"/>
    <w:rsid w:val="00377EDC"/>
    <w:rsid w:val="00377F52"/>
    <w:rsid w:val="00380057"/>
    <w:rsid w:val="00380CB5"/>
    <w:rsid w:val="00381B5C"/>
    <w:rsid w:val="003828BC"/>
    <w:rsid w:val="00384A0B"/>
    <w:rsid w:val="00386A0C"/>
    <w:rsid w:val="00386C72"/>
    <w:rsid w:val="00386D24"/>
    <w:rsid w:val="00387051"/>
    <w:rsid w:val="0038799B"/>
    <w:rsid w:val="00391369"/>
    <w:rsid w:val="00392CAB"/>
    <w:rsid w:val="003933EB"/>
    <w:rsid w:val="003949A9"/>
    <w:rsid w:val="00396F12"/>
    <w:rsid w:val="003A0030"/>
    <w:rsid w:val="003A0CB0"/>
    <w:rsid w:val="003A1166"/>
    <w:rsid w:val="003A13C2"/>
    <w:rsid w:val="003A22DB"/>
    <w:rsid w:val="003A28EA"/>
    <w:rsid w:val="003A3F93"/>
    <w:rsid w:val="003A439C"/>
    <w:rsid w:val="003A4AA6"/>
    <w:rsid w:val="003A51FB"/>
    <w:rsid w:val="003A5C06"/>
    <w:rsid w:val="003A5E6F"/>
    <w:rsid w:val="003A5EAD"/>
    <w:rsid w:val="003A7364"/>
    <w:rsid w:val="003A76DF"/>
    <w:rsid w:val="003A7A39"/>
    <w:rsid w:val="003A7BA0"/>
    <w:rsid w:val="003B24CB"/>
    <w:rsid w:val="003B2990"/>
    <w:rsid w:val="003B32E0"/>
    <w:rsid w:val="003B34AF"/>
    <w:rsid w:val="003B4B4B"/>
    <w:rsid w:val="003B5FCF"/>
    <w:rsid w:val="003B7A83"/>
    <w:rsid w:val="003C011F"/>
    <w:rsid w:val="003C038C"/>
    <w:rsid w:val="003C1AD8"/>
    <w:rsid w:val="003C284D"/>
    <w:rsid w:val="003C29FE"/>
    <w:rsid w:val="003C3581"/>
    <w:rsid w:val="003C416B"/>
    <w:rsid w:val="003C5901"/>
    <w:rsid w:val="003C608E"/>
    <w:rsid w:val="003C711D"/>
    <w:rsid w:val="003D1D9B"/>
    <w:rsid w:val="003D2FFA"/>
    <w:rsid w:val="003D4738"/>
    <w:rsid w:val="003D4A05"/>
    <w:rsid w:val="003D4C0C"/>
    <w:rsid w:val="003D5485"/>
    <w:rsid w:val="003D555F"/>
    <w:rsid w:val="003D5FC9"/>
    <w:rsid w:val="003D7FC5"/>
    <w:rsid w:val="003E0148"/>
    <w:rsid w:val="003E0375"/>
    <w:rsid w:val="003E0A83"/>
    <w:rsid w:val="003E0C72"/>
    <w:rsid w:val="003E121C"/>
    <w:rsid w:val="003E13A0"/>
    <w:rsid w:val="003E2397"/>
    <w:rsid w:val="003E266A"/>
    <w:rsid w:val="003E2831"/>
    <w:rsid w:val="003E2F35"/>
    <w:rsid w:val="003E3B0B"/>
    <w:rsid w:val="003E3B93"/>
    <w:rsid w:val="003E79EE"/>
    <w:rsid w:val="003F06A3"/>
    <w:rsid w:val="003F1F3F"/>
    <w:rsid w:val="003F2D93"/>
    <w:rsid w:val="003F2FFB"/>
    <w:rsid w:val="003F35FE"/>
    <w:rsid w:val="003F3760"/>
    <w:rsid w:val="003F4B99"/>
    <w:rsid w:val="003F4F91"/>
    <w:rsid w:val="003F6D44"/>
    <w:rsid w:val="004009B0"/>
    <w:rsid w:val="00400BE9"/>
    <w:rsid w:val="00401545"/>
    <w:rsid w:val="004015D1"/>
    <w:rsid w:val="0040225D"/>
    <w:rsid w:val="00402A14"/>
    <w:rsid w:val="0040608E"/>
    <w:rsid w:val="004062B4"/>
    <w:rsid w:val="0040653A"/>
    <w:rsid w:val="0040784E"/>
    <w:rsid w:val="0040799D"/>
    <w:rsid w:val="00407F13"/>
    <w:rsid w:val="004100E3"/>
    <w:rsid w:val="00410793"/>
    <w:rsid w:val="00411B79"/>
    <w:rsid w:val="00413045"/>
    <w:rsid w:val="00413CF6"/>
    <w:rsid w:val="004144F4"/>
    <w:rsid w:val="0041613E"/>
    <w:rsid w:val="004177BD"/>
    <w:rsid w:val="00417B73"/>
    <w:rsid w:val="00417DC5"/>
    <w:rsid w:val="00417F87"/>
    <w:rsid w:val="004205E8"/>
    <w:rsid w:val="00421CBC"/>
    <w:rsid w:val="0042303D"/>
    <w:rsid w:val="00423EF8"/>
    <w:rsid w:val="00423FC1"/>
    <w:rsid w:val="00424F5C"/>
    <w:rsid w:val="00424F93"/>
    <w:rsid w:val="00425D9F"/>
    <w:rsid w:val="00425FFE"/>
    <w:rsid w:val="00427804"/>
    <w:rsid w:val="00427CDC"/>
    <w:rsid w:val="00430B5B"/>
    <w:rsid w:val="00431972"/>
    <w:rsid w:val="00432832"/>
    <w:rsid w:val="0043284A"/>
    <w:rsid w:val="00433679"/>
    <w:rsid w:val="00433893"/>
    <w:rsid w:val="004344FA"/>
    <w:rsid w:val="0043535E"/>
    <w:rsid w:val="00435681"/>
    <w:rsid w:val="00435816"/>
    <w:rsid w:val="004365E5"/>
    <w:rsid w:val="0043681D"/>
    <w:rsid w:val="004372BB"/>
    <w:rsid w:val="00437AAC"/>
    <w:rsid w:val="00437FB6"/>
    <w:rsid w:val="00441523"/>
    <w:rsid w:val="004420EF"/>
    <w:rsid w:val="00442CC2"/>
    <w:rsid w:val="00443271"/>
    <w:rsid w:val="0044452D"/>
    <w:rsid w:val="004455BE"/>
    <w:rsid w:val="0044687C"/>
    <w:rsid w:val="004476A8"/>
    <w:rsid w:val="0045055B"/>
    <w:rsid w:val="00453006"/>
    <w:rsid w:val="0045384C"/>
    <w:rsid w:val="00453F63"/>
    <w:rsid w:val="004543A0"/>
    <w:rsid w:val="0045443B"/>
    <w:rsid w:val="00454595"/>
    <w:rsid w:val="00454CA3"/>
    <w:rsid w:val="00455D4F"/>
    <w:rsid w:val="00455DE7"/>
    <w:rsid w:val="004566F1"/>
    <w:rsid w:val="00456E1B"/>
    <w:rsid w:val="004571BB"/>
    <w:rsid w:val="00461EED"/>
    <w:rsid w:val="00462CE6"/>
    <w:rsid w:val="00464599"/>
    <w:rsid w:val="004646D7"/>
    <w:rsid w:val="004659D6"/>
    <w:rsid w:val="00465A9D"/>
    <w:rsid w:val="00465B1C"/>
    <w:rsid w:val="00470297"/>
    <w:rsid w:val="0047067B"/>
    <w:rsid w:val="00471007"/>
    <w:rsid w:val="004713AB"/>
    <w:rsid w:val="00471ED6"/>
    <w:rsid w:val="00471FFC"/>
    <w:rsid w:val="0047242C"/>
    <w:rsid w:val="004754DB"/>
    <w:rsid w:val="004774B0"/>
    <w:rsid w:val="004804F7"/>
    <w:rsid w:val="0048214C"/>
    <w:rsid w:val="004821DC"/>
    <w:rsid w:val="00483D8A"/>
    <w:rsid w:val="00484616"/>
    <w:rsid w:val="004846CE"/>
    <w:rsid w:val="00484C02"/>
    <w:rsid w:val="0048528F"/>
    <w:rsid w:val="00485C63"/>
    <w:rsid w:val="00486101"/>
    <w:rsid w:val="0048630B"/>
    <w:rsid w:val="00486549"/>
    <w:rsid w:val="0048694B"/>
    <w:rsid w:val="00486DC0"/>
    <w:rsid w:val="00487AAB"/>
    <w:rsid w:val="00487F3E"/>
    <w:rsid w:val="0049031E"/>
    <w:rsid w:val="004912C1"/>
    <w:rsid w:val="004916E3"/>
    <w:rsid w:val="00491A2E"/>
    <w:rsid w:val="00492D6C"/>
    <w:rsid w:val="004939A6"/>
    <w:rsid w:val="004941D3"/>
    <w:rsid w:val="00496280"/>
    <w:rsid w:val="00496460"/>
    <w:rsid w:val="0049734E"/>
    <w:rsid w:val="004A1859"/>
    <w:rsid w:val="004A19A3"/>
    <w:rsid w:val="004A1B04"/>
    <w:rsid w:val="004A28B1"/>
    <w:rsid w:val="004A3B89"/>
    <w:rsid w:val="004A466D"/>
    <w:rsid w:val="004A4E33"/>
    <w:rsid w:val="004A609D"/>
    <w:rsid w:val="004A6ADA"/>
    <w:rsid w:val="004B0352"/>
    <w:rsid w:val="004B16D8"/>
    <w:rsid w:val="004B2245"/>
    <w:rsid w:val="004B3650"/>
    <w:rsid w:val="004B45EC"/>
    <w:rsid w:val="004B4BEC"/>
    <w:rsid w:val="004B4FCF"/>
    <w:rsid w:val="004B6C1B"/>
    <w:rsid w:val="004C12E1"/>
    <w:rsid w:val="004C19E4"/>
    <w:rsid w:val="004C2E35"/>
    <w:rsid w:val="004C3D37"/>
    <w:rsid w:val="004C4C44"/>
    <w:rsid w:val="004C543E"/>
    <w:rsid w:val="004C5A86"/>
    <w:rsid w:val="004C5F07"/>
    <w:rsid w:val="004C62BF"/>
    <w:rsid w:val="004C7341"/>
    <w:rsid w:val="004C75FC"/>
    <w:rsid w:val="004C7AC4"/>
    <w:rsid w:val="004C7E77"/>
    <w:rsid w:val="004D1AAD"/>
    <w:rsid w:val="004D2708"/>
    <w:rsid w:val="004D338E"/>
    <w:rsid w:val="004D33B4"/>
    <w:rsid w:val="004D4256"/>
    <w:rsid w:val="004D4685"/>
    <w:rsid w:val="004D53D3"/>
    <w:rsid w:val="004D6191"/>
    <w:rsid w:val="004D7F84"/>
    <w:rsid w:val="004E004B"/>
    <w:rsid w:val="004E05F5"/>
    <w:rsid w:val="004E182A"/>
    <w:rsid w:val="004E1983"/>
    <w:rsid w:val="004E2297"/>
    <w:rsid w:val="004E23E9"/>
    <w:rsid w:val="004E2B5C"/>
    <w:rsid w:val="004E2DA0"/>
    <w:rsid w:val="004E4227"/>
    <w:rsid w:val="004E561C"/>
    <w:rsid w:val="004E5CFB"/>
    <w:rsid w:val="004E5D99"/>
    <w:rsid w:val="004E6946"/>
    <w:rsid w:val="004E709A"/>
    <w:rsid w:val="004E7182"/>
    <w:rsid w:val="004E7A62"/>
    <w:rsid w:val="004F09DF"/>
    <w:rsid w:val="004F0C5C"/>
    <w:rsid w:val="004F2DDE"/>
    <w:rsid w:val="004F2ED8"/>
    <w:rsid w:val="004F3077"/>
    <w:rsid w:val="004F3A66"/>
    <w:rsid w:val="004F4B90"/>
    <w:rsid w:val="004F50A9"/>
    <w:rsid w:val="004F6BEB"/>
    <w:rsid w:val="004F7929"/>
    <w:rsid w:val="00502DA4"/>
    <w:rsid w:val="0050339F"/>
    <w:rsid w:val="005035F0"/>
    <w:rsid w:val="005044EB"/>
    <w:rsid w:val="00505D45"/>
    <w:rsid w:val="005076BB"/>
    <w:rsid w:val="00507883"/>
    <w:rsid w:val="0051065A"/>
    <w:rsid w:val="00511077"/>
    <w:rsid w:val="00511911"/>
    <w:rsid w:val="0051227A"/>
    <w:rsid w:val="005129C5"/>
    <w:rsid w:val="00515D01"/>
    <w:rsid w:val="00515EA5"/>
    <w:rsid w:val="00515FAF"/>
    <w:rsid w:val="0051606A"/>
    <w:rsid w:val="00516429"/>
    <w:rsid w:val="00517111"/>
    <w:rsid w:val="00517524"/>
    <w:rsid w:val="005201E4"/>
    <w:rsid w:val="005203B3"/>
    <w:rsid w:val="005212E6"/>
    <w:rsid w:val="005217FE"/>
    <w:rsid w:val="00522198"/>
    <w:rsid w:val="005228F9"/>
    <w:rsid w:val="005237EF"/>
    <w:rsid w:val="00523A7D"/>
    <w:rsid w:val="00524CFB"/>
    <w:rsid w:val="00525589"/>
    <w:rsid w:val="00525DDC"/>
    <w:rsid w:val="005262F1"/>
    <w:rsid w:val="00526A44"/>
    <w:rsid w:val="005274C7"/>
    <w:rsid w:val="005307E0"/>
    <w:rsid w:val="00531BFC"/>
    <w:rsid w:val="00534336"/>
    <w:rsid w:val="0053570F"/>
    <w:rsid w:val="00536426"/>
    <w:rsid w:val="005364CE"/>
    <w:rsid w:val="00536E51"/>
    <w:rsid w:val="00540D42"/>
    <w:rsid w:val="0054135A"/>
    <w:rsid w:val="00541EB3"/>
    <w:rsid w:val="0054206D"/>
    <w:rsid w:val="00542570"/>
    <w:rsid w:val="0054271F"/>
    <w:rsid w:val="00543221"/>
    <w:rsid w:val="0054434E"/>
    <w:rsid w:val="005446A7"/>
    <w:rsid w:val="00544C24"/>
    <w:rsid w:val="00545124"/>
    <w:rsid w:val="00545205"/>
    <w:rsid w:val="005453ED"/>
    <w:rsid w:val="00546112"/>
    <w:rsid w:val="00550DE3"/>
    <w:rsid w:val="00550E5C"/>
    <w:rsid w:val="00551D99"/>
    <w:rsid w:val="005528E0"/>
    <w:rsid w:val="0055299D"/>
    <w:rsid w:val="00553B61"/>
    <w:rsid w:val="00554713"/>
    <w:rsid w:val="00555B13"/>
    <w:rsid w:val="00561963"/>
    <w:rsid w:val="00561EE6"/>
    <w:rsid w:val="005623A6"/>
    <w:rsid w:val="005642F1"/>
    <w:rsid w:val="00564420"/>
    <w:rsid w:val="00564F13"/>
    <w:rsid w:val="00566E6E"/>
    <w:rsid w:val="0056704E"/>
    <w:rsid w:val="005678D0"/>
    <w:rsid w:val="005707D9"/>
    <w:rsid w:val="00570B59"/>
    <w:rsid w:val="00571BA5"/>
    <w:rsid w:val="0057270A"/>
    <w:rsid w:val="00573502"/>
    <w:rsid w:val="00574F82"/>
    <w:rsid w:val="005755F5"/>
    <w:rsid w:val="0057578C"/>
    <w:rsid w:val="00575DBE"/>
    <w:rsid w:val="00576403"/>
    <w:rsid w:val="00576752"/>
    <w:rsid w:val="005767FF"/>
    <w:rsid w:val="00576C38"/>
    <w:rsid w:val="00576F56"/>
    <w:rsid w:val="00581540"/>
    <w:rsid w:val="0058161C"/>
    <w:rsid w:val="00583190"/>
    <w:rsid w:val="005851F2"/>
    <w:rsid w:val="00586A2C"/>
    <w:rsid w:val="00587635"/>
    <w:rsid w:val="005877AD"/>
    <w:rsid w:val="00587ABB"/>
    <w:rsid w:val="00590089"/>
    <w:rsid w:val="00590773"/>
    <w:rsid w:val="00591578"/>
    <w:rsid w:val="00592E15"/>
    <w:rsid w:val="00595025"/>
    <w:rsid w:val="00595C84"/>
    <w:rsid w:val="005960FB"/>
    <w:rsid w:val="00596308"/>
    <w:rsid w:val="00596DD3"/>
    <w:rsid w:val="00596DF1"/>
    <w:rsid w:val="00597917"/>
    <w:rsid w:val="005A048B"/>
    <w:rsid w:val="005A0916"/>
    <w:rsid w:val="005A097D"/>
    <w:rsid w:val="005A0A06"/>
    <w:rsid w:val="005A2274"/>
    <w:rsid w:val="005A2F76"/>
    <w:rsid w:val="005A3013"/>
    <w:rsid w:val="005A4C01"/>
    <w:rsid w:val="005A4C07"/>
    <w:rsid w:val="005A5B02"/>
    <w:rsid w:val="005A64EC"/>
    <w:rsid w:val="005A6F95"/>
    <w:rsid w:val="005A72F9"/>
    <w:rsid w:val="005A77D5"/>
    <w:rsid w:val="005B16EA"/>
    <w:rsid w:val="005B1AAA"/>
    <w:rsid w:val="005B25BF"/>
    <w:rsid w:val="005B359C"/>
    <w:rsid w:val="005B3B6B"/>
    <w:rsid w:val="005C00DD"/>
    <w:rsid w:val="005C18AE"/>
    <w:rsid w:val="005C18C7"/>
    <w:rsid w:val="005C1CA4"/>
    <w:rsid w:val="005C2329"/>
    <w:rsid w:val="005C4998"/>
    <w:rsid w:val="005C57F0"/>
    <w:rsid w:val="005C5DE2"/>
    <w:rsid w:val="005C7DB5"/>
    <w:rsid w:val="005D018C"/>
    <w:rsid w:val="005D13B3"/>
    <w:rsid w:val="005D1B14"/>
    <w:rsid w:val="005D25BD"/>
    <w:rsid w:val="005D292C"/>
    <w:rsid w:val="005D297F"/>
    <w:rsid w:val="005D2C59"/>
    <w:rsid w:val="005D3526"/>
    <w:rsid w:val="005D4D40"/>
    <w:rsid w:val="005D4ED7"/>
    <w:rsid w:val="005D6134"/>
    <w:rsid w:val="005D6218"/>
    <w:rsid w:val="005D67D8"/>
    <w:rsid w:val="005D67EE"/>
    <w:rsid w:val="005D791F"/>
    <w:rsid w:val="005D7A30"/>
    <w:rsid w:val="005E0E53"/>
    <w:rsid w:val="005E17F9"/>
    <w:rsid w:val="005E1C42"/>
    <w:rsid w:val="005E1D6D"/>
    <w:rsid w:val="005E20AD"/>
    <w:rsid w:val="005E338D"/>
    <w:rsid w:val="005E360E"/>
    <w:rsid w:val="005E36CC"/>
    <w:rsid w:val="005E39D7"/>
    <w:rsid w:val="005E4C3E"/>
    <w:rsid w:val="005E5CBC"/>
    <w:rsid w:val="005E5F3A"/>
    <w:rsid w:val="005E605C"/>
    <w:rsid w:val="005E6667"/>
    <w:rsid w:val="005E681F"/>
    <w:rsid w:val="005E6DDB"/>
    <w:rsid w:val="005E71CA"/>
    <w:rsid w:val="005E772E"/>
    <w:rsid w:val="005F0310"/>
    <w:rsid w:val="005F0566"/>
    <w:rsid w:val="005F0FDC"/>
    <w:rsid w:val="005F1586"/>
    <w:rsid w:val="005F1AFD"/>
    <w:rsid w:val="005F29A7"/>
    <w:rsid w:val="005F2E0B"/>
    <w:rsid w:val="005F2E40"/>
    <w:rsid w:val="005F37F9"/>
    <w:rsid w:val="005F4223"/>
    <w:rsid w:val="005F484F"/>
    <w:rsid w:val="005F59A9"/>
    <w:rsid w:val="005F61EA"/>
    <w:rsid w:val="005F65AE"/>
    <w:rsid w:val="005F7A90"/>
    <w:rsid w:val="0060051A"/>
    <w:rsid w:val="006007B0"/>
    <w:rsid w:val="00601BC4"/>
    <w:rsid w:val="006026AC"/>
    <w:rsid w:val="006054F5"/>
    <w:rsid w:val="00605C28"/>
    <w:rsid w:val="00606628"/>
    <w:rsid w:val="006077F1"/>
    <w:rsid w:val="00610ABA"/>
    <w:rsid w:val="00611E65"/>
    <w:rsid w:val="00611F27"/>
    <w:rsid w:val="00611F66"/>
    <w:rsid w:val="00612305"/>
    <w:rsid w:val="00612717"/>
    <w:rsid w:val="00612802"/>
    <w:rsid w:val="0061440F"/>
    <w:rsid w:val="00614E59"/>
    <w:rsid w:val="00616685"/>
    <w:rsid w:val="006167F7"/>
    <w:rsid w:val="00617DF6"/>
    <w:rsid w:val="00617F62"/>
    <w:rsid w:val="00621A9F"/>
    <w:rsid w:val="00621B00"/>
    <w:rsid w:val="00621D7B"/>
    <w:rsid w:val="00622446"/>
    <w:rsid w:val="00622F9D"/>
    <w:rsid w:val="00624102"/>
    <w:rsid w:val="006254C3"/>
    <w:rsid w:val="00625F67"/>
    <w:rsid w:val="00626089"/>
    <w:rsid w:val="006267C3"/>
    <w:rsid w:val="00626D0B"/>
    <w:rsid w:val="006276B4"/>
    <w:rsid w:val="006311B4"/>
    <w:rsid w:val="00631C3B"/>
    <w:rsid w:val="006326D3"/>
    <w:rsid w:val="00634124"/>
    <w:rsid w:val="006349CB"/>
    <w:rsid w:val="00634C52"/>
    <w:rsid w:val="00634D41"/>
    <w:rsid w:val="00634FDE"/>
    <w:rsid w:val="00635DC9"/>
    <w:rsid w:val="006369E6"/>
    <w:rsid w:val="00637880"/>
    <w:rsid w:val="00637A82"/>
    <w:rsid w:val="00640D9B"/>
    <w:rsid w:val="00641565"/>
    <w:rsid w:val="00641C7C"/>
    <w:rsid w:val="00641CC7"/>
    <w:rsid w:val="00642A0C"/>
    <w:rsid w:val="00642A2F"/>
    <w:rsid w:val="006432A7"/>
    <w:rsid w:val="00643A7E"/>
    <w:rsid w:val="00643BE4"/>
    <w:rsid w:val="0064443E"/>
    <w:rsid w:val="006458F3"/>
    <w:rsid w:val="00646616"/>
    <w:rsid w:val="00646A08"/>
    <w:rsid w:val="00646A7C"/>
    <w:rsid w:val="00646C98"/>
    <w:rsid w:val="006476FA"/>
    <w:rsid w:val="00650838"/>
    <w:rsid w:val="00650ABE"/>
    <w:rsid w:val="00650D6B"/>
    <w:rsid w:val="0065147B"/>
    <w:rsid w:val="00652F85"/>
    <w:rsid w:val="00653A3D"/>
    <w:rsid w:val="00653E38"/>
    <w:rsid w:val="0065507A"/>
    <w:rsid w:val="00655353"/>
    <w:rsid w:val="006555A6"/>
    <w:rsid w:val="006559FB"/>
    <w:rsid w:val="00657A0C"/>
    <w:rsid w:val="00660763"/>
    <w:rsid w:val="0066176E"/>
    <w:rsid w:val="0066199A"/>
    <w:rsid w:val="00661EDA"/>
    <w:rsid w:val="00661F7F"/>
    <w:rsid w:val="00662E85"/>
    <w:rsid w:val="0066383A"/>
    <w:rsid w:val="00663A99"/>
    <w:rsid w:val="00664528"/>
    <w:rsid w:val="00664A92"/>
    <w:rsid w:val="00664E66"/>
    <w:rsid w:val="00665B51"/>
    <w:rsid w:val="006660EE"/>
    <w:rsid w:val="00666888"/>
    <w:rsid w:val="00666DB4"/>
    <w:rsid w:val="00667979"/>
    <w:rsid w:val="0067080D"/>
    <w:rsid w:val="00671D22"/>
    <w:rsid w:val="00671FE4"/>
    <w:rsid w:val="00672417"/>
    <w:rsid w:val="00672925"/>
    <w:rsid w:val="00672C3D"/>
    <w:rsid w:val="00672D50"/>
    <w:rsid w:val="006731ED"/>
    <w:rsid w:val="0067330F"/>
    <w:rsid w:val="006738AB"/>
    <w:rsid w:val="00674382"/>
    <w:rsid w:val="0067469B"/>
    <w:rsid w:val="006746DA"/>
    <w:rsid w:val="00676034"/>
    <w:rsid w:val="00676B8B"/>
    <w:rsid w:val="006770DA"/>
    <w:rsid w:val="006771F4"/>
    <w:rsid w:val="00677EDE"/>
    <w:rsid w:val="00680D41"/>
    <w:rsid w:val="00681355"/>
    <w:rsid w:val="006827E9"/>
    <w:rsid w:val="00682E3F"/>
    <w:rsid w:val="00683DEB"/>
    <w:rsid w:val="006845E0"/>
    <w:rsid w:val="00684D1A"/>
    <w:rsid w:val="00684ED6"/>
    <w:rsid w:val="00685BC2"/>
    <w:rsid w:val="00686223"/>
    <w:rsid w:val="00686B3D"/>
    <w:rsid w:val="006878DF"/>
    <w:rsid w:val="00690404"/>
    <w:rsid w:val="006920A6"/>
    <w:rsid w:val="006938AE"/>
    <w:rsid w:val="00695D4C"/>
    <w:rsid w:val="00695DC7"/>
    <w:rsid w:val="00695FAF"/>
    <w:rsid w:val="006970D5"/>
    <w:rsid w:val="00697382"/>
    <w:rsid w:val="00697FAF"/>
    <w:rsid w:val="006A1C1A"/>
    <w:rsid w:val="006A23D9"/>
    <w:rsid w:val="006A377C"/>
    <w:rsid w:val="006A3A87"/>
    <w:rsid w:val="006A4472"/>
    <w:rsid w:val="006A64C4"/>
    <w:rsid w:val="006A69D6"/>
    <w:rsid w:val="006B131C"/>
    <w:rsid w:val="006B13F8"/>
    <w:rsid w:val="006B1899"/>
    <w:rsid w:val="006B2758"/>
    <w:rsid w:val="006B29A1"/>
    <w:rsid w:val="006B3D15"/>
    <w:rsid w:val="006B42F5"/>
    <w:rsid w:val="006B4971"/>
    <w:rsid w:val="006B4D63"/>
    <w:rsid w:val="006B654F"/>
    <w:rsid w:val="006B676E"/>
    <w:rsid w:val="006B67F0"/>
    <w:rsid w:val="006B739C"/>
    <w:rsid w:val="006C034B"/>
    <w:rsid w:val="006C0B95"/>
    <w:rsid w:val="006C190E"/>
    <w:rsid w:val="006C1961"/>
    <w:rsid w:val="006C392A"/>
    <w:rsid w:val="006C55D6"/>
    <w:rsid w:val="006C5732"/>
    <w:rsid w:val="006C58A2"/>
    <w:rsid w:val="006C5B09"/>
    <w:rsid w:val="006C7593"/>
    <w:rsid w:val="006D1175"/>
    <w:rsid w:val="006D256D"/>
    <w:rsid w:val="006D3DAE"/>
    <w:rsid w:val="006D5AB1"/>
    <w:rsid w:val="006D6936"/>
    <w:rsid w:val="006D6D2C"/>
    <w:rsid w:val="006D70AF"/>
    <w:rsid w:val="006D7868"/>
    <w:rsid w:val="006D7B3D"/>
    <w:rsid w:val="006E06BF"/>
    <w:rsid w:val="006E0811"/>
    <w:rsid w:val="006E110F"/>
    <w:rsid w:val="006E2111"/>
    <w:rsid w:val="006E4639"/>
    <w:rsid w:val="006E4901"/>
    <w:rsid w:val="006E7413"/>
    <w:rsid w:val="006E7AF5"/>
    <w:rsid w:val="006E7D4C"/>
    <w:rsid w:val="006F008B"/>
    <w:rsid w:val="006F05EC"/>
    <w:rsid w:val="006F10D2"/>
    <w:rsid w:val="006F161F"/>
    <w:rsid w:val="006F18DD"/>
    <w:rsid w:val="006F280A"/>
    <w:rsid w:val="006F2C93"/>
    <w:rsid w:val="006F35D8"/>
    <w:rsid w:val="006F3781"/>
    <w:rsid w:val="006F3D5D"/>
    <w:rsid w:val="006F406F"/>
    <w:rsid w:val="006F428C"/>
    <w:rsid w:val="006F4F89"/>
    <w:rsid w:val="006F6658"/>
    <w:rsid w:val="006F6F6F"/>
    <w:rsid w:val="007004F1"/>
    <w:rsid w:val="007035D4"/>
    <w:rsid w:val="007036ED"/>
    <w:rsid w:val="0070381E"/>
    <w:rsid w:val="0070394C"/>
    <w:rsid w:val="00703974"/>
    <w:rsid w:val="00704E19"/>
    <w:rsid w:val="007056B6"/>
    <w:rsid w:val="00705F4D"/>
    <w:rsid w:val="00706AD5"/>
    <w:rsid w:val="00706C30"/>
    <w:rsid w:val="00707617"/>
    <w:rsid w:val="00710D30"/>
    <w:rsid w:val="00711ED5"/>
    <w:rsid w:val="00712D37"/>
    <w:rsid w:val="00712F89"/>
    <w:rsid w:val="00713685"/>
    <w:rsid w:val="00713FA2"/>
    <w:rsid w:val="00715886"/>
    <w:rsid w:val="00716EC0"/>
    <w:rsid w:val="00717521"/>
    <w:rsid w:val="0071762B"/>
    <w:rsid w:val="00717675"/>
    <w:rsid w:val="00717904"/>
    <w:rsid w:val="00717F32"/>
    <w:rsid w:val="00720474"/>
    <w:rsid w:val="00720780"/>
    <w:rsid w:val="00720C7B"/>
    <w:rsid w:val="0072128F"/>
    <w:rsid w:val="00721733"/>
    <w:rsid w:val="007217FB"/>
    <w:rsid w:val="0072223D"/>
    <w:rsid w:val="00722A1B"/>
    <w:rsid w:val="00722CBB"/>
    <w:rsid w:val="00724662"/>
    <w:rsid w:val="00724FB8"/>
    <w:rsid w:val="00725FAF"/>
    <w:rsid w:val="00726D28"/>
    <w:rsid w:val="00726E5E"/>
    <w:rsid w:val="00727CC1"/>
    <w:rsid w:val="007302D7"/>
    <w:rsid w:val="00731DF7"/>
    <w:rsid w:val="00731E34"/>
    <w:rsid w:val="007322EC"/>
    <w:rsid w:val="0073457B"/>
    <w:rsid w:val="00734F7A"/>
    <w:rsid w:val="00735399"/>
    <w:rsid w:val="00735DB2"/>
    <w:rsid w:val="00735E1F"/>
    <w:rsid w:val="00737928"/>
    <w:rsid w:val="00741EF9"/>
    <w:rsid w:val="0074204D"/>
    <w:rsid w:val="00742564"/>
    <w:rsid w:val="007426B0"/>
    <w:rsid w:val="00743984"/>
    <w:rsid w:val="00743D5D"/>
    <w:rsid w:val="00744BD4"/>
    <w:rsid w:val="0074510C"/>
    <w:rsid w:val="0074581C"/>
    <w:rsid w:val="007461E2"/>
    <w:rsid w:val="0074671A"/>
    <w:rsid w:val="007479AF"/>
    <w:rsid w:val="00747A7A"/>
    <w:rsid w:val="007504F1"/>
    <w:rsid w:val="00750CD2"/>
    <w:rsid w:val="0075164E"/>
    <w:rsid w:val="00751BA5"/>
    <w:rsid w:val="00752C70"/>
    <w:rsid w:val="007546A1"/>
    <w:rsid w:val="00754A79"/>
    <w:rsid w:val="00754ABB"/>
    <w:rsid w:val="007560E9"/>
    <w:rsid w:val="00757115"/>
    <w:rsid w:val="007572DE"/>
    <w:rsid w:val="00757C7A"/>
    <w:rsid w:val="00757E98"/>
    <w:rsid w:val="00760D26"/>
    <w:rsid w:val="00762916"/>
    <w:rsid w:val="00762BA2"/>
    <w:rsid w:val="00762CF0"/>
    <w:rsid w:val="00763F95"/>
    <w:rsid w:val="00764A13"/>
    <w:rsid w:val="00764BEA"/>
    <w:rsid w:val="00764C54"/>
    <w:rsid w:val="00764D3A"/>
    <w:rsid w:val="0076548E"/>
    <w:rsid w:val="0076668C"/>
    <w:rsid w:val="00771625"/>
    <w:rsid w:val="00771D5C"/>
    <w:rsid w:val="00772AF7"/>
    <w:rsid w:val="00773AB3"/>
    <w:rsid w:val="00773AFD"/>
    <w:rsid w:val="00774E05"/>
    <w:rsid w:val="0077666F"/>
    <w:rsid w:val="00777BE6"/>
    <w:rsid w:val="007802C3"/>
    <w:rsid w:val="0078086C"/>
    <w:rsid w:val="00780A7B"/>
    <w:rsid w:val="00781B0F"/>
    <w:rsid w:val="00781F60"/>
    <w:rsid w:val="0078368A"/>
    <w:rsid w:val="00784567"/>
    <w:rsid w:val="0078463F"/>
    <w:rsid w:val="00784755"/>
    <w:rsid w:val="00785821"/>
    <w:rsid w:val="00785FD9"/>
    <w:rsid w:val="00786A68"/>
    <w:rsid w:val="00786B68"/>
    <w:rsid w:val="00786C82"/>
    <w:rsid w:val="0078753A"/>
    <w:rsid w:val="00787A3F"/>
    <w:rsid w:val="00790498"/>
    <w:rsid w:val="007909AA"/>
    <w:rsid w:val="00790D13"/>
    <w:rsid w:val="00791961"/>
    <w:rsid w:val="007919F1"/>
    <w:rsid w:val="00792781"/>
    <w:rsid w:val="007952E3"/>
    <w:rsid w:val="0079603E"/>
    <w:rsid w:val="007961DC"/>
    <w:rsid w:val="00796421"/>
    <w:rsid w:val="007966C4"/>
    <w:rsid w:val="007975B9"/>
    <w:rsid w:val="00797DBF"/>
    <w:rsid w:val="00797F99"/>
    <w:rsid w:val="007A12E8"/>
    <w:rsid w:val="007A2038"/>
    <w:rsid w:val="007A3493"/>
    <w:rsid w:val="007A36F2"/>
    <w:rsid w:val="007A4FCC"/>
    <w:rsid w:val="007A56F7"/>
    <w:rsid w:val="007A610C"/>
    <w:rsid w:val="007A7969"/>
    <w:rsid w:val="007B0549"/>
    <w:rsid w:val="007B0B00"/>
    <w:rsid w:val="007B134C"/>
    <w:rsid w:val="007B2E1B"/>
    <w:rsid w:val="007B3378"/>
    <w:rsid w:val="007B4623"/>
    <w:rsid w:val="007B4796"/>
    <w:rsid w:val="007B5503"/>
    <w:rsid w:val="007B557B"/>
    <w:rsid w:val="007B6122"/>
    <w:rsid w:val="007B6BDC"/>
    <w:rsid w:val="007B70CC"/>
    <w:rsid w:val="007B72B0"/>
    <w:rsid w:val="007C1117"/>
    <w:rsid w:val="007C2B43"/>
    <w:rsid w:val="007C31FA"/>
    <w:rsid w:val="007C3507"/>
    <w:rsid w:val="007C3682"/>
    <w:rsid w:val="007C4684"/>
    <w:rsid w:val="007C48A2"/>
    <w:rsid w:val="007C4C1B"/>
    <w:rsid w:val="007C555B"/>
    <w:rsid w:val="007C5995"/>
    <w:rsid w:val="007C62E7"/>
    <w:rsid w:val="007C6817"/>
    <w:rsid w:val="007C6A4C"/>
    <w:rsid w:val="007C7426"/>
    <w:rsid w:val="007C7440"/>
    <w:rsid w:val="007C7F6E"/>
    <w:rsid w:val="007D0318"/>
    <w:rsid w:val="007D07CC"/>
    <w:rsid w:val="007D086C"/>
    <w:rsid w:val="007D0B82"/>
    <w:rsid w:val="007D1F43"/>
    <w:rsid w:val="007D252A"/>
    <w:rsid w:val="007D2B56"/>
    <w:rsid w:val="007D2DFE"/>
    <w:rsid w:val="007D3057"/>
    <w:rsid w:val="007D3396"/>
    <w:rsid w:val="007D3BDC"/>
    <w:rsid w:val="007D477A"/>
    <w:rsid w:val="007D6546"/>
    <w:rsid w:val="007D72DF"/>
    <w:rsid w:val="007D7AA3"/>
    <w:rsid w:val="007E1350"/>
    <w:rsid w:val="007E1A70"/>
    <w:rsid w:val="007E1C98"/>
    <w:rsid w:val="007E30F8"/>
    <w:rsid w:val="007E342A"/>
    <w:rsid w:val="007E3783"/>
    <w:rsid w:val="007E5FA4"/>
    <w:rsid w:val="007E7C59"/>
    <w:rsid w:val="007F0084"/>
    <w:rsid w:val="007F1953"/>
    <w:rsid w:val="007F3217"/>
    <w:rsid w:val="007F366E"/>
    <w:rsid w:val="007F4E2C"/>
    <w:rsid w:val="007F54BB"/>
    <w:rsid w:val="007F62B8"/>
    <w:rsid w:val="007F62D3"/>
    <w:rsid w:val="007F633F"/>
    <w:rsid w:val="007F7470"/>
    <w:rsid w:val="00800780"/>
    <w:rsid w:val="0080087D"/>
    <w:rsid w:val="00800F8D"/>
    <w:rsid w:val="00801E9D"/>
    <w:rsid w:val="00802212"/>
    <w:rsid w:val="00803076"/>
    <w:rsid w:val="008031DE"/>
    <w:rsid w:val="00803781"/>
    <w:rsid w:val="0080382C"/>
    <w:rsid w:val="0080476C"/>
    <w:rsid w:val="008065C8"/>
    <w:rsid w:val="00806AA4"/>
    <w:rsid w:val="00806CA0"/>
    <w:rsid w:val="00806D7C"/>
    <w:rsid w:val="00807CBD"/>
    <w:rsid w:val="008101F7"/>
    <w:rsid w:val="0081060D"/>
    <w:rsid w:val="008106C6"/>
    <w:rsid w:val="00810BE9"/>
    <w:rsid w:val="00811302"/>
    <w:rsid w:val="0081140E"/>
    <w:rsid w:val="0081197C"/>
    <w:rsid w:val="00812140"/>
    <w:rsid w:val="00812497"/>
    <w:rsid w:val="008124ED"/>
    <w:rsid w:val="0081262D"/>
    <w:rsid w:val="008128FE"/>
    <w:rsid w:val="00813311"/>
    <w:rsid w:val="008135EA"/>
    <w:rsid w:val="0081532C"/>
    <w:rsid w:val="008156F5"/>
    <w:rsid w:val="0081597A"/>
    <w:rsid w:val="0081604D"/>
    <w:rsid w:val="008164E9"/>
    <w:rsid w:val="0081711C"/>
    <w:rsid w:val="008173A2"/>
    <w:rsid w:val="00817449"/>
    <w:rsid w:val="0081753A"/>
    <w:rsid w:val="008217BD"/>
    <w:rsid w:val="008227CA"/>
    <w:rsid w:val="00822CC0"/>
    <w:rsid w:val="00823112"/>
    <w:rsid w:val="008233A5"/>
    <w:rsid w:val="008233C3"/>
    <w:rsid w:val="00824157"/>
    <w:rsid w:val="00824253"/>
    <w:rsid w:val="008242CE"/>
    <w:rsid w:val="008252C3"/>
    <w:rsid w:val="00825BF7"/>
    <w:rsid w:val="00826259"/>
    <w:rsid w:val="00827418"/>
    <w:rsid w:val="00827B7B"/>
    <w:rsid w:val="00830388"/>
    <w:rsid w:val="0083149B"/>
    <w:rsid w:val="008316CC"/>
    <w:rsid w:val="00832893"/>
    <w:rsid w:val="00833735"/>
    <w:rsid w:val="00833B5B"/>
    <w:rsid w:val="00833C82"/>
    <w:rsid w:val="008345FB"/>
    <w:rsid w:val="00834E4C"/>
    <w:rsid w:val="00834E78"/>
    <w:rsid w:val="008358CB"/>
    <w:rsid w:val="00835B24"/>
    <w:rsid w:val="00836172"/>
    <w:rsid w:val="008363FF"/>
    <w:rsid w:val="00836B35"/>
    <w:rsid w:val="0083789B"/>
    <w:rsid w:val="00840B0B"/>
    <w:rsid w:val="00841595"/>
    <w:rsid w:val="00841CC6"/>
    <w:rsid w:val="008461BA"/>
    <w:rsid w:val="0084757A"/>
    <w:rsid w:val="0084790E"/>
    <w:rsid w:val="00850353"/>
    <w:rsid w:val="00853184"/>
    <w:rsid w:val="00854158"/>
    <w:rsid w:val="0085543C"/>
    <w:rsid w:val="00855BDC"/>
    <w:rsid w:val="00856A9B"/>
    <w:rsid w:val="00856F44"/>
    <w:rsid w:val="0085709D"/>
    <w:rsid w:val="0085786C"/>
    <w:rsid w:val="0085799B"/>
    <w:rsid w:val="00860119"/>
    <w:rsid w:val="00860606"/>
    <w:rsid w:val="00860D00"/>
    <w:rsid w:val="00863157"/>
    <w:rsid w:val="00864196"/>
    <w:rsid w:val="00866201"/>
    <w:rsid w:val="008709EB"/>
    <w:rsid w:val="00870F83"/>
    <w:rsid w:val="008715F7"/>
    <w:rsid w:val="00871A15"/>
    <w:rsid w:val="008727F2"/>
    <w:rsid w:val="00873E61"/>
    <w:rsid w:val="008747A3"/>
    <w:rsid w:val="008778AC"/>
    <w:rsid w:val="0088004F"/>
    <w:rsid w:val="0088047D"/>
    <w:rsid w:val="00880536"/>
    <w:rsid w:val="0088078E"/>
    <w:rsid w:val="00880A28"/>
    <w:rsid w:val="00880D6B"/>
    <w:rsid w:val="008818FE"/>
    <w:rsid w:val="00881DB4"/>
    <w:rsid w:val="008820B3"/>
    <w:rsid w:val="008825D2"/>
    <w:rsid w:val="00882E96"/>
    <w:rsid w:val="00882FE4"/>
    <w:rsid w:val="00884004"/>
    <w:rsid w:val="0088422A"/>
    <w:rsid w:val="008842F4"/>
    <w:rsid w:val="008845B5"/>
    <w:rsid w:val="00884656"/>
    <w:rsid w:val="00885BBD"/>
    <w:rsid w:val="00886C0A"/>
    <w:rsid w:val="0089031F"/>
    <w:rsid w:val="008911DB"/>
    <w:rsid w:val="00893FA4"/>
    <w:rsid w:val="008948BD"/>
    <w:rsid w:val="00894EF8"/>
    <w:rsid w:val="00896142"/>
    <w:rsid w:val="0089671C"/>
    <w:rsid w:val="00896A80"/>
    <w:rsid w:val="00896BE1"/>
    <w:rsid w:val="008972B7"/>
    <w:rsid w:val="008A1920"/>
    <w:rsid w:val="008A1EDB"/>
    <w:rsid w:val="008A1F55"/>
    <w:rsid w:val="008A1FF4"/>
    <w:rsid w:val="008A2E69"/>
    <w:rsid w:val="008A36FE"/>
    <w:rsid w:val="008A3926"/>
    <w:rsid w:val="008A39A7"/>
    <w:rsid w:val="008A3C84"/>
    <w:rsid w:val="008A4186"/>
    <w:rsid w:val="008A6247"/>
    <w:rsid w:val="008A6274"/>
    <w:rsid w:val="008A66DD"/>
    <w:rsid w:val="008A72EE"/>
    <w:rsid w:val="008A7A2A"/>
    <w:rsid w:val="008B00DC"/>
    <w:rsid w:val="008B0965"/>
    <w:rsid w:val="008B19C5"/>
    <w:rsid w:val="008B2519"/>
    <w:rsid w:val="008B2C51"/>
    <w:rsid w:val="008B2D0D"/>
    <w:rsid w:val="008B3E94"/>
    <w:rsid w:val="008B3EDA"/>
    <w:rsid w:val="008B5868"/>
    <w:rsid w:val="008B5FA8"/>
    <w:rsid w:val="008B6B08"/>
    <w:rsid w:val="008B6BA4"/>
    <w:rsid w:val="008B79FC"/>
    <w:rsid w:val="008C127D"/>
    <w:rsid w:val="008C1985"/>
    <w:rsid w:val="008C1CC5"/>
    <w:rsid w:val="008C1E0A"/>
    <w:rsid w:val="008C1F0B"/>
    <w:rsid w:val="008C273D"/>
    <w:rsid w:val="008C2C9D"/>
    <w:rsid w:val="008C387B"/>
    <w:rsid w:val="008C4D09"/>
    <w:rsid w:val="008D15C0"/>
    <w:rsid w:val="008D1F0B"/>
    <w:rsid w:val="008D2A52"/>
    <w:rsid w:val="008D2A6A"/>
    <w:rsid w:val="008D2A6C"/>
    <w:rsid w:val="008D38B4"/>
    <w:rsid w:val="008D3C95"/>
    <w:rsid w:val="008D50A9"/>
    <w:rsid w:val="008D6627"/>
    <w:rsid w:val="008D7EE0"/>
    <w:rsid w:val="008E1AB8"/>
    <w:rsid w:val="008E2B27"/>
    <w:rsid w:val="008E55DB"/>
    <w:rsid w:val="008E5A2C"/>
    <w:rsid w:val="008E6108"/>
    <w:rsid w:val="008E66BC"/>
    <w:rsid w:val="008E70BD"/>
    <w:rsid w:val="008F0928"/>
    <w:rsid w:val="008F1E8F"/>
    <w:rsid w:val="008F1FD8"/>
    <w:rsid w:val="008F2004"/>
    <w:rsid w:val="008F27FB"/>
    <w:rsid w:val="008F3754"/>
    <w:rsid w:val="008F3D4B"/>
    <w:rsid w:val="008F4F7D"/>
    <w:rsid w:val="008F50BD"/>
    <w:rsid w:val="008F59AD"/>
    <w:rsid w:val="008F6663"/>
    <w:rsid w:val="008F7026"/>
    <w:rsid w:val="008F7821"/>
    <w:rsid w:val="008F7BA9"/>
    <w:rsid w:val="009006CE"/>
    <w:rsid w:val="009009B7"/>
    <w:rsid w:val="00900FD4"/>
    <w:rsid w:val="009011A8"/>
    <w:rsid w:val="009012C5"/>
    <w:rsid w:val="009016C5"/>
    <w:rsid w:val="0090204A"/>
    <w:rsid w:val="0090235F"/>
    <w:rsid w:val="00903742"/>
    <w:rsid w:val="009039D5"/>
    <w:rsid w:val="00903DEA"/>
    <w:rsid w:val="0090405F"/>
    <w:rsid w:val="00904293"/>
    <w:rsid w:val="009048E9"/>
    <w:rsid w:val="009054D0"/>
    <w:rsid w:val="009064B8"/>
    <w:rsid w:val="00906A56"/>
    <w:rsid w:val="00906B90"/>
    <w:rsid w:val="00907B98"/>
    <w:rsid w:val="00907D97"/>
    <w:rsid w:val="00907EC6"/>
    <w:rsid w:val="00907EF8"/>
    <w:rsid w:val="009102DF"/>
    <w:rsid w:val="009107EC"/>
    <w:rsid w:val="009109BD"/>
    <w:rsid w:val="00910DF6"/>
    <w:rsid w:val="00912940"/>
    <w:rsid w:val="00912C67"/>
    <w:rsid w:val="0091313D"/>
    <w:rsid w:val="00915135"/>
    <w:rsid w:val="00915352"/>
    <w:rsid w:val="00915D2F"/>
    <w:rsid w:val="00916393"/>
    <w:rsid w:val="00916DA3"/>
    <w:rsid w:val="0091771F"/>
    <w:rsid w:val="00920EAE"/>
    <w:rsid w:val="00921E37"/>
    <w:rsid w:val="00923405"/>
    <w:rsid w:val="00924596"/>
    <w:rsid w:val="00924E8F"/>
    <w:rsid w:val="0092641E"/>
    <w:rsid w:val="009304A4"/>
    <w:rsid w:val="009306B1"/>
    <w:rsid w:val="00932073"/>
    <w:rsid w:val="00933097"/>
    <w:rsid w:val="009332E8"/>
    <w:rsid w:val="00933F2F"/>
    <w:rsid w:val="00934C52"/>
    <w:rsid w:val="00934E70"/>
    <w:rsid w:val="00934FE7"/>
    <w:rsid w:val="009357CA"/>
    <w:rsid w:val="00935B9B"/>
    <w:rsid w:val="00935C9E"/>
    <w:rsid w:val="00936130"/>
    <w:rsid w:val="00937913"/>
    <w:rsid w:val="009403D1"/>
    <w:rsid w:val="009407F9"/>
    <w:rsid w:val="00941453"/>
    <w:rsid w:val="00941AF4"/>
    <w:rsid w:val="00941C04"/>
    <w:rsid w:val="00941CFE"/>
    <w:rsid w:val="00942546"/>
    <w:rsid w:val="009425BE"/>
    <w:rsid w:val="00942667"/>
    <w:rsid w:val="0094377D"/>
    <w:rsid w:val="00943FB9"/>
    <w:rsid w:val="00943FD8"/>
    <w:rsid w:val="00944976"/>
    <w:rsid w:val="009465BC"/>
    <w:rsid w:val="0094663D"/>
    <w:rsid w:val="00950E1F"/>
    <w:rsid w:val="00951337"/>
    <w:rsid w:val="009515B2"/>
    <w:rsid w:val="0095161F"/>
    <w:rsid w:val="00951A4C"/>
    <w:rsid w:val="00951AD6"/>
    <w:rsid w:val="009553A4"/>
    <w:rsid w:val="0095547C"/>
    <w:rsid w:val="0095582D"/>
    <w:rsid w:val="00955CD0"/>
    <w:rsid w:val="00956ADE"/>
    <w:rsid w:val="00957EA0"/>
    <w:rsid w:val="00960D3C"/>
    <w:rsid w:val="00961152"/>
    <w:rsid w:val="00961558"/>
    <w:rsid w:val="009619F4"/>
    <w:rsid w:val="00962BD2"/>
    <w:rsid w:val="00962E90"/>
    <w:rsid w:val="00963395"/>
    <w:rsid w:val="009648F1"/>
    <w:rsid w:val="009653AB"/>
    <w:rsid w:val="00966616"/>
    <w:rsid w:val="00967C0D"/>
    <w:rsid w:val="009710DF"/>
    <w:rsid w:val="00971F2B"/>
    <w:rsid w:val="00971FD8"/>
    <w:rsid w:val="00973898"/>
    <w:rsid w:val="00974EED"/>
    <w:rsid w:val="00975510"/>
    <w:rsid w:val="0097650D"/>
    <w:rsid w:val="00976BB4"/>
    <w:rsid w:val="00976E69"/>
    <w:rsid w:val="009775BC"/>
    <w:rsid w:val="00977797"/>
    <w:rsid w:val="00980A49"/>
    <w:rsid w:val="009813C4"/>
    <w:rsid w:val="00981B40"/>
    <w:rsid w:val="00981D33"/>
    <w:rsid w:val="00982B31"/>
    <w:rsid w:val="00982FCA"/>
    <w:rsid w:val="00985218"/>
    <w:rsid w:val="00985782"/>
    <w:rsid w:val="009858C1"/>
    <w:rsid w:val="0099106F"/>
    <w:rsid w:val="009918E9"/>
    <w:rsid w:val="00991F92"/>
    <w:rsid w:val="00993101"/>
    <w:rsid w:val="00993F5B"/>
    <w:rsid w:val="00994F08"/>
    <w:rsid w:val="00995881"/>
    <w:rsid w:val="009962C6"/>
    <w:rsid w:val="009A0255"/>
    <w:rsid w:val="009A0A86"/>
    <w:rsid w:val="009A1314"/>
    <w:rsid w:val="009A1444"/>
    <w:rsid w:val="009A1948"/>
    <w:rsid w:val="009A1E33"/>
    <w:rsid w:val="009A2030"/>
    <w:rsid w:val="009A2B00"/>
    <w:rsid w:val="009A3C57"/>
    <w:rsid w:val="009A4178"/>
    <w:rsid w:val="009A4731"/>
    <w:rsid w:val="009A48FE"/>
    <w:rsid w:val="009A4E8B"/>
    <w:rsid w:val="009A50D8"/>
    <w:rsid w:val="009A64F0"/>
    <w:rsid w:val="009A6B4F"/>
    <w:rsid w:val="009A74EE"/>
    <w:rsid w:val="009A7DF0"/>
    <w:rsid w:val="009B0E73"/>
    <w:rsid w:val="009B1B11"/>
    <w:rsid w:val="009B2970"/>
    <w:rsid w:val="009B3F9A"/>
    <w:rsid w:val="009B40D9"/>
    <w:rsid w:val="009B5D26"/>
    <w:rsid w:val="009B6227"/>
    <w:rsid w:val="009B6497"/>
    <w:rsid w:val="009C0838"/>
    <w:rsid w:val="009C089D"/>
    <w:rsid w:val="009C1EC9"/>
    <w:rsid w:val="009C3D15"/>
    <w:rsid w:val="009C456A"/>
    <w:rsid w:val="009C557E"/>
    <w:rsid w:val="009C57F2"/>
    <w:rsid w:val="009C58D3"/>
    <w:rsid w:val="009C5A18"/>
    <w:rsid w:val="009C5F85"/>
    <w:rsid w:val="009C666D"/>
    <w:rsid w:val="009C6A26"/>
    <w:rsid w:val="009C7009"/>
    <w:rsid w:val="009C7B66"/>
    <w:rsid w:val="009D102B"/>
    <w:rsid w:val="009D121C"/>
    <w:rsid w:val="009D37A7"/>
    <w:rsid w:val="009D3952"/>
    <w:rsid w:val="009D433D"/>
    <w:rsid w:val="009D4892"/>
    <w:rsid w:val="009D5C19"/>
    <w:rsid w:val="009E07FD"/>
    <w:rsid w:val="009E28CC"/>
    <w:rsid w:val="009E3352"/>
    <w:rsid w:val="009E368D"/>
    <w:rsid w:val="009E522D"/>
    <w:rsid w:val="009E5FBB"/>
    <w:rsid w:val="009E6397"/>
    <w:rsid w:val="009E65BC"/>
    <w:rsid w:val="009E70D2"/>
    <w:rsid w:val="009E73CC"/>
    <w:rsid w:val="009E791B"/>
    <w:rsid w:val="009E7EF3"/>
    <w:rsid w:val="009E7F27"/>
    <w:rsid w:val="009F068E"/>
    <w:rsid w:val="009F08D3"/>
    <w:rsid w:val="009F2F3C"/>
    <w:rsid w:val="009F5F94"/>
    <w:rsid w:val="009F6CDD"/>
    <w:rsid w:val="009F71BC"/>
    <w:rsid w:val="00A0267E"/>
    <w:rsid w:val="00A0303E"/>
    <w:rsid w:val="00A03919"/>
    <w:rsid w:val="00A03B51"/>
    <w:rsid w:val="00A051B1"/>
    <w:rsid w:val="00A05F1B"/>
    <w:rsid w:val="00A05F70"/>
    <w:rsid w:val="00A0615C"/>
    <w:rsid w:val="00A063DF"/>
    <w:rsid w:val="00A07236"/>
    <w:rsid w:val="00A07DBF"/>
    <w:rsid w:val="00A108ED"/>
    <w:rsid w:val="00A10B58"/>
    <w:rsid w:val="00A11068"/>
    <w:rsid w:val="00A11287"/>
    <w:rsid w:val="00A11986"/>
    <w:rsid w:val="00A127D0"/>
    <w:rsid w:val="00A1292F"/>
    <w:rsid w:val="00A13C01"/>
    <w:rsid w:val="00A14491"/>
    <w:rsid w:val="00A148A1"/>
    <w:rsid w:val="00A14B94"/>
    <w:rsid w:val="00A1624B"/>
    <w:rsid w:val="00A16CCB"/>
    <w:rsid w:val="00A17A9B"/>
    <w:rsid w:val="00A17D13"/>
    <w:rsid w:val="00A205D5"/>
    <w:rsid w:val="00A21854"/>
    <w:rsid w:val="00A23026"/>
    <w:rsid w:val="00A24049"/>
    <w:rsid w:val="00A2409F"/>
    <w:rsid w:val="00A26BF6"/>
    <w:rsid w:val="00A26EA0"/>
    <w:rsid w:val="00A27352"/>
    <w:rsid w:val="00A27BD3"/>
    <w:rsid w:val="00A303EF"/>
    <w:rsid w:val="00A30878"/>
    <w:rsid w:val="00A30D72"/>
    <w:rsid w:val="00A30D82"/>
    <w:rsid w:val="00A31CDE"/>
    <w:rsid w:val="00A32323"/>
    <w:rsid w:val="00A32377"/>
    <w:rsid w:val="00A323EB"/>
    <w:rsid w:val="00A33103"/>
    <w:rsid w:val="00A337ED"/>
    <w:rsid w:val="00A339AF"/>
    <w:rsid w:val="00A35CFC"/>
    <w:rsid w:val="00A362DE"/>
    <w:rsid w:val="00A379C1"/>
    <w:rsid w:val="00A401CE"/>
    <w:rsid w:val="00A40731"/>
    <w:rsid w:val="00A40B32"/>
    <w:rsid w:val="00A40E7E"/>
    <w:rsid w:val="00A4234F"/>
    <w:rsid w:val="00A4241C"/>
    <w:rsid w:val="00A43E05"/>
    <w:rsid w:val="00A4419F"/>
    <w:rsid w:val="00A445D1"/>
    <w:rsid w:val="00A44856"/>
    <w:rsid w:val="00A4487C"/>
    <w:rsid w:val="00A4500F"/>
    <w:rsid w:val="00A454F4"/>
    <w:rsid w:val="00A46045"/>
    <w:rsid w:val="00A47B67"/>
    <w:rsid w:val="00A47B7F"/>
    <w:rsid w:val="00A47D84"/>
    <w:rsid w:val="00A5090E"/>
    <w:rsid w:val="00A51082"/>
    <w:rsid w:val="00A511B6"/>
    <w:rsid w:val="00A5232D"/>
    <w:rsid w:val="00A525B6"/>
    <w:rsid w:val="00A53008"/>
    <w:rsid w:val="00A53471"/>
    <w:rsid w:val="00A53A92"/>
    <w:rsid w:val="00A53BFB"/>
    <w:rsid w:val="00A5408F"/>
    <w:rsid w:val="00A54A85"/>
    <w:rsid w:val="00A54FD6"/>
    <w:rsid w:val="00A56A36"/>
    <w:rsid w:val="00A56C0E"/>
    <w:rsid w:val="00A57639"/>
    <w:rsid w:val="00A57802"/>
    <w:rsid w:val="00A57B3E"/>
    <w:rsid w:val="00A60200"/>
    <w:rsid w:val="00A60969"/>
    <w:rsid w:val="00A6345D"/>
    <w:rsid w:val="00A63587"/>
    <w:rsid w:val="00A650A5"/>
    <w:rsid w:val="00A651B1"/>
    <w:rsid w:val="00A6578B"/>
    <w:rsid w:val="00A662BA"/>
    <w:rsid w:val="00A664EA"/>
    <w:rsid w:val="00A666BB"/>
    <w:rsid w:val="00A708C8"/>
    <w:rsid w:val="00A70A1F"/>
    <w:rsid w:val="00A70A52"/>
    <w:rsid w:val="00A71CDB"/>
    <w:rsid w:val="00A72D2B"/>
    <w:rsid w:val="00A74269"/>
    <w:rsid w:val="00A74907"/>
    <w:rsid w:val="00A74F24"/>
    <w:rsid w:val="00A777BD"/>
    <w:rsid w:val="00A80626"/>
    <w:rsid w:val="00A81927"/>
    <w:rsid w:val="00A83FA7"/>
    <w:rsid w:val="00A843FE"/>
    <w:rsid w:val="00A84E1F"/>
    <w:rsid w:val="00A84FB5"/>
    <w:rsid w:val="00A85864"/>
    <w:rsid w:val="00A86B97"/>
    <w:rsid w:val="00A87323"/>
    <w:rsid w:val="00A87AFF"/>
    <w:rsid w:val="00A87B5E"/>
    <w:rsid w:val="00A90E26"/>
    <w:rsid w:val="00A91B41"/>
    <w:rsid w:val="00A9238C"/>
    <w:rsid w:val="00A928AD"/>
    <w:rsid w:val="00A92B48"/>
    <w:rsid w:val="00A939A8"/>
    <w:rsid w:val="00A942F0"/>
    <w:rsid w:val="00A948D5"/>
    <w:rsid w:val="00A94945"/>
    <w:rsid w:val="00A957E0"/>
    <w:rsid w:val="00A95937"/>
    <w:rsid w:val="00A96E3E"/>
    <w:rsid w:val="00A979F2"/>
    <w:rsid w:val="00A97DE4"/>
    <w:rsid w:val="00AA24D3"/>
    <w:rsid w:val="00AA2714"/>
    <w:rsid w:val="00AA3823"/>
    <w:rsid w:val="00AA3B0D"/>
    <w:rsid w:val="00AA4241"/>
    <w:rsid w:val="00AA42E7"/>
    <w:rsid w:val="00AA44DF"/>
    <w:rsid w:val="00AA498A"/>
    <w:rsid w:val="00AA51B1"/>
    <w:rsid w:val="00AA526C"/>
    <w:rsid w:val="00AA5E32"/>
    <w:rsid w:val="00AA7719"/>
    <w:rsid w:val="00AA792D"/>
    <w:rsid w:val="00AA7EAC"/>
    <w:rsid w:val="00AB0033"/>
    <w:rsid w:val="00AB121B"/>
    <w:rsid w:val="00AB14DE"/>
    <w:rsid w:val="00AB3067"/>
    <w:rsid w:val="00AB563E"/>
    <w:rsid w:val="00AB60F6"/>
    <w:rsid w:val="00AB670F"/>
    <w:rsid w:val="00AB67C2"/>
    <w:rsid w:val="00AB6855"/>
    <w:rsid w:val="00AB7E94"/>
    <w:rsid w:val="00AC22A6"/>
    <w:rsid w:val="00AC3940"/>
    <w:rsid w:val="00AC56E0"/>
    <w:rsid w:val="00AC6E26"/>
    <w:rsid w:val="00AC70B9"/>
    <w:rsid w:val="00AC77AD"/>
    <w:rsid w:val="00AC7920"/>
    <w:rsid w:val="00AC7B17"/>
    <w:rsid w:val="00AC7EAC"/>
    <w:rsid w:val="00AD1829"/>
    <w:rsid w:val="00AD1880"/>
    <w:rsid w:val="00AD3931"/>
    <w:rsid w:val="00AD3F49"/>
    <w:rsid w:val="00AD4C48"/>
    <w:rsid w:val="00AD50E5"/>
    <w:rsid w:val="00AD570E"/>
    <w:rsid w:val="00AD5AFA"/>
    <w:rsid w:val="00AD6B3F"/>
    <w:rsid w:val="00AD6B61"/>
    <w:rsid w:val="00AD7369"/>
    <w:rsid w:val="00AD7740"/>
    <w:rsid w:val="00AE0383"/>
    <w:rsid w:val="00AE1AF8"/>
    <w:rsid w:val="00AE28BA"/>
    <w:rsid w:val="00AE38FC"/>
    <w:rsid w:val="00AE4F2B"/>
    <w:rsid w:val="00AE58E3"/>
    <w:rsid w:val="00AE687C"/>
    <w:rsid w:val="00AE6DA6"/>
    <w:rsid w:val="00AE6E0F"/>
    <w:rsid w:val="00AE71FE"/>
    <w:rsid w:val="00AE7B4F"/>
    <w:rsid w:val="00AE7F03"/>
    <w:rsid w:val="00AF03D2"/>
    <w:rsid w:val="00AF1C8C"/>
    <w:rsid w:val="00AF1E19"/>
    <w:rsid w:val="00AF2585"/>
    <w:rsid w:val="00AF30F6"/>
    <w:rsid w:val="00AF3BC3"/>
    <w:rsid w:val="00AF4E1A"/>
    <w:rsid w:val="00AF4EC9"/>
    <w:rsid w:val="00AF4F89"/>
    <w:rsid w:val="00AF557A"/>
    <w:rsid w:val="00AF59CC"/>
    <w:rsid w:val="00AF5BAD"/>
    <w:rsid w:val="00AF63A6"/>
    <w:rsid w:val="00AF727A"/>
    <w:rsid w:val="00B01411"/>
    <w:rsid w:val="00B01901"/>
    <w:rsid w:val="00B02BB8"/>
    <w:rsid w:val="00B02E77"/>
    <w:rsid w:val="00B04166"/>
    <w:rsid w:val="00B04C84"/>
    <w:rsid w:val="00B04FAF"/>
    <w:rsid w:val="00B050B2"/>
    <w:rsid w:val="00B05C4D"/>
    <w:rsid w:val="00B05E24"/>
    <w:rsid w:val="00B06B3F"/>
    <w:rsid w:val="00B06D3B"/>
    <w:rsid w:val="00B07BF8"/>
    <w:rsid w:val="00B1175C"/>
    <w:rsid w:val="00B1794F"/>
    <w:rsid w:val="00B20524"/>
    <w:rsid w:val="00B20F73"/>
    <w:rsid w:val="00B21240"/>
    <w:rsid w:val="00B21BD0"/>
    <w:rsid w:val="00B21D75"/>
    <w:rsid w:val="00B22258"/>
    <w:rsid w:val="00B2225C"/>
    <w:rsid w:val="00B22610"/>
    <w:rsid w:val="00B228E3"/>
    <w:rsid w:val="00B22A5B"/>
    <w:rsid w:val="00B23F91"/>
    <w:rsid w:val="00B26987"/>
    <w:rsid w:val="00B27C4E"/>
    <w:rsid w:val="00B3085E"/>
    <w:rsid w:val="00B30B7F"/>
    <w:rsid w:val="00B31540"/>
    <w:rsid w:val="00B31B67"/>
    <w:rsid w:val="00B3241E"/>
    <w:rsid w:val="00B33615"/>
    <w:rsid w:val="00B33763"/>
    <w:rsid w:val="00B34AC2"/>
    <w:rsid w:val="00B35FB3"/>
    <w:rsid w:val="00B36D2F"/>
    <w:rsid w:val="00B37FB0"/>
    <w:rsid w:val="00B4004E"/>
    <w:rsid w:val="00B404EC"/>
    <w:rsid w:val="00B40762"/>
    <w:rsid w:val="00B41317"/>
    <w:rsid w:val="00B41F6D"/>
    <w:rsid w:val="00B41FF7"/>
    <w:rsid w:val="00B44565"/>
    <w:rsid w:val="00B50AEF"/>
    <w:rsid w:val="00B5156B"/>
    <w:rsid w:val="00B5191C"/>
    <w:rsid w:val="00B51E2B"/>
    <w:rsid w:val="00B52392"/>
    <w:rsid w:val="00B52396"/>
    <w:rsid w:val="00B533D5"/>
    <w:rsid w:val="00B55D06"/>
    <w:rsid w:val="00B574DD"/>
    <w:rsid w:val="00B57AAD"/>
    <w:rsid w:val="00B57ECA"/>
    <w:rsid w:val="00B61484"/>
    <w:rsid w:val="00B62496"/>
    <w:rsid w:val="00B62A31"/>
    <w:rsid w:val="00B63D42"/>
    <w:rsid w:val="00B643FF"/>
    <w:rsid w:val="00B6530F"/>
    <w:rsid w:val="00B653F5"/>
    <w:rsid w:val="00B656B9"/>
    <w:rsid w:val="00B6670B"/>
    <w:rsid w:val="00B66C49"/>
    <w:rsid w:val="00B677BD"/>
    <w:rsid w:val="00B67964"/>
    <w:rsid w:val="00B67A4F"/>
    <w:rsid w:val="00B70774"/>
    <w:rsid w:val="00B70D56"/>
    <w:rsid w:val="00B713AF"/>
    <w:rsid w:val="00B713F2"/>
    <w:rsid w:val="00B727A3"/>
    <w:rsid w:val="00B73994"/>
    <w:rsid w:val="00B73F7B"/>
    <w:rsid w:val="00B74722"/>
    <w:rsid w:val="00B74B9B"/>
    <w:rsid w:val="00B762B6"/>
    <w:rsid w:val="00B7692D"/>
    <w:rsid w:val="00B7697A"/>
    <w:rsid w:val="00B7754B"/>
    <w:rsid w:val="00B775AC"/>
    <w:rsid w:val="00B776E0"/>
    <w:rsid w:val="00B77FFB"/>
    <w:rsid w:val="00B806B3"/>
    <w:rsid w:val="00B81237"/>
    <w:rsid w:val="00B8231A"/>
    <w:rsid w:val="00B828E0"/>
    <w:rsid w:val="00B830CF"/>
    <w:rsid w:val="00B8417F"/>
    <w:rsid w:val="00B844BE"/>
    <w:rsid w:val="00B87F0F"/>
    <w:rsid w:val="00B906DA"/>
    <w:rsid w:val="00B91A68"/>
    <w:rsid w:val="00B935C9"/>
    <w:rsid w:val="00B9390F"/>
    <w:rsid w:val="00B96D6D"/>
    <w:rsid w:val="00B97536"/>
    <w:rsid w:val="00B97E35"/>
    <w:rsid w:val="00BA040B"/>
    <w:rsid w:val="00BA2F61"/>
    <w:rsid w:val="00BA31D3"/>
    <w:rsid w:val="00BA3401"/>
    <w:rsid w:val="00BA356E"/>
    <w:rsid w:val="00BA36D9"/>
    <w:rsid w:val="00BA4155"/>
    <w:rsid w:val="00BA4377"/>
    <w:rsid w:val="00BA4CA9"/>
    <w:rsid w:val="00BA56AF"/>
    <w:rsid w:val="00BA75D6"/>
    <w:rsid w:val="00BA7C03"/>
    <w:rsid w:val="00BB00B9"/>
    <w:rsid w:val="00BB0214"/>
    <w:rsid w:val="00BB028C"/>
    <w:rsid w:val="00BB115D"/>
    <w:rsid w:val="00BB2797"/>
    <w:rsid w:val="00BB2FF1"/>
    <w:rsid w:val="00BB3248"/>
    <w:rsid w:val="00BB3C74"/>
    <w:rsid w:val="00BB494C"/>
    <w:rsid w:val="00BB5424"/>
    <w:rsid w:val="00BB72EF"/>
    <w:rsid w:val="00BB7561"/>
    <w:rsid w:val="00BC01B8"/>
    <w:rsid w:val="00BC0337"/>
    <w:rsid w:val="00BC2288"/>
    <w:rsid w:val="00BC33B3"/>
    <w:rsid w:val="00BC48DB"/>
    <w:rsid w:val="00BC5E74"/>
    <w:rsid w:val="00BC6BBA"/>
    <w:rsid w:val="00BC6C73"/>
    <w:rsid w:val="00BC7391"/>
    <w:rsid w:val="00BC7D51"/>
    <w:rsid w:val="00BD1259"/>
    <w:rsid w:val="00BD1D9E"/>
    <w:rsid w:val="00BD276C"/>
    <w:rsid w:val="00BD41F6"/>
    <w:rsid w:val="00BD43D6"/>
    <w:rsid w:val="00BD50C3"/>
    <w:rsid w:val="00BD5314"/>
    <w:rsid w:val="00BD5B1F"/>
    <w:rsid w:val="00BE01B4"/>
    <w:rsid w:val="00BE123A"/>
    <w:rsid w:val="00BE1245"/>
    <w:rsid w:val="00BE369A"/>
    <w:rsid w:val="00BE43E1"/>
    <w:rsid w:val="00BE50C2"/>
    <w:rsid w:val="00BE5F0C"/>
    <w:rsid w:val="00BE6141"/>
    <w:rsid w:val="00BE67B1"/>
    <w:rsid w:val="00BF0BD3"/>
    <w:rsid w:val="00BF269D"/>
    <w:rsid w:val="00BF2F2D"/>
    <w:rsid w:val="00BF34DE"/>
    <w:rsid w:val="00BF3777"/>
    <w:rsid w:val="00BF37A4"/>
    <w:rsid w:val="00BF4AAD"/>
    <w:rsid w:val="00BF50A5"/>
    <w:rsid w:val="00BF6397"/>
    <w:rsid w:val="00BF6A8C"/>
    <w:rsid w:val="00C00FD4"/>
    <w:rsid w:val="00C01289"/>
    <w:rsid w:val="00C01EB5"/>
    <w:rsid w:val="00C0270A"/>
    <w:rsid w:val="00C03482"/>
    <w:rsid w:val="00C03AA8"/>
    <w:rsid w:val="00C04138"/>
    <w:rsid w:val="00C0633D"/>
    <w:rsid w:val="00C06404"/>
    <w:rsid w:val="00C07276"/>
    <w:rsid w:val="00C10CEF"/>
    <w:rsid w:val="00C11228"/>
    <w:rsid w:val="00C112A3"/>
    <w:rsid w:val="00C11E64"/>
    <w:rsid w:val="00C12126"/>
    <w:rsid w:val="00C12874"/>
    <w:rsid w:val="00C14034"/>
    <w:rsid w:val="00C150DC"/>
    <w:rsid w:val="00C17B95"/>
    <w:rsid w:val="00C206BC"/>
    <w:rsid w:val="00C20AA9"/>
    <w:rsid w:val="00C219CE"/>
    <w:rsid w:val="00C21E5B"/>
    <w:rsid w:val="00C221F8"/>
    <w:rsid w:val="00C227C0"/>
    <w:rsid w:val="00C2283F"/>
    <w:rsid w:val="00C242CD"/>
    <w:rsid w:val="00C25272"/>
    <w:rsid w:val="00C26231"/>
    <w:rsid w:val="00C273E9"/>
    <w:rsid w:val="00C27560"/>
    <w:rsid w:val="00C27D0F"/>
    <w:rsid w:val="00C317FA"/>
    <w:rsid w:val="00C323F8"/>
    <w:rsid w:val="00C32CAA"/>
    <w:rsid w:val="00C330CD"/>
    <w:rsid w:val="00C3342F"/>
    <w:rsid w:val="00C336AF"/>
    <w:rsid w:val="00C33721"/>
    <w:rsid w:val="00C33B9A"/>
    <w:rsid w:val="00C33E2A"/>
    <w:rsid w:val="00C33F18"/>
    <w:rsid w:val="00C34778"/>
    <w:rsid w:val="00C34924"/>
    <w:rsid w:val="00C359E7"/>
    <w:rsid w:val="00C36142"/>
    <w:rsid w:val="00C40779"/>
    <w:rsid w:val="00C40CA0"/>
    <w:rsid w:val="00C41673"/>
    <w:rsid w:val="00C41F35"/>
    <w:rsid w:val="00C434DE"/>
    <w:rsid w:val="00C43D68"/>
    <w:rsid w:val="00C45040"/>
    <w:rsid w:val="00C457D1"/>
    <w:rsid w:val="00C46471"/>
    <w:rsid w:val="00C46ED1"/>
    <w:rsid w:val="00C4780D"/>
    <w:rsid w:val="00C47FA1"/>
    <w:rsid w:val="00C513FB"/>
    <w:rsid w:val="00C51624"/>
    <w:rsid w:val="00C52F52"/>
    <w:rsid w:val="00C53712"/>
    <w:rsid w:val="00C552A9"/>
    <w:rsid w:val="00C553EE"/>
    <w:rsid w:val="00C55BAF"/>
    <w:rsid w:val="00C575C2"/>
    <w:rsid w:val="00C57A2C"/>
    <w:rsid w:val="00C60E59"/>
    <w:rsid w:val="00C60FC3"/>
    <w:rsid w:val="00C60FD6"/>
    <w:rsid w:val="00C6181E"/>
    <w:rsid w:val="00C61C66"/>
    <w:rsid w:val="00C62B83"/>
    <w:rsid w:val="00C63678"/>
    <w:rsid w:val="00C6447A"/>
    <w:rsid w:val="00C64CBA"/>
    <w:rsid w:val="00C65208"/>
    <w:rsid w:val="00C66595"/>
    <w:rsid w:val="00C701A0"/>
    <w:rsid w:val="00C70EA1"/>
    <w:rsid w:val="00C71133"/>
    <w:rsid w:val="00C715C2"/>
    <w:rsid w:val="00C71CBB"/>
    <w:rsid w:val="00C730A9"/>
    <w:rsid w:val="00C73A97"/>
    <w:rsid w:val="00C7448F"/>
    <w:rsid w:val="00C746CB"/>
    <w:rsid w:val="00C74CC5"/>
    <w:rsid w:val="00C75092"/>
    <w:rsid w:val="00C75D68"/>
    <w:rsid w:val="00C75E39"/>
    <w:rsid w:val="00C77ED2"/>
    <w:rsid w:val="00C81130"/>
    <w:rsid w:val="00C8202A"/>
    <w:rsid w:val="00C82D5D"/>
    <w:rsid w:val="00C83014"/>
    <w:rsid w:val="00C835BA"/>
    <w:rsid w:val="00C83792"/>
    <w:rsid w:val="00C8394C"/>
    <w:rsid w:val="00C83A77"/>
    <w:rsid w:val="00C83B1C"/>
    <w:rsid w:val="00C84EBB"/>
    <w:rsid w:val="00C85043"/>
    <w:rsid w:val="00C856FC"/>
    <w:rsid w:val="00C86F12"/>
    <w:rsid w:val="00C872DF"/>
    <w:rsid w:val="00C877C8"/>
    <w:rsid w:val="00C87EC4"/>
    <w:rsid w:val="00C87FA5"/>
    <w:rsid w:val="00C9014E"/>
    <w:rsid w:val="00C90D9B"/>
    <w:rsid w:val="00C91995"/>
    <w:rsid w:val="00C9244B"/>
    <w:rsid w:val="00C9620D"/>
    <w:rsid w:val="00C964F4"/>
    <w:rsid w:val="00C96D7E"/>
    <w:rsid w:val="00CA08C8"/>
    <w:rsid w:val="00CA0E5C"/>
    <w:rsid w:val="00CA0E64"/>
    <w:rsid w:val="00CA1BEA"/>
    <w:rsid w:val="00CA1DF4"/>
    <w:rsid w:val="00CA3334"/>
    <w:rsid w:val="00CA624B"/>
    <w:rsid w:val="00CA6B46"/>
    <w:rsid w:val="00CA79B4"/>
    <w:rsid w:val="00CB08E7"/>
    <w:rsid w:val="00CB09C9"/>
    <w:rsid w:val="00CB14A0"/>
    <w:rsid w:val="00CB2218"/>
    <w:rsid w:val="00CB3765"/>
    <w:rsid w:val="00CB4591"/>
    <w:rsid w:val="00CB53B7"/>
    <w:rsid w:val="00CB66C0"/>
    <w:rsid w:val="00CB6E2D"/>
    <w:rsid w:val="00CB770D"/>
    <w:rsid w:val="00CC0522"/>
    <w:rsid w:val="00CC0946"/>
    <w:rsid w:val="00CC192C"/>
    <w:rsid w:val="00CC2037"/>
    <w:rsid w:val="00CC23BD"/>
    <w:rsid w:val="00CC2D7D"/>
    <w:rsid w:val="00CC366F"/>
    <w:rsid w:val="00CC3D56"/>
    <w:rsid w:val="00CC66EE"/>
    <w:rsid w:val="00CC6913"/>
    <w:rsid w:val="00CC6F07"/>
    <w:rsid w:val="00CC714A"/>
    <w:rsid w:val="00CC7A32"/>
    <w:rsid w:val="00CC7F82"/>
    <w:rsid w:val="00CD062B"/>
    <w:rsid w:val="00CD1A80"/>
    <w:rsid w:val="00CD1F9A"/>
    <w:rsid w:val="00CD202A"/>
    <w:rsid w:val="00CD3037"/>
    <w:rsid w:val="00CD399C"/>
    <w:rsid w:val="00CD3DB6"/>
    <w:rsid w:val="00CD404D"/>
    <w:rsid w:val="00CD462D"/>
    <w:rsid w:val="00CE0040"/>
    <w:rsid w:val="00CE00A2"/>
    <w:rsid w:val="00CE0A63"/>
    <w:rsid w:val="00CE2246"/>
    <w:rsid w:val="00CE225F"/>
    <w:rsid w:val="00CE51EC"/>
    <w:rsid w:val="00CE5923"/>
    <w:rsid w:val="00CE5D3B"/>
    <w:rsid w:val="00CE6313"/>
    <w:rsid w:val="00CE72D9"/>
    <w:rsid w:val="00CE7CAF"/>
    <w:rsid w:val="00CE7D4A"/>
    <w:rsid w:val="00CF0137"/>
    <w:rsid w:val="00CF07BC"/>
    <w:rsid w:val="00CF0CDB"/>
    <w:rsid w:val="00CF0F31"/>
    <w:rsid w:val="00CF14C8"/>
    <w:rsid w:val="00CF1A1A"/>
    <w:rsid w:val="00CF27CE"/>
    <w:rsid w:val="00CF4F67"/>
    <w:rsid w:val="00CF52E4"/>
    <w:rsid w:val="00CF5312"/>
    <w:rsid w:val="00CF6C35"/>
    <w:rsid w:val="00D01E7B"/>
    <w:rsid w:val="00D0285E"/>
    <w:rsid w:val="00D02A78"/>
    <w:rsid w:val="00D03629"/>
    <w:rsid w:val="00D0391B"/>
    <w:rsid w:val="00D0392A"/>
    <w:rsid w:val="00D06971"/>
    <w:rsid w:val="00D07023"/>
    <w:rsid w:val="00D07BA0"/>
    <w:rsid w:val="00D07DD0"/>
    <w:rsid w:val="00D07E38"/>
    <w:rsid w:val="00D108E3"/>
    <w:rsid w:val="00D109C8"/>
    <w:rsid w:val="00D10DBF"/>
    <w:rsid w:val="00D11282"/>
    <w:rsid w:val="00D1130A"/>
    <w:rsid w:val="00D11497"/>
    <w:rsid w:val="00D11690"/>
    <w:rsid w:val="00D1270A"/>
    <w:rsid w:val="00D12D09"/>
    <w:rsid w:val="00D1367C"/>
    <w:rsid w:val="00D13C1C"/>
    <w:rsid w:val="00D13E33"/>
    <w:rsid w:val="00D1561B"/>
    <w:rsid w:val="00D2027D"/>
    <w:rsid w:val="00D20EB8"/>
    <w:rsid w:val="00D214A3"/>
    <w:rsid w:val="00D21558"/>
    <w:rsid w:val="00D2265D"/>
    <w:rsid w:val="00D22F1E"/>
    <w:rsid w:val="00D24056"/>
    <w:rsid w:val="00D255A9"/>
    <w:rsid w:val="00D2740F"/>
    <w:rsid w:val="00D275D9"/>
    <w:rsid w:val="00D31411"/>
    <w:rsid w:val="00D31B2E"/>
    <w:rsid w:val="00D31D0D"/>
    <w:rsid w:val="00D31D26"/>
    <w:rsid w:val="00D31DE9"/>
    <w:rsid w:val="00D3238C"/>
    <w:rsid w:val="00D32CA1"/>
    <w:rsid w:val="00D34DA2"/>
    <w:rsid w:val="00D36495"/>
    <w:rsid w:val="00D36F13"/>
    <w:rsid w:val="00D370FE"/>
    <w:rsid w:val="00D37929"/>
    <w:rsid w:val="00D41758"/>
    <w:rsid w:val="00D41B8C"/>
    <w:rsid w:val="00D4226E"/>
    <w:rsid w:val="00D4246B"/>
    <w:rsid w:val="00D425CF"/>
    <w:rsid w:val="00D42918"/>
    <w:rsid w:val="00D4521D"/>
    <w:rsid w:val="00D45B31"/>
    <w:rsid w:val="00D465CE"/>
    <w:rsid w:val="00D47375"/>
    <w:rsid w:val="00D501D2"/>
    <w:rsid w:val="00D5073A"/>
    <w:rsid w:val="00D50AFA"/>
    <w:rsid w:val="00D521F6"/>
    <w:rsid w:val="00D52314"/>
    <w:rsid w:val="00D53023"/>
    <w:rsid w:val="00D54328"/>
    <w:rsid w:val="00D550C1"/>
    <w:rsid w:val="00D55CC0"/>
    <w:rsid w:val="00D55D0B"/>
    <w:rsid w:val="00D55EA1"/>
    <w:rsid w:val="00D60BDF"/>
    <w:rsid w:val="00D61BE8"/>
    <w:rsid w:val="00D61CE9"/>
    <w:rsid w:val="00D62657"/>
    <w:rsid w:val="00D631FD"/>
    <w:rsid w:val="00D63803"/>
    <w:rsid w:val="00D63FF2"/>
    <w:rsid w:val="00D65026"/>
    <w:rsid w:val="00D66BCF"/>
    <w:rsid w:val="00D7100C"/>
    <w:rsid w:val="00D71857"/>
    <w:rsid w:val="00D71D34"/>
    <w:rsid w:val="00D72187"/>
    <w:rsid w:val="00D729B3"/>
    <w:rsid w:val="00D730C4"/>
    <w:rsid w:val="00D73BA9"/>
    <w:rsid w:val="00D73F7F"/>
    <w:rsid w:val="00D74C5E"/>
    <w:rsid w:val="00D75044"/>
    <w:rsid w:val="00D76242"/>
    <w:rsid w:val="00D7681D"/>
    <w:rsid w:val="00D77C1A"/>
    <w:rsid w:val="00D801C8"/>
    <w:rsid w:val="00D80492"/>
    <w:rsid w:val="00D815E8"/>
    <w:rsid w:val="00D82A61"/>
    <w:rsid w:val="00D82CA6"/>
    <w:rsid w:val="00D832E1"/>
    <w:rsid w:val="00D83901"/>
    <w:rsid w:val="00D83C3F"/>
    <w:rsid w:val="00D83CC1"/>
    <w:rsid w:val="00D84665"/>
    <w:rsid w:val="00D8466E"/>
    <w:rsid w:val="00D849CC"/>
    <w:rsid w:val="00D858F9"/>
    <w:rsid w:val="00D86A76"/>
    <w:rsid w:val="00D86DA9"/>
    <w:rsid w:val="00D8772E"/>
    <w:rsid w:val="00D91972"/>
    <w:rsid w:val="00D91A6E"/>
    <w:rsid w:val="00D91CF8"/>
    <w:rsid w:val="00D920B0"/>
    <w:rsid w:val="00D941B5"/>
    <w:rsid w:val="00D94717"/>
    <w:rsid w:val="00D94CC0"/>
    <w:rsid w:val="00D94E60"/>
    <w:rsid w:val="00D9691A"/>
    <w:rsid w:val="00D96C57"/>
    <w:rsid w:val="00D97287"/>
    <w:rsid w:val="00D9776F"/>
    <w:rsid w:val="00D978E5"/>
    <w:rsid w:val="00DA1587"/>
    <w:rsid w:val="00DA193E"/>
    <w:rsid w:val="00DA37BD"/>
    <w:rsid w:val="00DA4073"/>
    <w:rsid w:val="00DA4546"/>
    <w:rsid w:val="00DA565C"/>
    <w:rsid w:val="00DA5D99"/>
    <w:rsid w:val="00DA5EAC"/>
    <w:rsid w:val="00DA72AE"/>
    <w:rsid w:val="00DA78BF"/>
    <w:rsid w:val="00DB1C00"/>
    <w:rsid w:val="00DB31F8"/>
    <w:rsid w:val="00DB3405"/>
    <w:rsid w:val="00DB38AF"/>
    <w:rsid w:val="00DB5D3D"/>
    <w:rsid w:val="00DB6077"/>
    <w:rsid w:val="00DB6B94"/>
    <w:rsid w:val="00DB7B98"/>
    <w:rsid w:val="00DB7D82"/>
    <w:rsid w:val="00DC1667"/>
    <w:rsid w:val="00DC185E"/>
    <w:rsid w:val="00DC18CA"/>
    <w:rsid w:val="00DC1FD0"/>
    <w:rsid w:val="00DC2916"/>
    <w:rsid w:val="00DC453E"/>
    <w:rsid w:val="00DC485F"/>
    <w:rsid w:val="00DC5A5D"/>
    <w:rsid w:val="00DC6D3C"/>
    <w:rsid w:val="00DC7785"/>
    <w:rsid w:val="00DD2B8A"/>
    <w:rsid w:val="00DD2EFE"/>
    <w:rsid w:val="00DD4D26"/>
    <w:rsid w:val="00DD4FAB"/>
    <w:rsid w:val="00DD5AD9"/>
    <w:rsid w:val="00DD5DA2"/>
    <w:rsid w:val="00DD63B3"/>
    <w:rsid w:val="00DD797B"/>
    <w:rsid w:val="00DE010D"/>
    <w:rsid w:val="00DE02BF"/>
    <w:rsid w:val="00DE0F12"/>
    <w:rsid w:val="00DE1E53"/>
    <w:rsid w:val="00DE1E75"/>
    <w:rsid w:val="00DE29EE"/>
    <w:rsid w:val="00DE2F07"/>
    <w:rsid w:val="00DE2FE8"/>
    <w:rsid w:val="00DE3B9A"/>
    <w:rsid w:val="00DE479E"/>
    <w:rsid w:val="00DE538A"/>
    <w:rsid w:val="00DF0226"/>
    <w:rsid w:val="00DF1415"/>
    <w:rsid w:val="00DF1A62"/>
    <w:rsid w:val="00DF1BAA"/>
    <w:rsid w:val="00DF2362"/>
    <w:rsid w:val="00DF347C"/>
    <w:rsid w:val="00DF43A0"/>
    <w:rsid w:val="00DF459C"/>
    <w:rsid w:val="00DF500F"/>
    <w:rsid w:val="00DF5093"/>
    <w:rsid w:val="00DF50FA"/>
    <w:rsid w:val="00DF5ACE"/>
    <w:rsid w:val="00DF6936"/>
    <w:rsid w:val="00DF6A46"/>
    <w:rsid w:val="00DF6AE7"/>
    <w:rsid w:val="00DF7016"/>
    <w:rsid w:val="00E017EC"/>
    <w:rsid w:val="00E01BF2"/>
    <w:rsid w:val="00E02A33"/>
    <w:rsid w:val="00E02A59"/>
    <w:rsid w:val="00E02F70"/>
    <w:rsid w:val="00E036AC"/>
    <w:rsid w:val="00E04A1F"/>
    <w:rsid w:val="00E04D10"/>
    <w:rsid w:val="00E05D83"/>
    <w:rsid w:val="00E05E12"/>
    <w:rsid w:val="00E060FB"/>
    <w:rsid w:val="00E06D0C"/>
    <w:rsid w:val="00E071CC"/>
    <w:rsid w:val="00E0759C"/>
    <w:rsid w:val="00E075C4"/>
    <w:rsid w:val="00E07632"/>
    <w:rsid w:val="00E10344"/>
    <w:rsid w:val="00E10555"/>
    <w:rsid w:val="00E1159A"/>
    <w:rsid w:val="00E12104"/>
    <w:rsid w:val="00E12675"/>
    <w:rsid w:val="00E126AD"/>
    <w:rsid w:val="00E131A7"/>
    <w:rsid w:val="00E13298"/>
    <w:rsid w:val="00E13936"/>
    <w:rsid w:val="00E14150"/>
    <w:rsid w:val="00E14BFE"/>
    <w:rsid w:val="00E152A3"/>
    <w:rsid w:val="00E1598D"/>
    <w:rsid w:val="00E15E18"/>
    <w:rsid w:val="00E1649A"/>
    <w:rsid w:val="00E1675A"/>
    <w:rsid w:val="00E16941"/>
    <w:rsid w:val="00E2081B"/>
    <w:rsid w:val="00E20E23"/>
    <w:rsid w:val="00E210DB"/>
    <w:rsid w:val="00E217A1"/>
    <w:rsid w:val="00E2336A"/>
    <w:rsid w:val="00E23D34"/>
    <w:rsid w:val="00E252C3"/>
    <w:rsid w:val="00E255AF"/>
    <w:rsid w:val="00E261C8"/>
    <w:rsid w:val="00E26427"/>
    <w:rsid w:val="00E30315"/>
    <w:rsid w:val="00E305A4"/>
    <w:rsid w:val="00E30B35"/>
    <w:rsid w:val="00E31D02"/>
    <w:rsid w:val="00E33236"/>
    <w:rsid w:val="00E3363A"/>
    <w:rsid w:val="00E336BA"/>
    <w:rsid w:val="00E34B86"/>
    <w:rsid w:val="00E34C6D"/>
    <w:rsid w:val="00E35ED9"/>
    <w:rsid w:val="00E369F3"/>
    <w:rsid w:val="00E4106F"/>
    <w:rsid w:val="00E437DA"/>
    <w:rsid w:val="00E43C21"/>
    <w:rsid w:val="00E45AE5"/>
    <w:rsid w:val="00E45CF6"/>
    <w:rsid w:val="00E46673"/>
    <w:rsid w:val="00E46C1C"/>
    <w:rsid w:val="00E4703E"/>
    <w:rsid w:val="00E47310"/>
    <w:rsid w:val="00E51985"/>
    <w:rsid w:val="00E51F37"/>
    <w:rsid w:val="00E52A8D"/>
    <w:rsid w:val="00E530F9"/>
    <w:rsid w:val="00E5395A"/>
    <w:rsid w:val="00E53B3B"/>
    <w:rsid w:val="00E54382"/>
    <w:rsid w:val="00E55BEE"/>
    <w:rsid w:val="00E55FA0"/>
    <w:rsid w:val="00E56943"/>
    <w:rsid w:val="00E5725A"/>
    <w:rsid w:val="00E605B4"/>
    <w:rsid w:val="00E6157F"/>
    <w:rsid w:val="00E63C8D"/>
    <w:rsid w:val="00E642B6"/>
    <w:rsid w:val="00E64463"/>
    <w:rsid w:val="00E64DD8"/>
    <w:rsid w:val="00E65292"/>
    <w:rsid w:val="00E66802"/>
    <w:rsid w:val="00E67537"/>
    <w:rsid w:val="00E703B7"/>
    <w:rsid w:val="00E70FF2"/>
    <w:rsid w:val="00E71BE1"/>
    <w:rsid w:val="00E71D76"/>
    <w:rsid w:val="00E72142"/>
    <w:rsid w:val="00E72A90"/>
    <w:rsid w:val="00E73DC0"/>
    <w:rsid w:val="00E75109"/>
    <w:rsid w:val="00E7510B"/>
    <w:rsid w:val="00E76BC7"/>
    <w:rsid w:val="00E775F6"/>
    <w:rsid w:val="00E8103D"/>
    <w:rsid w:val="00E826DE"/>
    <w:rsid w:val="00E83AFC"/>
    <w:rsid w:val="00E847C4"/>
    <w:rsid w:val="00E84B23"/>
    <w:rsid w:val="00E84D35"/>
    <w:rsid w:val="00E872BB"/>
    <w:rsid w:val="00E873CD"/>
    <w:rsid w:val="00E87C6E"/>
    <w:rsid w:val="00E87CDB"/>
    <w:rsid w:val="00E901F0"/>
    <w:rsid w:val="00E906FA"/>
    <w:rsid w:val="00E912CF"/>
    <w:rsid w:val="00E93863"/>
    <w:rsid w:val="00E959E3"/>
    <w:rsid w:val="00EA00A3"/>
    <w:rsid w:val="00EA0342"/>
    <w:rsid w:val="00EA1F95"/>
    <w:rsid w:val="00EA2581"/>
    <w:rsid w:val="00EA3A08"/>
    <w:rsid w:val="00EA4D42"/>
    <w:rsid w:val="00EA55D9"/>
    <w:rsid w:val="00EA56A0"/>
    <w:rsid w:val="00EA73FF"/>
    <w:rsid w:val="00EA7C30"/>
    <w:rsid w:val="00EB1669"/>
    <w:rsid w:val="00EB1D87"/>
    <w:rsid w:val="00EB1EE2"/>
    <w:rsid w:val="00EB2703"/>
    <w:rsid w:val="00EB2FBA"/>
    <w:rsid w:val="00EB356D"/>
    <w:rsid w:val="00EB4E16"/>
    <w:rsid w:val="00EB5634"/>
    <w:rsid w:val="00EB5AA2"/>
    <w:rsid w:val="00EB5C36"/>
    <w:rsid w:val="00EB6383"/>
    <w:rsid w:val="00EB7D31"/>
    <w:rsid w:val="00EB7E4F"/>
    <w:rsid w:val="00EC02FD"/>
    <w:rsid w:val="00EC1E94"/>
    <w:rsid w:val="00EC327A"/>
    <w:rsid w:val="00EC39FF"/>
    <w:rsid w:val="00EC6D13"/>
    <w:rsid w:val="00EC6F1C"/>
    <w:rsid w:val="00EC71C3"/>
    <w:rsid w:val="00EC71CB"/>
    <w:rsid w:val="00ED07FE"/>
    <w:rsid w:val="00ED1074"/>
    <w:rsid w:val="00ED113F"/>
    <w:rsid w:val="00ED1D51"/>
    <w:rsid w:val="00ED204A"/>
    <w:rsid w:val="00ED2764"/>
    <w:rsid w:val="00ED3ABD"/>
    <w:rsid w:val="00ED3C5D"/>
    <w:rsid w:val="00ED66BA"/>
    <w:rsid w:val="00ED68F6"/>
    <w:rsid w:val="00ED7E95"/>
    <w:rsid w:val="00EE1AE8"/>
    <w:rsid w:val="00EE1E99"/>
    <w:rsid w:val="00EE292B"/>
    <w:rsid w:val="00EE30DF"/>
    <w:rsid w:val="00EE3912"/>
    <w:rsid w:val="00EE45B8"/>
    <w:rsid w:val="00EE45D6"/>
    <w:rsid w:val="00EE4E01"/>
    <w:rsid w:val="00EE4ED2"/>
    <w:rsid w:val="00EE57A7"/>
    <w:rsid w:val="00EE597E"/>
    <w:rsid w:val="00EE79E6"/>
    <w:rsid w:val="00EE7D53"/>
    <w:rsid w:val="00EF1001"/>
    <w:rsid w:val="00EF110F"/>
    <w:rsid w:val="00EF1D31"/>
    <w:rsid w:val="00EF3A6E"/>
    <w:rsid w:val="00EF3B4B"/>
    <w:rsid w:val="00EF3CE4"/>
    <w:rsid w:val="00EF43BB"/>
    <w:rsid w:val="00EF4501"/>
    <w:rsid w:val="00EF53D0"/>
    <w:rsid w:val="00EF56CE"/>
    <w:rsid w:val="00EF7DFF"/>
    <w:rsid w:val="00F00BE2"/>
    <w:rsid w:val="00F01298"/>
    <w:rsid w:val="00F01302"/>
    <w:rsid w:val="00F01F58"/>
    <w:rsid w:val="00F023FC"/>
    <w:rsid w:val="00F03655"/>
    <w:rsid w:val="00F03665"/>
    <w:rsid w:val="00F03966"/>
    <w:rsid w:val="00F03F14"/>
    <w:rsid w:val="00F0413D"/>
    <w:rsid w:val="00F0428B"/>
    <w:rsid w:val="00F046BF"/>
    <w:rsid w:val="00F04BB6"/>
    <w:rsid w:val="00F05F94"/>
    <w:rsid w:val="00F06234"/>
    <w:rsid w:val="00F075BC"/>
    <w:rsid w:val="00F079D4"/>
    <w:rsid w:val="00F07B7A"/>
    <w:rsid w:val="00F07C07"/>
    <w:rsid w:val="00F1071A"/>
    <w:rsid w:val="00F113CC"/>
    <w:rsid w:val="00F116FD"/>
    <w:rsid w:val="00F11B03"/>
    <w:rsid w:val="00F12165"/>
    <w:rsid w:val="00F122C5"/>
    <w:rsid w:val="00F12608"/>
    <w:rsid w:val="00F12EEA"/>
    <w:rsid w:val="00F14576"/>
    <w:rsid w:val="00F152D1"/>
    <w:rsid w:val="00F1569A"/>
    <w:rsid w:val="00F15757"/>
    <w:rsid w:val="00F15E3E"/>
    <w:rsid w:val="00F17367"/>
    <w:rsid w:val="00F202D0"/>
    <w:rsid w:val="00F2038C"/>
    <w:rsid w:val="00F215B6"/>
    <w:rsid w:val="00F218FA"/>
    <w:rsid w:val="00F21CA7"/>
    <w:rsid w:val="00F2262B"/>
    <w:rsid w:val="00F2394C"/>
    <w:rsid w:val="00F239E0"/>
    <w:rsid w:val="00F24DAB"/>
    <w:rsid w:val="00F278D9"/>
    <w:rsid w:val="00F31F4A"/>
    <w:rsid w:val="00F328C3"/>
    <w:rsid w:val="00F3345F"/>
    <w:rsid w:val="00F33D59"/>
    <w:rsid w:val="00F41665"/>
    <w:rsid w:val="00F43B5E"/>
    <w:rsid w:val="00F43EC4"/>
    <w:rsid w:val="00F44B6C"/>
    <w:rsid w:val="00F456DB"/>
    <w:rsid w:val="00F45888"/>
    <w:rsid w:val="00F4590E"/>
    <w:rsid w:val="00F47C7E"/>
    <w:rsid w:val="00F50A8C"/>
    <w:rsid w:val="00F50F9A"/>
    <w:rsid w:val="00F511AA"/>
    <w:rsid w:val="00F524A5"/>
    <w:rsid w:val="00F53157"/>
    <w:rsid w:val="00F53160"/>
    <w:rsid w:val="00F5324A"/>
    <w:rsid w:val="00F53958"/>
    <w:rsid w:val="00F54073"/>
    <w:rsid w:val="00F54907"/>
    <w:rsid w:val="00F55784"/>
    <w:rsid w:val="00F56058"/>
    <w:rsid w:val="00F56139"/>
    <w:rsid w:val="00F56C27"/>
    <w:rsid w:val="00F57A3C"/>
    <w:rsid w:val="00F57D31"/>
    <w:rsid w:val="00F60206"/>
    <w:rsid w:val="00F62809"/>
    <w:rsid w:val="00F62AB3"/>
    <w:rsid w:val="00F634F7"/>
    <w:rsid w:val="00F63FE3"/>
    <w:rsid w:val="00F64484"/>
    <w:rsid w:val="00F64A68"/>
    <w:rsid w:val="00F6593E"/>
    <w:rsid w:val="00F65980"/>
    <w:rsid w:val="00F65F87"/>
    <w:rsid w:val="00F66C42"/>
    <w:rsid w:val="00F66F40"/>
    <w:rsid w:val="00F705F2"/>
    <w:rsid w:val="00F708B7"/>
    <w:rsid w:val="00F71246"/>
    <w:rsid w:val="00F72CBB"/>
    <w:rsid w:val="00F731EB"/>
    <w:rsid w:val="00F74BA7"/>
    <w:rsid w:val="00F7572D"/>
    <w:rsid w:val="00F760D7"/>
    <w:rsid w:val="00F764F8"/>
    <w:rsid w:val="00F806A1"/>
    <w:rsid w:val="00F824FA"/>
    <w:rsid w:val="00F82C89"/>
    <w:rsid w:val="00F83812"/>
    <w:rsid w:val="00F84678"/>
    <w:rsid w:val="00F8470D"/>
    <w:rsid w:val="00F84BCD"/>
    <w:rsid w:val="00F84D9A"/>
    <w:rsid w:val="00F853CE"/>
    <w:rsid w:val="00F861FF"/>
    <w:rsid w:val="00F86411"/>
    <w:rsid w:val="00F865AB"/>
    <w:rsid w:val="00F86D53"/>
    <w:rsid w:val="00F8711F"/>
    <w:rsid w:val="00F90D31"/>
    <w:rsid w:val="00F9128B"/>
    <w:rsid w:val="00F91330"/>
    <w:rsid w:val="00F91F19"/>
    <w:rsid w:val="00F929C8"/>
    <w:rsid w:val="00F92FF0"/>
    <w:rsid w:val="00F9307A"/>
    <w:rsid w:val="00F94D7B"/>
    <w:rsid w:val="00F95378"/>
    <w:rsid w:val="00F97814"/>
    <w:rsid w:val="00F97B82"/>
    <w:rsid w:val="00FA28D0"/>
    <w:rsid w:val="00FA302A"/>
    <w:rsid w:val="00FA343A"/>
    <w:rsid w:val="00FA52B7"/>
    <w:rsid w:val="00FA5BFD"/>
    <w:rsid w:val="00FA6379"/>
    <w:rsid w:val="00FA6633"/>
    <w:rsid w:val="00FA6818"/>
    <w:rsid w:val="00FA6A64"/>
    <w:rsid w:val="00FA6B0A"/>
    <w:rsid w:val="00FA6D32"/>
    <w:rsid w:val="00FA6F6A"/>
    <w:rsid w:val="00FA776D"/>
    <w:rsid w:val="00FB09E5"/>
    <w:rsid w:val="00FB0B19"/>
    <w:rsid w:val="00FB0BFE"/>
    <w:rsid w:val="00FB0D53"/>
    <w:rsid w:val="00FB0D6F"/>
    <w:rsid w:val="00FB10D8"/>
    <w:rsid w:val="00FB237C"/>
    <w:rsid w:val="00FB3294"/>
    <w:rsid w:val="00FB36A6"/>
    <w:rsid w:val="00FB3D06"/>
    <w:rsid w:val="00FB47D9"/>
    <w:rsid w:val="00FB55F9"/>
    <w:rsid w:val="00FB641C"/>
    <w:rsid w:val="00FB6C91"/>
    <w:rsid w:val="00FB6DD8"/>
    <w:rsid w:val="00FB7938"/>
    <w:rsid w:val="00FC00E4"/>
    <w:rsid w:val="00FC0664"/>
    <w:rsid w:val="00FC2C1F"/>
    <w:rsid w:val="00FC2F18"/>
    <w:rsid w:val="00FC392C"/>
    <w:rsid w:val="00FC3EF2"/>
    <w:rsid w:val="00FC537D"/>
    <w:rsid w:val="00FC71F4"/>
    <w:rsid w:val="00FC7B07"/>
    <w:rsid w:val="00FD03BF"/>
    <w:rsid w:val="00FD0536"/>
    <w:rsid w:val="00FD0A3F"/>
    <w:rsid w:val="00FD1768"/>
    <w:rsid w:val="00FD1FD1"/>
    <w:rsid w:val="00FD3683"/>
    <w:rsid w:val="00FD4B22"/>
    <w:rsid w:val="00FD4B72"/>
    <w:rsid w:val="00FD5153"/>
    <w:rsid w:val="00FD5C73"/>
    <w:rsid w:val="00FD5DAE"/>
    <w:rsid w:val="00FD64EF"/>
    <w:rsid w:val="00FD6CB8"/>
    <w:rsid w:val="00FE09A3"/>
    <w:rsid w:val="00FE17FB"/>
    <w:rsid w:val="00FE1A2E"/>
    <w:rsid w:val="00FE26E9"/>
    <w:rsid w:val="00FE351C"/>
    <w:rsid w:val="00FE3C45"/>
    <w:rsid w:val="00FE53BE"/>
    <w:rsid w:val="00FE7051"/>
    <w:rsid w:val="00FF04C4"/>
    <w:rsid w:val="00FF0F0A"/>
    <w:rsid w:val="00FF2577"/>
    <w:rsid w:val="00FF276C"/>
    <w:rsid w:val="00FF2846"/>
    <w:rsid w:val="00FF30D7"/>
    <w:rsid w:val="00FF3CCE"/>
    <w:rsid w:val="00FF455A"/>
    <w:rsid w:val="00FF4944"/>
    <w:rsid w:val="00FF52D4"/>
    <w:rsid w:val="00FF61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4FA9B2"/>
  <w15:docId w15:val="{D072BA33-F424-4170-A9E2-F9FEB6F53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77ED2"/>
    <w:pPr>
      <w:spacing w:after="200" w:line="276" w:lineRule="auto"/>
    </w:pPr>
    <w:rPr>
      <w:rFonts w:eastAsia="Times New Roman" w:cs="Calibri"/>
      <w:sz w:val="22"/>
      <w:szCs w:val="22"/>
      <w:lang w:eastAsia="en-US"/>
    </w:rPr>
  </w:style>
  <w:style w:type="paragraph" w:styleId="Nagwek1">
    <w:name w:val="heading 1"/>
    <w:basedOn w:val="Normalny"/>
    <w:next w:val="Normalny"/>
    <w:link w:val="Nagwek1Znak"/>
    <w:qFormat/>
    <w:rsid w:val="003646A2"/>
    <w:pPr>
      <w:keepNext/>
      <w:numPr>
        <w:numId w:val="17"/>
      </w:numPr>
      <w:suppressAutoHyphens/>
      <w:spacing w:before="240" w:after="60"/>
      <w:jc w:val="center"/>
      <w:outlineLvl w:val="0"/>
    </w:pPr>
    <w:rPr>
      <w:rFonts w:ascii="Century Schoolbook" w:eastAsia="Calibri" w:hAnsi="Century Schoolbook" w:cs="Times New Roman"/>
      <w:b/>
      <w:bCs/>
      <w:color w:val="000000"/>
      <w:kern w:val="1"/>
      <w:sz w:val="24"/>
      <w:szCs w:val="24"/>
      <w:u w:color="FFFFFF"/>
      <w:lang w:val="x-none" w:eastAsia="ar-SA"/>
    </w:rPr>
  </w:style>
  <w:style w:type="paragraph" w:styleId="Nagwek3">
    <w:name w:val="heading 3"/>
    <w:basedOn w:val="Normalny"/>
    <w:next w:val="Normalny"/>
    <w:link w:val="Nagwek3Znak"/>
    <w:qFormat/>
    <w:rsid w:val="00F15757"/>
    <w:pPr>
      <w:keepNext/>
      <w:spacing w:before="240" w:after="60"/>
      <w:outlineLvl w:val="2"/>
    </w:pPr>
    <w:rPr>
      <w:rFonts w:ascii="Calibri Light" w:eastAsia="Calibri" w:hAnsi="Calibri Light" w:cs="Times New Roman"/>
      <w:b/>
      <w:bCs/>
      <w:sz w:val="26"/>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3646A2"/>
    <w:rPr>
      <w:rFonts w:ascii="Century Schoolbook" w:hAnsi="Century Schoolbook"/>
      <w:b/>
      <w:bCs/>
      <w:color w:val="000000"/>
      <w:kern w:val="1"/>
      <w:sz w:val="24"/>
      <w:szCs w:val="24"/>
      <w:u w:color="FFFFFF"/>
      <w:lang w:val="x-none" w:eastAsia="ar-SA"/>
    </w:rPr>
  </w:style>
  <w:style w:type="character" w:customStyle="1" w:styleId="Nagwek3Znak">
    <w:name w:val="Nagłówek 3 Znak"/>
    <w:link w:val="Nagwek3"/>
    <w:locked/>
    <w:rsid w:val="00F15757"/>
    <w:rPr>
      <w:rFonts w:ascii="Calibri Light" w:hAnsi="Calibri Light" w:cs="Calibri Light"/>
      <w:b/>
      <w:bCs/>
      <w:sz w:val="26"/>
      <w:szCs w:val="26"/>
      <w:lang w:val="x-none" w:eastAsia="en-US"/>
    </w:rPr>
  </w:style>
  <w:style w:type="table" w:styleId="Tabela-Siatka">
    <w:name w:val="Table Grid"/>
    <w:basedOn w:val="Standardowy"/>
    <w:rsid w:val="008B3E94"/>
    <w:pPr>
      <w:ind w:left="57" w:right="57" w:firstLine="360"/>
      <w:jc w:val="both"/>
    </w:pPr>
    <w:rPr>
      <w:rFonts w:cs="Calibri"/>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rsid w:val="00F00BE2"/>
    <w:pPr>
      <w:spacing w:after="0" w:line="240" w:lineRule="auto"/>
    </w:pPr>
    <w:rPr>
      <w:rFonts w:ascii="Segoe UI" w:eastAsia="Calibri" w:hAnsi="Segoe UI" w:cs="Times New Roman"/>
      <w:sz w:val="18"/>
      <w:szCs w:val="18"/>
      <w:lang w:val="x-none"/>
    </w:rPr>
  </w:style>
  <w:style w:type="character" w:customStyle="1" w:styleId="TekstdymkaZnak">
    <w:name w:val="Tekst dymka Znak"/>
    <w:link w:val="Tekstdymka"/>
    <w:semiHidden/>
    <w:locked/>
    <w:rsid w:val="00F00BE2"/>
    <w:rPr>
      <w:rFonts w:ascii="Segoe UI" w:hAnsi="Segoe UI" w:cs="Segoe UI"/>
      <w:sz w:val="18"/>
      <w:szCs w:val="18"/>
      <w:lang w:val="x-none" w:eastAsia="en-US"/>
    </w:rPr>
  </w:style>
  <w:style w:type="character" w:styleId="Hipercze">
    <w:name w:val="Hyperlink"/>
    <w:rsid w:val="00B677BD"/>
    <w:rPr>
      <w:rFonts w:cs="Times New Roman"/>
      <w:color w:val="auto"/>
      <w:u w:val="single"/>
    </w:rPr>
  </w:style>
  <w:style w:type="paragraph" w:styleId="Nagwek">
    <w:name w:val="header"/>
    <w:basedOn w:val="Normalny"/>
    <w:link w:val="NagwekZnak"/>
    <w:rsid w:val="00077CA1"/>
    <w:pPr>
      <w:tabs>
        <w:tab w:val="center" w:pos="4536"/>
        <w:tab w:val="right" w:pos="9072"/>
      </w:tabs>
    </w:pPr>
    <w:rPr>
      <w:rFonts w:eastAsia="Calibri" w:cs="Times New Roman"/>
      <w:lang w:val="x-none"/>
    </w:rPr>
  </w:style>
  <w:style w:type="character" w:customStyle="1" w:styleId="NagwekZnak">
    <w:name w:val="Nagłówek Znak"/>
    <w:link w:val="Nagwek"/>
    <w:locked/>
    <w:rsid w:val="00077CA1"/>
    <w:rPr>
      <w:rFonts w:cs="Times New Roman"/>
      <w:sz w:val="22"/>
      <w:szCs w:val="22"/>
      <w:lang w:val="x-none" w:eastAsia="en-US"/>
    </w:rPr>
  </w:style>
  <w:style w:type="paragraph" w:styleId="Stopka">
    <w:name w:val="footer"/>
    <w:basedOn w:val="Normalny"/>
    <w:link w:val="StopkaZnak"/>
    <w:uiPriority w:val="99"/>
    <w:rsid w:val="00077CA1"/>
    <w:pPr>
      <w:tabs>
        <w:tab w:val="center" w:pos="4536"/>
        <w:tab w:val="right" w:pos="9072"/>
      </w:tabs>
    </w:pPr>
    <w:rPr>
      <w:rFonts w:eastAsia="Calibri" w:cs="Times New Roman"/>
      <w:lang w:val="x-none"/>
    </w:rPr>
  </w:style>
  <w:style w:type="character" w:customStyle="1" w:styleId="StopkaZnak">
    <w:name w:val="Stopka Znak"/>
    <w:link w:val="Stopka"/>
    <w:uiPriority w:val="99"/>
    <w:locked/>
    <w:rsid w:val="00077CA1"/>
    <w:rPr>
      <w:rFonts w:cs="Times New Roman"/>
      <w:sz w:val="22"/>
      <w:szCs w:val="22"/>
      <w:lang w:val="x-none" w:eastAsia="en-US"/>
    </w:rPr>
  </w:style>
  <w:style w:type="paragraph" w:customStyle="1" w:styleId="Bezodstpw1">
    <w:name w:val="Bez odstępów1"/>
    <w:rsid w:val="00A70A1F"/>
    <w:pPr>
      <w:jc w:val="both"/>
    </w:pPr>
    <w:rPr>
      <w:rFonts w:eastAsia="Times New Roman" w:cs="Calibri"/>
      <w:sz w:val="24"/>
      <w:szCs w:val="24"/>
      <w:lang w:eastAsia="en-US"/>
    </w:rPr>
  </w:style>
  <w:style w:type="paragraph" w:customStyle="1" w:styleId="Tekstpodstawowy31">
    <w:name w:val="Tekst podstawowy 31"/>
    <w:basedOn w:val="Normalny"/>
    <w:rsid w:val="009653AB"/>
    <w:pPr>
      <w:spacing w:before="100" w:beforeAutospacing="1" w:after="120" w:afterAutospacing="1" w:line="360" w:lineRule="auto"/>
      <w:jc w:val="both"/>
    </w:pPr>
    <w:rPr>
      <w:rFonts w:eastAsia="SimSun"/>
      <w:kern w:val="1"/>
      <w:sz w:val="16"/>
      <w:szCs w:val="16"/>
      <w:lang w:val="en-US"/>
    </w:rPr>
  </w:style>
  <w:style w:type="paragraph" w:customStyle="1" w:styleId="Standard">
    <w:name w:val="Standard"/>
    <w:rsid w:val="00F65F87"/>
    <w:pPr>
      <w:suppressAutoHyphens/>
      <w:autoSpaceDN w:val="0"/>
      <w:spacing w:before="100" w:beforeAutospacing="1" w:afterAutospacing="1"/>
      <w:ind w:firstLine="360"/>
      <w:jc w:val="both"/>
      <w:textAlignment w:val="baseline"/>
    </w:pPr>
    <w:rPr>
      <w:rFonts w:eastAsia="SimSun" w:cs="Calibri"/>
      <w:kern w:val="3"/>
      <w:sz w:val="22"/>
      <w:szCs w:val="22"/>
      <w:lang w:val="en-US" w:eastAsia="en-US"/>
    </w:rPr>
  </w:style>
  <w:style w:type="paragraph" w:customStyle="1" w:styleId="Akapitzlist1">
    <w:name w:val="Akapit z listą1"/>
    <w:basedOn w:val="Standard"/>
    <w:rsid w:val="00D1270A"/>
    <w:pPr>
      <w:ind w:left="720"/>
    </w:pPr>
  </w:style>
  <w:style w:type="paragraph" w:styleId="NormalnyWeb">
    <w:name w:val="Normal (Web)"/>
    <w:basedOn w:val="Normalny"/>
    <w:rsid w:val="00717521"/>
    <w:pPr>
      <w:spacing w:before="100" w:after="119" w:line="240" w:lineRule="auto"/>
    </w:pPr>
    <w:rPr>
      <w:rFonts w:ascii="Times New Roman" w:eastAsia="Calibri" w:hAnsi="Times New Roman" w:cs="Times New Roman"/>
      <w:sz w:val="24"/>
      <w:szCs w:val="24"/>
      <w:lang w:eastAsia="pl-PL"/>
    </w:rPr>
  </w:style>
  <w:style w:type="character" w:styleId="Odwoaniedokomentarza">
    <w:name w:val="annotation reference"/>
    <w:semiHidden/>
    <w:rsid w:val="00943FB9"/>
    <w:rPr>
      <w:rFonts w:cs="Times New Roman"/>
      <w:sz w:val="16"/>
      <w:szCs w:val="16"/>
    </w:rPr>
  </w:style>
  <w:style w:type="paragraph" w:styleId="Tekstkomentarza">
    <w:name w:val="annotation text"/>
    <w:basedOn w:val="Normalny"/>
    <w:link w:val="TekstkomentarzaZnak"/>
    <w:semiHidden/>
    <w:rsid w:val="00943FB9"/>
    <w:rPr>
      <w:rFonts w:eastAsia="Calibri" w:cs="Times New Roman"/>
      <w:sz w:val="20"/>
      <w:szCs w:val="20"/>
      <w:lang w:val="x-none"/>
    </w:rPr>
  </w:style>
  <w:style w:type="character" w:customStyle="1" w:styleId="TekstkomentarzaZnak">
    <w:name w:val="Tekst komentarza Znak"/>
    <w:link w:val="Tekstkomentarza"/>
    <w:semiHidden/>
    <w:locked/>
    <w:rsid w:val="00943FB9"/>
    <w:rPr>
      <w:rFonts w:cs="Times New Roman"/>
      <w:lang w:val="x-none" w:eastAsia="en-US"/>
    </w:rPr>
  </w:style>
  <w:style w:type="paragraph" w:styleId="Tematkomentarza">
    <w:name w:val="annotation subject"/>
    <w:basedOn w:val="Tekstkomentarza"/>
    <w:next w:val="Tekstkomentarza"/>
    <w:link w:val="TematkomentarzaZnak"/>
    <w:semiHidden/>
    <w:rsid w:val="00943FB9"/>
    <w:rPr>
      <w:b/>
      <w:bCs/>
    </w:rPr>
  </w:style>
  <w:style w:type="character" w:customStyle="1" w:styleId="TematkomentarzaZnak">
    <w:name w:val="Temat komentarza Znak"/>
    <w:link w:val="Tematkomentarza"/>
    <w:semiHidden/>
    <w:locked/>
    <w:rsid w:val="00943FB9"/>
    <w:rPr>
      <w:rFonts w:cs="Times New Roman"/>
      <w:b/>
      <w:bCs/>
      <w:lang w:val="x-none" w:eastAsia="en-US"/>
    </w:rPr>
  </w:style>
  <w:style w:type="paragraph" w:customStyle="1" w:styleId="Poprawka1">
    <w:name w:val="Poprawka1"/>
    <w:hidden/>
    <w:semiHidden/>
    <w:rsid w:val="005B25BF"/>
    <w:rPr>
      <w:rFonts w:eastAsia="Times New Roman" w:cs="Calibri"/>
      <w:sz w:val="22"/>
      <w:szCs w:val="22"/>
      <w:lang w:eastAsia="en-US"/>
    </w:rPr>
  </w:style>
  <w:style w:type="numbering" w:customStyle="1" w:styleId="WWNum30">
    <w:name w:val="WWNum30"/>
    <w:rsid w:val="00D962C2"/>
    <w:pPr>
      <w:numPr>
        <w:numId w:val="1"/>
      </w:numPr>
    </w:pPr>
  </w:style>
  <w:style w:type="paragraph" w:customStyle="1" w:styleId="Default">
    <w:name w:val="Default"/>
    <w:rsid w:val="004C5F07"/>
    <w:pPr>
      <w:autoSpaceDE w:val="0"/>
      <w:autoSpaceDN w:val="0"/>
      <w:adjustRightInd w:val="0"/>
    </w:pPr>
    <w:rPr>
      <w:rFonts w:ascii="Times New Roman" w:hAnsi="Times New Roman"/>
      <w:color w:val="000000"/>
      <w:sz w:val="24"/>
      <w:szCs w:val="24"/>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tekst normalny"/>
    <w:basedOn w:val="Normalny"/>
    <w:link w:val="AkapitzlistZnak"/>
    <w:uiPriority w:val="34"/>
    <w:qFormat/>
    <w:rsid w:val="00676B8B"/>
    <w:pPr>
      <w:spacing w:after="0" w:line="240" w:lineRule="auto"/>
      <w:ind w:left="708"/>
    </w:pPr>
    <w:rPr>
      <w:rFonts w:ascii="Times New Roman" w:hAnsi="Times New Roman" w:cs="Times New Roman"/>
      <w:sz w:val="24"/>
      <w:szCs w:val="24"/>
      <w:lang w:eastAsia="pl-PL"/>
    </w:rPr>
  </w:style>
  <w:style w:type="character" w:customStyle="1" w:styleId="Nierozpoznanawzmianka1">
    <w:name w:val="Nierozpoznana wzmianka1"/>
    <w:uiPriority w:val="99"/>
    <w:semiHidden/>
    <w:unhideWhenUsed/>
    <w:rsid w:val="00EB2703"/>
    <w:rPr>
      <w:color w:val="605E5C"/>
      <w:shd w:val="clear" w:color="auto" w:fill="E1DFDD"/>
    </w:rPr>
  </w:style>
  <w:style w:type="paragraph" w:customStyle="1" w:styleId="Sowowa">
    <w:name w:val="Sowowa"/>
    <w:basedOn w:val="Standard"/>
    <w:rsid w:val="008E6108"/>
    <w:pPr>
      <w:spacing w:before="0" w:beforeAutospacing="0" w:afterAutospacing="0" w:line="360" w:lineRule="auto"/>
      <w:jc w:val="left"/>
    </w:pPr>
    <w:rPr>
      <w:rFonts w:ascii="Times New Roman" w:hAnsi="Times New Roman" w:cs="Times New Roman"/>
      <w:sz w:val="24"/>
      <w:lang w:bidi="en-US"/>
    </w:rPr>
  </w:style>
  <w:style w:type="paragraph" w:styleId="Tekstprzypisukocowego">
    <w:name w:val="endnote text"/>
    <w:basedOn w:val="Normalny"/>
    <w:link w:val="TekstprzypisukocowegoZnak"/>
    <w:semiHidden/>
    <w:unhideWhenUsed/>
    <w:rsid w:val="00A96E3E"/>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A96E3E"/>
    <w:rPr>
      <w:rFonts w:eastAsia="Times New Roman" w:cs="Calibri"/>
      <w:lang w:eastAsia="en-US"/>
    </w:rPr>
  </w:style>
  <w:style w:type="character" w:styleId="Odwoanieprzypisukocowego">
    <w:name w:val="endnote reference"/>
    <w:basedOn w:val="Domylnaczcionkaakapitu"/>
    <w:semiHidden/>
    <w:unhideWhenUsed/>
    <w:rsid w:val="00A96E3E"/>
    <w:rPr>
      <w:vertAlign w:val="superscript"/>
    </w:rPr>
  </w:style>
  <w:style w:type="paragraph" w:customStyle="1" w:styleId="Lnum1st">
    <w:name w:val="Lnum 1st"/>
    <w:basedOn w:val="Normalny"/>
    <w:rsid w:val="00263293"/>
    <w:pPr>
      <w:suppressAutoHyphens/>
      <w:spacing w:after="0" w:line="100" w:lineRule="atLeast"/>
      <w:ind w:left="425" w:hanging="425"/>
    </w:pPr>
    <w:rPr>
      <w:rFonts w:ascii="Times New Roman" w:hAnsi="Times New Roman" w:cs="Times New Roman"/>
      <w:sz w:val="20"/>
      <w:szCs w:val="20"/>
      <w:lang w:eastAsia="ar-SA"/>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
    <w:link w:val="Akapitzlist"/>
    <w:locked/>
    <w:rsid w:val="00191CAF"/>
    <w:rPr>
      <w:rFonts w:ascii="Times New Roman" w:eastAsia="Times New Roman" w:hAnsi="Times New Roman"/>
      <w:sz w:val="24"/>
      <w:szCs w:val="24"/>
    </w:rPr>
  </w:style>
  <w:style w:type="paragraph" w:styleId="Poprawka">
    <w:name w:val="Revision"/>
    <w:hidden/>
    <w:uiPriority w:val="99"/>
    <w:semiHidden/>
    <w:rsid w:val="00BF6397"/>
    <w:rPr>
      <w:rFonts w:eastAsia="Times New Roman" w:cs="Calibri"/>
      <w:sz w:val="22"/>
      <w:szCs w:val="22"/>
      <w:lang w:eastAsia="en-US"/>
    </w:rPr>
  </w:style>
  <w:style w:type="paragraph" w:customStyle="1" w:styleId="Textbody">
    <w:name w:val="Text body"/>
    <w:basedOn w:val="Standard"/>
    <w:rsid w:val="003A5C06"/>
    <w:pPr>
      <w:spacing w:before="0" w:beforeAutospacing="0" w:afterAutospacing="0"/>
      <w:jc w:val="left"/>
    </w:pPr>
    <w:rPr>
      <w:rFonts w:ascii="Times New Roman" w:hAnsi="Times New Roman" w:cs="Times New Roman"/>
      <w:sz w:val="24"/>
      <w:lang w:bidi="en-US"/>
    </w:rPr>
  </w:style>
  <w:style w:type="paragraph" w:styleId="Tekstprzypisudolnego">
    <w:name w:val="footnote text"/>
    <w:basedOn w:val="Normalny"/>
    <w:link w:val="TekstprzypisudolnegoZnak"/>
    <w:uiPriority w:val="99"/>
    <w:semiHidden/>
    <w:unhideWhenUsed/>
    <w:rsid w:val="002D5B29"/>
    <w:pPr>
      <w:spacing w:after="0" w:line="240" w:lineRule="auto"/>
    </w:pPr>
    <w:rPr>
      <w:rFonts w:eastAsia="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2D5B29"/>
    <w:rPr>
      <w:lang w:eastAsia="en-US"/>
    </w:rPr>
  </w:style>
  <w:style w:type="character" w:styleId="Odwoanieprzypisudolnego">
    <w:name w:val="footnote reference"/>
    <w:basedOn w:val="Domylnaczcionkaakapitu"/>
    <w:uiPriority w:val="99"/>
    <w:semiHidden/>
    <w:unhideWhenUsed/>
    <w:rsid w:val="002D5B29"/>
    <w:rPr>
      <w:vertAlign w:val="superscript"/>
    </w:rPr>
  </w:style>
  <w:style w:type="character" w:styleId="Nierozpoznanawzmianka">
    <w:name w:val="Unresolved Mention"/>
    <w:basedOn w:val="Domylnaczcionkaakapitu"/>
    <w:uiPriority w:val="99"/>
    <w:semiHidden/>
    <w:unhideWhenUsed/>
    <w:rsid w:val="00A6345D"/>
    <w:rPr>
      <w:color w:val="605E5C"/>
      <w:shd w:val="clear" w:color="auto" w:fill="E1DFDD"/>
    </w:rPr>
  </w:style>
  <w:style w:type="character" w:customStyle="1" w:styleId="cf01">
    <w:name w:val="cf01"/>
    <w:basedOn w:val="Domylnaczcionkaakapitu"/>
    <w:rsid w:val="00AF4F89"/>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58789343">
      <w:bodyDiv w:val="1"/>
      <w:marLeft w:val="0"/>
      <w:marRight w:val="0"/>
      <w:marTop w:val="0"/>
      <w:marBottom w:val="0"/>
      <w:divBdr>
        <w:top w:val="none" w:sz="0" w:space="0" w:color="auto"/>
        <w:left w:val="none" w:sz="0" w:space="0" w:color="auto"/>
        <w:bottom w:val="none" w:sz="0" w:space="0" w:color="auto"/>
        <w:right w:val="none" w:sz="0" w:space="0" w:color="auto"/>
      </w:divBdr>
    </w:div>
    <w:div w:id="194079787">
      <w:bodyDiv w:val="1"/>
      <w:marLeft w:val="0"/>
      <w:marRight w:val="0"/>
      <w:marTop w:val="0"/>
      <w:marBottom w:val="0"/>
      <w:divBdr>
        <w:top w:val="none" w:sz="0" w:space="0" w:color="auto"/>
        <w:left w:val="none" w:sz="0" w:space="0" w:color="auto"/>
        <w:bottom w:val="none" w:sz="0" w:space="0" w:color="auto"/>
        <w:right w:val="none" w:sz="0" w:space="0" w:color="auto"/>
      </w:divBdr>
    </w:div>
    <w:div w:id="259068019">
      <w:bodyDiv w:val="1"/>
      <w:marLeft w:val="0"/>
      <w:marRight w:val="0"/>
      <w:marTop w:val="0"/>
      <w:marBottom w:val="0"/>
      <w:divBdr>
        <w:top w:val="none" w:sz="0" w:space="0" w:color="auto"/>
        <w:left w:val="none" w:sz="0" w:space="0" w:color="auto"/>
        <w:bottom w:val="none" w:sz="0" w:space="0" w:color="auto"/>
        <w:right w:val="none" w:sz="0" w:space="0" w:color="auto"/>
      </w:divBdr>
    </w:div>
    <w:div w:id="317420787">
      <w:bodyDiv w:val="1"/>
      <w:marLeft w:val="0"/>
      <w:marRight w:val="0"/>
      <w:marTop w:val="0"/>
      <w:marBottom w:val="0"/>
      <w:divBdr>
        <w:top w:val="none" w:sz="0" w:space="0" w:color="auto"/>
        <w:left w:val="none" w:sz="0" w:space="0" w:color="auto"/>
        <w:bottom w:val="none" w:sz="0" w:space="0" w:color="auto"/>
        <w:right w:val="none" w:sz="0" w:space="0" w:color="auto"/>
      </w:divBdr>
    </w:div>
    <w:div w:id="536311316">
      <w:bodyDiv w:val="1"/>
      <w:marLeft w:val="0"/>
      <w:marRight w:val="0"/>
      <w:marTop w:val="0"/>
      <w:marBottom w:val="0"/>
      <w:divBdr>
        <w:top w:val="none" w:sz="0" w:space="0" w:color="auto"/>
        <w:left w:val="none" w:sz="0" w:space="0" w:color="auto"/>
        <w:bottom w:val="none" w:sz="0" w:space="0" w:color="auto"/>
        <w:right w:val="none" w:sz="0" w:space="0" w:color="auto"/>
      </w:divBdr>
    </w:div>
    <w:div w:id="548802525">
      <w:bodyDiv w:val="1"/>
      <w:marLeft w:val="0"/>
      <w:marRight w:val="0"/>
      <w:marTop w:val="0"/>
      <w:marBottom w:val="0"/>
      <w:divBdr>
        <w:top w:val="none" w:sz="0" w:space="0" w:color="auto"/>
        <w:left w:val="none" w:sz="0" w:space="0" w:color="auto"/>
        <w:bottom w:val="none" w:sz="0" w:space="0" w:color="auto"/>
        <w:right w:val="none" w:sz="0" w:space="0" w:color="auto"/>
      </w:divBdr>
    </w:div>
    <w:div w:id="869996232">
      <w:bodyDiv w:val="1"/>
      <w:marLeft w:val="0"/>
      <w:marRight w:val="0"/>
      <w:marTop w:val="0"/>
      <w:marBottom w:val="0"/>
      <w:divBdr>
        <w:top w:val="none" w:sz="0" w:space="0" w:color="auto"/>
        <w:left w:val="none" w:sz="0" w:space="0" w:color="auto"/>
        <w:bottom w:val="none" w:sz="0" w:space="0" w:color="auto"/>
        <w:right w:val="none" w:sz="0" w:space="0" w:color="auto"/>
      </w:divBdr>
    </w:div>
    <w:div w:id="901870940">
      <w:bodyDiv w:val="1"/>
      <w:marLeft w:val="0"/>
      <w:marRight w:val="0"/>
      <w:marTop w:val="0"/>
      <w:marBottom w:val="0"/>
      <w:divBdr>
        <w:top w:val="none" w:sz="0" w:space="0" w:color="auto"/>
        <w:left w:val="none" w:sz="0" w:space="0" w:color="auto"/>
        <w:bottom w:val="none" w:sz="0" w:space="0" w:color="auto"/>
        <w:right w:val="none" w:sz="0" w:space="0" w:color="auto"/>
      </w:divBdr>
    </w:div>
    <w:div w:id="936404450">
      <w:bodyDiv w:val="1"/>
      <w:marLeft w:val="0"/>
      <w:marRight w:val="0"/>
      <w:marTop w:val="0"/>
      <w:marBottom w:val="0"/>
      <w:divBdr>
        <w:top w:val="none" w:sz="0" w:space="0" w:color="auto"/>
        <w:left w:val="none" w:sz="0" w:space="0" w:color="auto"/>
        <w:bottom w:val="none" w:sz="0" w:space="0" w:color="auto"/>
        <w:right w:val="none" w:sz="0" w:space="0" w:color="auto"/>
      </w:divBdr>
    </w:div>
    <w:div w:id="960719982">
      <w:bodyDiv w:val="1"/>
      <w:marLeft w:val="0"/>
      <w:marRight w:val="0"/>
      <w:marTop w:val="0"/>
      <w:marBottom w:val="0"/>
      <w:divBdr>
        <w:top w:val="none" w:sz="0" w:space="0" w:color="auto"/>
        <w:left w:val="none" w:sz="0" w:space="0" w:color="auto"/>
        <w:bottom w:val="none" w:sz="0" w:space="0" w:color="auto"/>
        <w:right w:val="none" w:sz="0" w:space="0" w:color="auto"/>
      </w:divBdr>
    </w:div>
    <w:div w:id="1018042923">
      <w:bodyDiv w:val="1"/>
      <w:marLeft w:val="0"/>
      <w:marRight w:val="0"/>
      <w:marTop w:val="0"/>
      <w:marBottom w:val="0"/>
      <w:divBdr>
        <w:top w:val="none" w:sz="0" w:space="0" w:color="auto"/>
        <w:left w:val="none" w:sz="0" w:space="0" w:color="auto"/>
        <w:bottom w:val="none" w:sz="0" w:space="0" w:color="auto"/>
        <w:right w:val="none" w:sz="0" w:space="0" w:color="auto"/>
      </w:divBdr>
    </w:div>
    <w:div w:id="1025524525">
      <w:bodyDiv w:val="1"/>
      <w:marLeft w:val="0"/>
      <w:marRight w:val="0"/>
      <w:marTop w:val="0"/>
      <w:marBottom w:val="0"/>
      <w:divBdr>
        <w:top w:val="none" w:sz="0" w:space="0" w:color="auto"/>
        <w:left w:val="none" w:sz="0" w:space="0" w:color="auto"/>
        <w:bottom w:val="none" w:sz="0" w:space="0" w:color="auto"/>
        <w:right w:val="none" w:sz="0" w:space="0" w:color="auto"/>
      </w:divBdr>
    </w:div>
    <w:div w:id="1091044316">
      <w:bodyDiv w:val="1"/>
      <w:marLeft w:val="0"/>
      <w:marRight w:val="0"/>
      <w:marTop w:val="0"/>
      <w:marBottom w:val="0"/>
      <w:divBdr>
        <w:top w:val="none" w:sz="0" w:space="0" w:color="auto"/>
        <w:left w:val="none" w:sz="0" w:space="0" w:color="auto"/>
        <w:bottom w:val="none" w:sz="0" w:space="0" w:color="auto"/>
        <w:right w:val="none" w:sz="0" w:space="0" w:color="auto"/>
      </w:divBdr>
    </w:div>
    <w:div w:id="1112822542">
      <w:bodyDiv w:val="1"/>
      <w:marLeft w:val="0"/>
      <w:marRight w:val="0"/>
      <w:marTop w:val="0"/>
      <w:marBottom w:val="0"/>
      <w:divBdr>
        <w:top w:val="none" w:sz="0" w:space="0" w:color="auto"/>
        <w:left w:val="none" w:sz="0" w:space="0" w:color="auto"/>
        <w:bottom w:val="none" w:sz="0" w:space="0" w:color="auto"/>
        <w:right w:val="none" w:sz="0" w:space="0" w:color="auto"/>
      </w:divBdr>
    </w:div>
    <w:div w:id="1120614645">
      <w:bodyDiv w:val="1"/>
      <w:marLeft w:val="0"/>
      <w:marRight w:val="0"/>
      <w:marTop w:val="0"/>
      <w:marBottom w:val="0"/>
      <w:divBdr>
        <w:top w:val="none" w:sz="0" w:space="0" w:color="auto"/>
        <w:left w:val="none" w:sz="0" w:space="0" w:color="auto"/>
        <w:bottom w:val="none" w:sz="0" w:space="0" w:color="auto"/>
        <w:right w:val="none" w:sz="0" w:space="0" w:color="auto"/>
      </w:divBdr>
    </w:div>
    <w:div w:id="1122262022">
      <w:bodyDiv w:val="1"/>
      <w:marLeft w:val="0"/>
      <w:marRight w:val="0"/>
      <w:marTop w:val="0"/>
      <w:marBottom w:val="0"/>
      <w:divBdr>
        <w:top w:val="none" w:sz="0" w:space="0" w:color="auto"/>
        <w:left w:val="none" w:sz="0" w:space="0" w:color="auto"/>
        <w:bottom w:val="none" w:sz="0" w:space="0" w:color="auto"/>
        <w:right w:val="none" w:sz="0" w:space="0" w:color="auto"/>
      </w:divBdr>
    </w:div>
    <w:div w:id="1197741072">
      <w:bodyDiv w:val="1"/>
      <w:marLeft w:val="0"/>
      <w:marRight w:val="0"/>
      <w:marTop w:val="0"/>
      <w:marBottom w:val="0"/>
      <w:divBdr>
        <w:top w:val="none" w:sz="0" w:space="0" w:color="auto"/>
        <w:left w:val="none" w:sz="0" w:space="0" w:color="auto"/>
        <w:bottom w:val="none" w:sz="0" w:space="0" w:color="auto"/>
        <w:right w:val="none" w:sz="0" w:space="0" w:color="auto"/>
      </w:divBdr>
    </w:div>
    <w:div w:id="1205101544">
      <w:bodyDiv w:val="1"/>
      <w:marLeft w:val="0"/>
      <w:marRight w:val="0"/>
      <w:marTop w:val="0"/>
      <w:marBottom w:val="0"/>
      <w:divBdr>
        <w:top w:val="none" w:sz="0" w:space="0" w:color="auto"/>
        <w:left w:val="none" w:sz="0" w:space="0" w:color="auto"/>
        <w:bottom w:val="none" w:sz="0" w:space="0" w:color="auto"/>
        <w:right w:val="none" w:sz="0" w:space="0" w:color="auto"/>
      </w:divBdr>
    </w:div>
    <w:div w:id="1215853195">
      <w:bodyDiv w:val="1"/>
      <w:marLeft w:val="0"/>
      <w:marRight w:val="0"/>
      <w:marTop w:val="0"/>
      <w:marBottom w:val="0"/>
      <w:divBdr>
        <w:top w:val="none" w:sz="0" w:space="0" w:color="auto"/>
        <w:left w:val="none" w:sz="0" w:space="0" w:color="auto"/>
        <w:bottom w:val="none" w:sz="0" w:space="0" w:color="auto"/>
        <w:right w:val="none" w:sz="0" w:space="0" w:color="auto"/>
      </w:divBdr>
    </w:div>
    <w:div w:id="1281841780">
      <w:bodyDiv w:val="1"/>
      <w:marLeft w:val="0"/>
      <w:marRight w:val="0"/>
      <w:marTop w:val="0"/>
      <w:marBottom w:val="0"/>
      <w:divBdr>
        <w:top w:val="none" w:sz="0" w:space="0" w:color="auto"/>
        <w:left w:val="none" w:sz="0" w:space="0" w:color="auto"/>
        <w:bottom w:val="none" w:sz="0" w:space="0" w:color="auto"/>
        <w:right w:val="none" w:sz="0" w:space="0" w:color="auto"/>
      </w:divBdr>
    </w:div>
    <w:div w:id="1299068866">
      <w:bodyDiv w:val="1"/>
      <w:marLeft w:val="0"/>
      <w:marRight w:val="0"/>
      <w:marTop w:val="0"/>
      <w:marBottom w:val="0"/>
      <w:divBdr>
        <w:top w:val="none" w:sz="0" w:space="0" w:color="auto"/>
        <w:left w:val="none" w:sz="0" w:space="0" w:color="auto"/>
        <w:bottom w:val="none" w:sz="0" w:space="0" w:color="auto"/>
        <w:right w:val="none" w:sz="0" w:space="0" w:color="auto"/>
      </w:divBdr>
    </w:div>
    <w:div w:id="1361739371">
      <w:bodyDiv w:val="1"/>
      <w:marLeft w:val="0"/>
      <w:marRight w:val="0"/>
      <w:marTop w:val="0"/>
      <w:marBottom w:val="0"/>
      <w:divBdr>
        <w:top w:val="none" w:sz="0" w:space="0" w:color="auto"/>
        <w:left w:val="none" w:sz="0" w:space="0" w:color="auto"/>
        <w:bottom w:val="none" w:sz="0" w:space="0" w:color="auto"/>
        <w:right w:val="none" w:sz="0" w:space="0" w:color="auto"/>
      </w:divBdr>
    </w:div>
    <w:div w:id="1404645402">
      <w:bodyDiv w:val="1"/>
      <w:marLeft w:val="0"/>
      <w:marRight w:val="0"/>
      <w:marTop w:val="0"/>
      <w:marBottom w:val="0"/>
      <w:divBdr>
        <w:top w:val="none" w:sz="0" w:space="0" w:color="auto"/>
        <w:left w:val="none" w:sz="0" w:space="0" w:color="auto"/>
        <w:bottom w:val="none" w:sz="0" w:space="0" w:color="auto"/>
        <w:right w:val="none" w:sz="0" w:space="0" w:color="auto"/>
      </w:divBdr>
    </w:div>
    <w:div w:id="1412580956">
      <w:bodyDiv w:val="1"/>
      <w:marLeft w:val="0"/>
      <w:marRight w:val="0"/>
      <w:marTop w:val="0"/>
      <w:marBottom w:val="0"/>
      <w:divBdr>
        <w:top w:val="none" w:sz="0" w:space="0" w:color="auto"/>
        <w:left w:val="none" w:sz="0" w:space="0" w:color="auto"/>
        <w:bottom w:val="none" w:sz="0" w:space="0" w:color="auto"/>
        <w:right w:val="none" w:sz="0" w:space="0" w:color="auto"/>
      </w:divBdr>
    </w:div>
    <w:div w:id="1413619853">
      <w:bodyDiv w:val="1"/>
      <w:marLeft w:val="0"/>
      <w:marRight w:val="0"/>
      <w:marTop w:val="0"/>
      <w:marBottom w:val="0"/>
      <w:divBdr>
        <w:top w:val="none" w:sz="0" w:space="0" w:color="auto"/>
        <w:left w:val="none" w:sz="0" w:space="0" w:color="auto"/>
        <w:bottom w:val="none" w:sz="0" w:space="0" w:color="auto"/>
        <w:right w:val="none" w:sz="0" w:space="0" w:color="auto"/>
      </w:divBdr>
    </w:div>
    <w:div w:id="1479877683">
      <w:bodyDiv w:val="1"/>
      <w:marLeft w:val="0"/>
      <w:marRight w:val="0"/>
      <w:marTop w:val="0"/>
      <w:marBottom w:val="0"/>
      <w:divBdr>
        <w:top w:val="none" w:sz="0" w:space="0" w:color="auto"/>
        <w:left w:val="none" w:sz="0" w:space="0" w:color="auto"/>
        <w:bottom w:val="none" w:sz="0" w:space="0" w:color="auto"/>
        <w:right w:val="none" w:sz="0" w:space="0" w:color="auto"/>
      </w:divBdr>
    </w:div>
    <w:div w:id="1534533946">
      <w:bodyDiv w:val="1"/>
      <w:marLeft w:val="0"/>
      <w:marRight w:val="0"/>
      <w:marTop w:val="0"/>
      <w:marBottom w:val="0"/>
      <w:divBdr>
        <w:top w:val="none" w:sz="0" w:space="0" w:color="auto"/>
        <w:left w:val="none" w:sz="0" w:space="0" w:color="auto"/>
        <w:bottom w:val="none" w:sz="0" w:space="0" w:color="auto"/>
        <w:right w:val="none" w:sz="0" w:space="0" w:color="auto"/>
      </w:divBdr>
    </w:div>
    <w:div w:id="1537041913">
      <w:bodyDiv w:val="1"/>
      <w:marLeft w:val="0"/>
      <w:marRight w:val="0"/>
      <w:marTop w:val="0"/>
      <w:marBottom w:val="0"/>
      <w:divBdr>
        <w:top w:val="none" w:sz="0" w:space="0" w:color="auto"/>
        <w:left w:val="none" w:sz="0" w:space="0" w:color="auto"/>
        <w:bottom w:val="none" w:sz="0" w:space="0" w:color="auto"/>
        <w:right w:val="none" w:sz="0" w:space="0" w:color="auto"/>
      </w:divBdr>
    </w:div>
    <w:div w:id="1596746239">
      <w:bodyDiv w:val="1"/>
      <w:marLeft w:val="0"/>
      <w:marRight w:val="0"/>
      <w:marTop w:val="0"/>
      <w:marBottom w:val="0"/>
      <w:divBdr>
        <w:top w:val="none" w:sz="0" w:space="0" w:color="auto"/>
        <w:left w:val="none" w:sz="0" w:space="0" w:color="auto"/>
        <w:bottom w:val="none" w:sz="0" w:space="0" w:color="auto"/>
        <w:right w:val="none" w:sz="0" w:space="0" w:color="auto"/>
      </w:divBdr>
    </w:div>
    <w:div w:id="1859003849">
      <w:bodyDiv w:val="1"/>
      <w:marLeft w:val="0"/>
      <w:marRight w:val="0"/>
      <w:marTop w:val="0"/>
      <w:marBottom w:val="0"/>
      <w:divBdr>
        <w:top w:val="none" w:sz="0" w:space="0" w:color="auto"/>
        <w:left w:val="none" w:sz="0" w:space="0" w:color="auto"/>
        <w:bottom w:val="none" w:sz="0" w:space="0" w:color="auto"/>
        <w:right w:val="none" w:sz="0" w:space="0" w:color="auto"/>
      </w:divBdr>
    </w:div>
    <w:div w:id="1920288208">
      <w:bodyDiv w:val="1"/>
      <w:marLeft w:val="0"/>
      <w:marRight w:val="0"/>
      <w:marTop w:val="0"/>
      <w:marBottom w:val="0"/>
      <w:divBdr>
        <w:top w:val="none" w:sz="0" w:space="0" w:color="auto"/>
        <w:left w:val="none" w:sz="0" w:space="0" w:color="auto"/>
        <w:bottom w:val="none" w:sz="0" w:space="0" w:color="auto"/>
        <w:right w:val="none" w:sz="0" w:space="0" w:color="auto"/>
      </w:divBdr>
    </w:div>
    <w:div w:id="2079673099">
      <w:bodyDiv w:val="1"/>
      <w:marLeft w:val="0"/>
      <w:marRight w:val="0"/>
      <w:marTop w:val="0"/>
      <w:marBottom w:val="0"/>
      <w:divBdr>
        <w:top w:val="none" w:sz="0" w:space="0" w:color="auto"/>
        <w:left w:val="none" w:sz="0" w:space="0" w:color="auto"/>
        <w:bottom w:val="none" w:sz="0" w:space="0" w:color="auto"/>
        <w:right w:val="none" w:sz="0" w:space="0" w:color="auto"/>
      </w:divBdr>
    </w:div>
    <w:div w:id="2086145945">
      <w:bodyDiv w:val="1"/>
      <w:marLeft w:val="0"/>
      <w:marRight w:val="0"/>
      <w:marTop w:val="0"/>
      <w:marBottom w:val="0"/>
      <w:divBdr>
        <w:top w:val="none" w:sz="0" w:space="0" w:color="auto"/>
        <w:left w:val="none" w:sz="0" w:space="0" w:color="auto"/>
        <w:bottom w:val="none" w:sz="0" w:space="0" w:color="auto"/>
        <w:right w:val="none" w:sz="0" w:space="0" w:color="auto"/>
      </w:divBdr>
    </w:div>
    <w:div w:id="2126852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zm.erzeszo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60DF8-B62C-4D27-A8E9-B6E582073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21</Pages>
  <Words>7702</Words>
  <Characters>46212</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UMOWA (projekt)</vt:lpstr>
    </vt:vector>
  </TitlesOfParts>
  <Company>Prywatny</Company>
  <LinksUpToDate>false</LinksUpToDate>
  <CharactersWithSpaces>53807</CharactersWithSpaces>
  <SharedDoc>false</SharedDoc>
  <HLinks>
    <vt:vector size="24" baseType="variant">
      <vt:variant>
        <vt:i4>1376312</vt:i4>
      </vt:variant>
      <vt:variant>
        <vt:i4>9</vt:i4>
      </vt:variant>
      <vt:variant>
        <vt:i4>0</vt:i4>
      </vt:variant>
      <vt:variant>
        <vt:i4>5</vt:i4>
      </vt:variant>
      <vt:variant>
        <vt:lpwstr/>
      </vt:variant>
      <vt:variant>
        <vt:lpwstr>Kryteria_elektromobilnosc</vt:lpwstr>
      </vt:variant>
      <vt:variant>
        <vt:i4>1376312</vt:i4>
      </vt:variant>
      <vt:variant>
        <vt:i4>6</vt:i4>
      </vt:variant>
      <vt:variant>
        <vt:i4>0</vt:i4>
      </vt:variant>
      <vt:variant>
        <vt:i4>5</vt:i4>
      </vt:variant>
      <vt:variant>
        <vt:lpwstr/>
      </vt:variant>
      <vt:variant>
        <vt:lpwstr>Kryteria_elektromobilnosc</vt:lpwstr>
      </vt:variant>
      <vt:variant>
        <vt:i4>3211325</vt:i4>
      </vt:variant>
      <vt:variant>
        <vt:i4>3</vt:i4>
      </vt:variant>
      <vt:variant>
        <vt:i4>0</vt:i4>
      </vt:variant>
      <vt:variant>
        <vt:i4>5</vt:i4>
      </vt:variant>
      <vt:variant>
        <vt:lpwstr/>
      </vt:variant>
      <vt:variant>
        <vt:lpwstr>Kara_umowna_elektromobilnosc</vt:lpwstr>
      </vt:variant>
      <vt:variant>
        <vt:i4>5505111</vt:i4>
      </vt:variant>
      <vt:variant>
        <vt:i4>0</vt:i4>
      </vt:variant>
      <vt:variant>
        <vt:i4>0</vt:i4>
      </vt:variant>
      <vt:variant>
        <vt:i4>5</vt:i4>
      </vt:variant>
      <vt:variant>
        <vt:lpwstr>https://sip.lex.pl/</vt:lpwstr>
      </vt:variant>
      <vt:variant>
        <vt:lpwstr>/document/16798732?unitId=art(2)pkt(33)&amp;cm=DOCUMENT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(projekt)</dc:title>
  <dc:subject/>
  <dc:creator>AKR</dc:creator>
  <cp:keywords/>
  <dc:description/>
  <cp:lastModifiedBy>aruszel</cp:lastModifiedBy>
  <cp:revision>6</cp:revision>
  <cp:lastPrinted>2026-07-15T06:30:00Z</cp:lastPrinted>
  <dcterms:created xsi:type="dcterms:W3CDTF">2026-06-30T06:36:00Z</dcterms:created>
  <dcterms:modified xsi:type="dcterms:W3CDTF">2026-07-15T06:31:00Z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482aca2-5e66-42be-81bd-a5e4df229541_Enabled">
    <vt:lpwstr>true</vt:lpwstr>
  </property>
  <property fmtid="{D5CDD505-2E9C-101B-9397-08002B2CF9AE}" pid="3" name="MSIP_Label_7482aca2-5e66-42be-81bd-a5e4df229541_SetDate">
    <vt:lpwstr>2026-06-15T10:37:23Z</vt:lpwstr>
  </property>
  <property fmtid="{D5CDD505-2E9C-101B-9397-08002B2CF9AE}" pid="4" name="MSIP_Label_7482aca2-5e66-42be-81bd-a5e4df229541_Method">
    <vt:lpwstr>Privileged</vt:lpwstr>
  </property>
  <property fmtid="{D5CDD505-2E9C-101B-9397-08002B2CF9AE}" pid="5" name="MSIP_Label_7482aca2-5e66-42be-81bd-a5e4df229541_Name">
    <vt:lpwstr>Etykieta wewnętrzna</vt:lpwstr>
  </property>
  <property fmtid="{D5CDD505-2E9C-101B-9397-08002B2CF9AE}" pid="6" name="MSIP_Label_7482aca2-5e66-42be-81bd-a5e4df229541_SiteId">
    <vt:lpwstr>f6452060-edfa-4e1c-a716-7fe4360bf089</vt:lpwstr>
  </property>
  <property fmtid="{D5CDD505-2E9C-101B-9397-08002B2CF9AE}" pid="7" name="MSIP_Label_7482aca2-5e66-42be-81bd-a5e4df229541_ActionId">
    <vt:lpwstr>72cc8fe4-3a08-46d9-8564-349c91f7afbf</vt:lpwstr>
  </property>
  <property fmtid="{D5CDD505-2E9C-101B-9397-08002B2CF9AE}" pid="8" name="MSIP_Label_7482aca2-5e66-42be-81bd-a5e4df229541_ContentBits">
    <vt:lpwstr>0</vt:lpwstr>
  </property>
  <property fmtid="{D5CDD505-2E9C-101B-9397-08002B2CF9AE}" pid="9" name="MSIP_Label_7482aca2-5e66-42be-81bd-a5e4df229541_Tag">
    <vt:lpwstr>10, 0, 1, 1</vt:lpwstr>
  </property>
</Properties>
</file>